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94F5" w14:textId="77777777" w:rsidR="0023485F" w:rsidRDefault="00C63A8D">
      <w:pPr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4A507B35" w14:textId="77777777" w:rsidR="0023485F" w:rsidRDefault="00C63A8D">
      <w:pPr>
        <w:jc w:val="center"/>
        <w:rPr>
          <w:i/>
          <w:sz w:val="40"/>
          <w:szCs w:val="40"/>
          <w:vertAlign w:val="superscript"/>
        </w:rPr>
      </w:pPr>
      <w:r>
        <w:rPr>
          <w:i/>
          <w:sz w:val="40"/>
          <w:szCs w:val="40"/>
          <w:vertAlign w:val="superscript"/>
        </w:rPr>
        <w:t>средняя общеобразовательная школа №1</w:t>
      </w:r>
    </w:p>
    <w:tbl>
      <w:tblPr>
        <w:tblpPr w:leftFromText="180" w:rightFromText="180" w:vertAnchor="text" w:horzAnchor="page" w:tblpX="102" w:tblpY="224"/>
        <w:tblOverlap w:val="never"/>
        <w:tblW w:w="12519" w:type="dxa"/>
        <w:tblLook w:val="04A0" w:firstRow="1" w:lastRow="0" w:firstColumn="1" w:lastColumn="0" w:noHBand="0" w:noVBand="1"/>
      </w:tblPr>
      <w:tblGrid>
        <w:gridCol w:w="4079"/>
        <w:gridCol w:w="2336"/>
        <w:gridCol w:w="6104"/>
      </w:tblGrid>
      <w:tr w:rsidR="0023485F" w14:paraId="71858F74" w14:textId="77777777">
        <w:trPr>
          <w:trHeight w:val="2183"/>
        </w:trPr>
        <w:tc>
          <w:tcPr>
            <w:tcW w:w="4079" w:type="dxa"/>
          </w:tcPr>
          <w:p w14:paraId="0C937201" w14:textId="77777777" w:rsidR="0023485F" w:rsidRDefault="00C63A8D">
            <w:pPr>
              <w:spacing w:after="120"/>
              <w:ind w:left="1134"/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>РАССМОТРЕНО</w:t>
            </w:r>
          </w:p>
          <w:p w14:paraId="0F894A5C" w14:textId="77777777" w:rsidR="0023485F" w:rsidRDefault="00C63A8D">
            <w:pPr>
              <w:spacing w:after="120"/>
              <w:ind w:left="1134"/>
              <w:rPr>
                <w:szCs w:val="28"/>
              </w:rPr>
            </w:pPr>
            <w:r>
              <w:t>Педагогическим советом</w:t>
            </w:r>
          </w:p>
          <w:p w14:paraId="20F67587" w14:textId="175C6CB3" w:rsidR="0023485F" w:rsidRDefault="00C63A8D">
            <w:pPr>
              <w:ind w:left="1134"/>
            </w:pPr>
            <w:r>
              <w:t>Протокол № 9</w:t>
            </w:r>
            <w:r>
              <w:t xml:space="preserve"> от 22</w:t>
            </w:r>
            <w:r>
              <w:t>.06.2026</w:t>
            </w:r>
            <w:r>
              <w:t>г.</w:t>
            </w:r>
          </w:p>
          <w:p w14:paraId="2A07882C" w14:textId="77777777" w:rsidR="0023485F" w:rsidRDefault="0023485F">
            <w:pPr>
              <w:spacing w:after="120"/>
              <w:ind w:left="1134"/>
              <w:jc w:val="both"/>
            </w:pPr>
          </w:p>
        </w:tc>
        <w:tc>
          <w:tcPr>
            <w:tcW w:w="2336" w:type="dxa"/>
          </w:tcPr>
          <w:p w14:paraId="7DFFC870" w14:textId="77777777" w:rsidR="0023485F" w:rsidRDefault="0023485F"/>
        </w:tc>
        <w:tc>
          <w:tcPr>
            <w:tcW w:w="6104" w:type="dxa"/>
          </w:tcPr>
          <w:p w14:paraId="58B96354" w14:textId="77777777" w:rsidR="0023485F" w:rsidRDefault="00C63A8D">
            <w:pPr>
              <w:spacing w:after="120"/>
              <w:rPr>
                <w:sz w:val="28"/>
                <w:szCs w:val="28"/>
              </w:rPr>
            </w:pPr>
            <w:r>
              <w:rPr>
                <w:szCs w:val="28"/>
              </w:rPr>
              <w:t>УТВЕРЖДЕНО</w:t>
            </w:r>
          </w:p>
          <w:p w14:paraId="5B24640E" w14:textId="77777777" w:rsidR="0023485F" w:rsidRDefault="00C63A8D">
            <w:pPr>
              <w:spacing w:after="120"/>
              <w:rPr>
                <w:szCs w:val="28"/>
              </w:rPr>
            </w:pPr>
            <w:r>
              <w:t>приказом директора МАОУ СОШ №1</w:t>
            </w:r>
          </w:p>
          <w:p w14:paraId="1E1F656C" w14:textId="50C7496C" w:rsidR="0023485F" w:rsidRDefault="00C63A8D">
            <w:pPr>
              <w:rPr>
                <w:lang w:val="en-US"/>
              </w:rPr>
            </w:pPr>
            <w:r>
              <w:t>Приказ № 44</w:t>
            </w:r>
            <w:r>
              <w:t xml:space="preserve"> от 22</w:t>
            </w:r>
            <w:r>
              <w:t xml:space="preserve">.06.2026 </w:t>
            </w:r>
            <w:r>
              <w:t>г.</w:t>
            </w:r>
          </w:p>
          <w:p w14:paraId="3582AF23" w14:textId="77777777" w:rsidR="0023485F" w:rsidRDefault="0023485F">
            <w:pPr>
              <w:spacing w:after="120"/>
              <w:jc w:val="both"/>
            </w:pPr>
          </w:p>
        </w:tc>
      </w:tr>
    </w:tbl>
    <w:p w14:paraId="2BDD48C2" w14:textId="77777777" w:rsidR="0023485F" w:rsidRDefault="0023485F">
      <w:pPr>
        <w:ind w:left="120"/>
      </w:pPr>
    </w:p>
    <w:p w14:paraId="633CF871" w14:textId="77777777" w:rsidR="0023485F" w:rsidRDefault="0023485F">
      <w:pPr>
        <w:pStyle w:val="a3"/>
        <w:ind w:left="0" w:firstLine="0"/>
        <w:jc w:val="left"/>
      </w:pPr>
    </w:p>
    <w:p w14:paraId="3513E935" w14:textId="77777777" w:rsidR="0023485F" w:rsidRDefault="0023485F">
      <w:pPr>
        <w:pStyle w:val="a3"/>
        <w:spacing w:before="283"/>
        <w:ind w:left="0" w:firstLine="0"/>
        <w:jc w:val="left"/>
      </w:pPr>
    </w:p>
    <w:p w14:paraId="57E66E25" w14:textId="77777777" w:rsidR="0023485F" w:rsidRDefault="00C63A8D">
      <w:pPr>
        <w:ind w:left="4061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14:paraId="3E1C5DC1" w14:textId="77777777" w:rsidR="0023485F" w:rsidRDefault="00C63A8D">
      <w:pPr>
        <w:spacing w:before="185"/>
        <w:ind w:left="72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14:paraId="6145868F" w14:textId="77777777" w:rsidR="0023485F" w:rsidRDefault="00C63A8D">
      <w:pPr>
        <w:spacing w:before="186"/>
        <w:ind w:left="4081"/>
        <w:rPr>
          <w:b/>
          <w:sz w:val="28"/>
        </w:rPr>
      </w:pPr>
      <w:r>
        <w:rPr>
          <w:b/>
          <w:sz w:val="28"/>
        </w:rPr>
        <w:t>«Физическая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культура»</w:t>
      </w:r>
    </w:p>
    <w:p w14:paraId="434806CC" w14:textId="426147B2" w:rsidR="0023485F" w:rsidRDefault="00C6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для 5-9 классов</w:t>
      </w:r>
      <w:r>
        <w:rPr>
          <w:b/>
          <w:sz w:val="28"/>
        </w:rPr>
        <w:t xml:space="preserve"> </w:t>
      </w:r>
      <w:r>
        <w:rPr>
          <w:b/>
          <w:sz w:val="28"/>
        </w:rPr>
        <w:t xml:space="preserve"> на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2026 </w:t>
      </w:r>
      <w:r>
        <w:rPr>
          <w:b/>
          <w:sz w:val="28"/>
        </w:rPr>
        <w:t>-2027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год</w:t>
      </w:r>
    </w:p>
    <w:p w14:paraId="3D399AB3" w14:textId="77777777" w:rsidR="0023485F" w:rsidRDefault="00234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65F08FA7" w14:textId="77777777" w:rsidR="0023485F" w:rsidRDefault="00C63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Количество часов: 6</w:t>
      </w:r>
      <w:r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(2 часа в неделю)</w:t>
      </w:r>
    </w:p>
    <w:p w14:paraId="58C3F692" w14:textId="77777777" w:rsidR="0023485F" w:rsidRDefault="0023485F">
      <w:pPr>
        <w:spacing w:before="187" w:line="379" w:lineRule="auto"/>
        <w:ind w:left="4201" w:right="4183" w:firstLine="984"/>
        <w:rPr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page" w:tblpX="1452" w:tblpY="33"/>
        <w:tblW w:w="0" w:type="auto"/>
        <w:tblLook w:val="04A0" w:firstRow="1" w:lastRow="0" w:firstColumn="1" w:lastColumn="0" w:noHBand="0" w:noVBand="1"/>
      </w:tblPr>
      <w:tblGrid>
        <w:gridCol w:w="3735"/>
        <w:gridCol w:w="6012"/>
      </w:tblGrid>
      <w:tr w:rsidR="0023485F" w14:paraId="72D2880C" w14:textId="77777777">
        <w:tc>
          <w:tcPr>
            <w:tcW w:w="3735" w:type="dxa"/>
          </w:tcPr>
          <w:p w14:paraId="70D7375F" w14:textId="77777777" w:rsidR="0023485F" w:rsidRDefault="0023485F">
            <w:pPr>
              <w:jc w:val="center"/>
              <w:rPr>
                <w:b/>
                <w:sz w:val="36"/>
              </w:rPr>
            </w:pPr>
          </w:p>
          <w:p w14:paraId="0B742CC7" w14:textId="77777777" w:rsidR="0023485F" w:rsidRDefault="0023485F">
            <w:pPr>
              <w:jc w:val="center"/>
              <w:rPr>
                <w:b/>
                <w:sz w:val="36"/>
              </w:rPr>
            </w:pPr>
          </w:p>
          <w:p w14:paraId="02E68C1D" w14:textId="77777777" w:rsidR="0023485F" w:rsidRDefault="0023485F">
            <w:pPr>
              <w:jc w:val="center"/>
              <w:rPr>
                <w:b/>
                <w:sz w:val="36"/>
              </w:rPr>
            </w:pPr>
          </w:p>
        </w:tc>
        <w:tc>
          <w:tcPr>
            <w:tcW w:w="6012" w:type="dxa"/>
          </w:tcPr>
          <w:p w14:paraId="6199E264" w14:textId="77777777" w:rsidR="0023485F" w:rsidRDefault="00C63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Организация-разработчик: МАОУ СОШ № 1.</w:t>
            </w:r>
          </w:p>
          <w:p w14:paraId="678EF676" w14:textId="77777777" w:rsidR="0023485F" w:rsidRDefault="00234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14:paraId="7291FF6E" w14:textId="77777777" w:rsidR="0023485F" w:rsidRDefault="00C63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Разработчик(и): </w:t>
            </w:r>
            <w:r>
              <w:rPr>
                <w:sz w:val="28"/>
                <w:szCs w:val="28"/>
              </w:rPr>
              <w:t>Гришина</w:t>
            </w:r>
            <w:r>
              <w:rPr>
                <w:sz w:val="28"/>
                <w:szCs w:val="28"/>
              </w:rPr>
              <w:t xml:space="preserve"> Елена Леонидовна, </w:t>
            </w:r>
          </w:p>
          <w:p w14:paraId="660114BF" w14:textId="77777777" w:rsidR="0023485F" w:rsidRDefault="00C63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категория</w:t>
            </w:r>
          </w:p>
          <w:p w14:paraId="5285D1E8" w14:textId="77777777" w:rsidR="0023485F" w:rsidRDefault="0023485F">
            <w:pPr>
              <w:jc w:val="center"/>
              <w:rPr>
                <w:b/>
                <w:sz w:val="36"/>
              </w:rPr>
            </w:pPr>
          </w:p>
        </w:tc>
      </w:tr>
    </w:tbl>
    <w:p w14:paraId="11BA1B3D" w14:textId="77777777" w:rsidR="0023485F" w:rsidRDefault="0023485F">
      <w:pPr>
        <w:spacing w:before="187" w:line="379" w:lineRule="auto"/>
        <w:ind w:left="4201" w:right="4183" w:firstLine="984"/>
        <w:rPr>
          <w:b/>
          <w:sz w:val="28"/>
        </w:rPr>
      </w:pPr>
    </w:p>
    <w:p w14:paraId="2BB3B5C6" w14:textId="77777777" w:rsidR="0023485F" w:rsidRDefault="0023485F">
      <w:pPr>
        <w:spacing w:before="187" w:line="379" w:lineRule="auto"/>
        <w:ind w:left="4201" w:right="4183" w:firstLine="984"/>
        <w:rPr>
          <w:b/>
          <w:sz w:val="28"/>
        </w:rPr>
      </w:pPr>
    </w:p>
    <w:p w14:paraId="285132C4" w14:textId="77777777" w:rsidR="0023485F" w:rsidRDefault="0023485F">
      <w:pPr>
        <w:spacing w:before="187" w:line="379" w:lineRule="auto"/>
        <w:ind w:left="4201" w:right="4183" w:firstLine="984"/>
        <w:rPr>
          <w:b/>
          <w:sz w:val="28"/>
        </w:rPr>
      </w:pPr>
    </w:p>
    <w:p w14:paraId="4E1547C5" w14:textId="77777777" w:rsidR="0023485F" w:rsidRDefault="0023485F">
      <w:pPr>
        <w:spacing w:before="187" w:line="379" w:lineRule="auto"/>
        <w:ind w:left="4201" w:right="4183" w:firstLine="984"/>
        <w:rPr>
          <w:b/>
          <w:sz w:val="28"/>
        </w:rPr>
      </w:pPr>
    </w:p>
    <w:p w14:paraId="216F1DBF" w14:textId="77777777" w:rsidR="0023485F" w:rsidRDefault="0023485F">
      <w:pPr>
        <w:spacing w:before="187" w:line="379" w:lineRule="auto"/>
        <w:ind w:left="4201" w:right="4183" w:firstLine="984"/>
        <w:rPr>
          <w:b/>
          <w:sz w:val="28"/>
        </w:rPr>
      </w:pPr>
    </w:p>
    <w:p w14:paraId="3ED4DF4F" w14:textId="77777777" w:rsidR="0023485F" w:rsidRDefault="0023485F">
      <w:pPr>
        <w:pStyle w:val="a3"/>
        <w:ind w:left="0" w:firstLine="0"/>
        <w:jc w:val="left"/>
      </w:pPr>
    </w:p>
    <w:p w14:paraId="0787B903" w14:textId="77777777" w:rsidR="0023485F" w:rsidRDefault="0023485F">
      <w:pPr>
        <w:pStyle w:val="a3"/>
        <w:spacing w:before="121"/>
        <w:ind w:left="0" w:firstLine="0"/>
        <w:jc w:val="left"/>
      </w:pPr>
    </w:p>
    <w:p w14:paraId="7CD15D5C" w14:textId="77777777" w:rsidR="0023485F" w:rsidRDefault="0023485F">
      <w:pPr>
        <w:pStyle w:val="a3"/>
        <w:ind w:left="0" w:firstLine="0"/>
        <w:jc w:val="left"/>
      </w:pPr>
    </w:p>
    <w:p w14:paraId="06F7983F" w14:textId="77777777" w:rsidR="0023485F" w:rsidRDefault="0023485F">
      <w:pPr>
        <w:pStyle w:val="a3"/>
        <w:ind w:left="0" w:firstLine="0"/>
        <w:jc w:val="left"/>
      </w:pPr>
    </w:p>
    <w:p w14:paraId="63986C3F" w14:textId="77777777" w:rsidR="0023485F" w:rsidRDefault="0023485F">
      <w:pPr>
        <w:pStyle w:val="a3"/>
        <w:spacing w:before="154"/>
        <w:ind w:left="0" w:firstLine="0"/>
        <w:jc w:val="left"/>
      </w:pPr>
    </w:p>
    <w:p w14:paraId="697D920A" w14:textId="77777777" w:rsidR="0023485F" w:rsidRDefault="0023485F">
      <w:pPr>
        <w:jc w:val="center"/>
        <w:rPr>
          <w:b/>
          <w:spacing w:val="-2"/>
          <w:sz w:val="28"/>
        </w:rPr>
      </w:pPr>
    </w:p>
    <w:p w14:paraId="11586BB8" w14:textId="77777777" w:rsidR="0023485F" w:rsidRDefault="0023485F">
      <w:pPr>
        <w:jc w:val="center"/>
        <w:rPr>
          <w:b/>
          <w:spacing w:val="-2"/>
          <w:sz w:val="28"/>
        </w:rPr>
      </w:pPr>
    </w:p>
    <w:p w14:paraId="08291C68" w14:textId="77777777" w:rsidR="0023485F" w:rsidRDefault="0023485F">
      <w:pPr>
        <w:jc w:val="center"/>
        <w:rPr>
          <w:b/>
          <w:spacing w:val="-2"/>
          <w:sz w:val="28"/>
        </w:rPr>
      </w:pPr>
    </w:p>
    <w:p w14:paraId="2C337BDA" w14:textId="77777777" w:rsidR="0023485F" w:rsidRDefault="0023485F">
      <w:pPr>
        <w:jc w:val="center"/>
        <w:rPr>
          <w:b/>
          <w:spacing w:val="-2"/>
          <w:sz w:val="28"/>
        </w:rPr>
      </w:pPr>
    </w:p>
    <w:p w14:paraId="4E232B44" w14:textId="3D9EE562" w:rsidR="0023485F" w:rsidRDefault="00C63A8D">
      <w:pPr>
        <w:jc w:val="center"/>
        <w:rPr>
          <w:bCs/>
          <w:spacing w:val="-2"/>
          <w:sz w:val="28"/>
        </w:rPr>
      </w:pPr>
      <w:r>
        <w:rPr>
          <w:bCs/>
          <w:spacing w:val="-2"/>
          <w:sz w:val="28"/>
        </w:rPr>
        <w:t xml:space="preserve">г. </w:t>
      </w:r>
      <w:r>
        <w:rPr>
          <w:bCs/>
          <w:spacing w:val="-2"/>
          <w:sz w:val="28"/>
        </w:rPr>
        <w:t>Кировград</w:t>
      </w:r>
      <w:r>
        <w:rPr>
          <w:bCs/>
          <w:spacing w:val="-2"/>
          <w:sz w:val="28"/>
        </w:rPr>
        <w:t>, 2026</w:t>
      </w:r>
    </w:p>
    <w:p w14:paraId="363FBE13" w14:textId="77777777" w:rsidR="0023485F" w:rsidRDefault="00C63A8D">
      <w:pPr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466BA7BC" w14:textId="77777777" w:rsidR="0023485F" w:rsidRDefault="00C63A8D">
      <w:pPr>
        <w:pStyle w:val="a3"/>
        <w:spacing w:before="28" w:line="264" w:lineRule="auto"/>
        <w:ind w:right="562"/>
      </w:pPr>
      <w: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14:paraId="2B0EA00E" w14:textId="77777777" w:rsidR="0023485F" w:rsidRDefault="00C63A8D">
      <w:pPr>
        <w:pStyle w:val="a3"/>
        <w:spacing w:before="308" w:line="276" w:lineRule="auto"/>
        <w:ind w:right="559"/>
      </w:pPr>
      <w:r>
        <w:t>При создании программы по физической к</w:t>
      </w:r>
      <w:r>
        <w:t>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</w:t>
      </w:r>
      <w:r>
        <w:t xml:space="preserve">моопределения, саморазвития и </w:t>
      </w:r>
      <w:r>
        <w:rPr>
          <w:spacing w:val="-2"/>
        </w:rPr>
        <w:t>самоактуализации.</w:t>
      </w:r>
    </w:p>
    <w:p w14:paraId="6B1EFADF" w14:textId="77777777" w:rsidR="0023485F" w:rsidRDefault="00C63A8D">
      <w:pPr>
        <w:pStyle w:val="a3"/>
        <w:spacing w:before="311" w:line="276" w:lineRule="auto"/>
        <w:ind w:right="565"/>
      </w:pPr>
      <w: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</w:t>
      </w:r>
      <w:r>
        <w:t xml:space="preserve">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14:paraId="1E8B2949" w14:textId="77777777" w:rsidR="0023485F" w:rsidRDefault="00C63A8D">
      <w:pPr>
        <w:pStyle w:val="a3"/>
        <w:spacing w:before="308" w:line="276" w:lineRule="auto"/>
        <w:ind w:right="564"/>
      </w:pPr>
      <w:r>
        <w:t>Основной целью програ</w:t>
      </w:r>
      <w:r>
        <w:t>ммы по физической культуре является формирование разносторонне физически развитой личности, способной</w:t>
      </w:r>
      <w:r>
        <w:rPr>
          <w:spacing w:val="40"/>
        </w:rPr>
        <w:t xml:space="preserve"> </w:t>
      </w:r>
      <w:r>
        <w:t>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</w:t>
      </w:r>
      <w:r>
        <w:t>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</w:t>
      </w:r>
      <w:r>
        <w:t>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14:paraId="5BBB9B20" w14:textId="77777777" w:rsidR="0023485F" w:rsidRDefault="00C63A8D">
      <w:pPr>
        <w:pStyle w:val="a3"/>
        <w:spacing w:before="310" w:line="276" w:lineRule="auto"/>
        <w:ind w:right="564"/>
      </w:pPr>
      <w:r>
        <w:t>Развивающая направленность программы по физической культуре определяется</w:t>
      </w:r>
      <w:r>
        <w:rPr>
          <w:spacing w:val="80"/>
          <w:w w:val="150"/>
        </w:rPr>
        <w:t xml:space="preserve"> </w:t>
      </w:r>
      <w:r>
        <w:t>вектором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физических</w:t>
      </w:r>
      <w:r>
        <w:rPr>
          <w:spacing w:val="80"/>
          <w:w w:val="150"/>
        </w:rPr>
        <w:t xml:space="preserve"> </w:t>
      </w:r>
      <w:r>
        <w:t>качеств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функциональных</w:t>
      </w:r>
    </w:p>
    <w:p w14:paraId="473B1103" w14:textId="77777777" w:rsidR="0023485F" w:rsidRDefault="0023485F">
      <w:pPr>
        <w:pStyle w:val="a3"/>
        <w:spacing w:line="276" w:lineRule="auto"/>
        <w:sectPr w:rsidR="0023485F">
          <w:pgSz w:w="11910" w:h="16840"/>
          <w:pgMar w:top="1920" w:right="283" w:bottom="280" w:left="0" w:header="720" w:footer="720" w:gutter="0"/>
          <w:cols w:space="720"/>
        </w:sectPr>
      </w:pPr>
    </w:p>
    <w:p w14:paraId="400879A1" w14:textId="77777777" w:rsidR="0023485F" w:rsidRDefault="00C63A8D">
      <w:pPr>
        <w:pStyle w:val="a3"/>
        <w:spacing w:before="74" w:line="276" w:lineRule="auto"/>
        <w:ind w:right="563" w:firstLine="0"/>
      </w:pPr>
      <w:r>
        <w:lastRenderedPageBreak/>
        <w:t xml:space="preserve">возможностей организма, являющихся основой укрепления их здоровья, повышения надѐжности и активности адаптивных процессов. Существенным достижением данной ориентации является </w:t>
      </w:r>
      <w:r>
        <w:t>приобретение обучающимися</w:t>
      </w:r>
      <w:r>
        <w:rPr>
          <w:spacing w:val="40"/>
        </w:rPr>
        <w:t xml:space="preserve"> </w:t>
      </w:r>
      <w:r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14:paraId="202EF1A7" w14:textId="77777777" w:rsidR="0023485F" w:rsidRDefault="00C63A8D">
      <w:pPr>
        <w:pStyle w:val="a3"/>
        <w:spacing w:before="310" w:line="276" w:lineRule="auto"/>
        <w:ind w:right="570"/>
      </w:pPr>
      <w:r>
        <w:t>Воспитыва</w:t>
      </w:r>
      <w:r>
        <w:t>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</w:t>
      </w:r>
      <w:r>
        <w:t>нному развитию.</w:t>
      </w:r>
    </w:p>
    <w:p w14:paraId="43F9572E" w14:textId="77777777" w:rsidR="0023485F" w:rsidRDefault="00C63A8D">
      <w:pPr>
        <w:pStyle w:val="a3"/>
        <w:spacing w:before="310" w:line="276" w:lineRule="auto"/>
        <w:ind w:right="568"/>
      </w:pPr>
      <w: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</w:t>
      </w:r>
      <w:r>
        <w:t>и.</w:t>
      </w:r>
    </w:p>
    <w:p w14:paraId="4F924C70" w14:textId="77777777" w:rsidR="0023485F" w:rsidRDefault="00C63A8D">
      <w:pPr>
        <w:pStyle w:val="a3"/>
        <w:tabs>
          <w:tab w:val="left" w:pos="3956"/>
          <w:tab w:val="left" w:pos="4934"/>
          <w:tab w:val="left" w:pos="9584"/>
        </w:tabs>
        <w:spacing w:before="309" w:line="276" w:lineRule="auto"/>
        <w:ind w:right="562"/>
      </w:pPr>
      <w:r>
        <w:t>Центральной идеей конструирования учебного содержания и</w:t>
      </w:r>
      <w:r>
        <w:rPr>
          <w:spacing w:val="40"/>
        </w:rPr>
        <w:t xml:space="preserve"> </w:t>
      </w:r>
      <w:r>
        <w:t xml:space="preserve">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</w:t>
      </w:r>
      <w:r>
        <w:t>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еѐ базовыми компонентами: информационным (знания о физической культуре), операциональным</w:t>
      </w:r>
      <w:r>
        <w:t xml:space="preserve"> (способы самостоятельной </w:t>
      </w:r>
      <w:r>
        <w:rPr>
          <w:spacing w:val="-2"/>
        </w:rPr>
        <w:t>деятельности)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мотивационно-процессуальным</w:t>
      </w:r>
      <w:r>
        <w:tab/>
      </w:r>
      <w:r>
        <w:rPr>
          <w:spacing w:val="-2"/>
        </w:rPr>
        <w:t>(физическое совершенствование).</w:t>
      </w:r>
    </w:p>
    <w:p w14:paraId="3A8B3E87" w14:textId="77777777" w:rsidR="0023485F" w:rsidRDefault="00C63A8D">
      <w:pPr>
        <w:pStyle w:val="a3"/>
        <w:spacing w:before="309"/>
        <w:ind w:left="2040" w:firstLine="0"/>
      </w:pPr>
      <w:r>
        <w:t>В</w:t>
      </w:r>
      <w:r>
        <w:rPr>
          <w:spacing w:val="29"/>
        </w:rPr>
        <w:t xml:space="preserve">  </w:t>
      </w:r>
      <w:r>
        <w:t>целях</w:t>
      </w:r>
      <w:r>
        <w:rPr>
          <w:spacing w:val="29"/>
        </w:rPr>
        <w:t xml:space="preserve">  </w:t>
      </w:r>
      <w:r>
        <w:t>усиления</w:t>
      </w:r>
      <w:r>
        <w:rPr>
          <w:spacing w:val="29"/>
        </w:rPr>
        <w:t xml:space="preserve">  </w:t>
      </w:r>
      <w:r>
        <w:t>мотивационной</w:t>
      </w:r>
      <w:r>
        <w:rPr>
          <w:spacing w:val="29"/>
        </w:rPr>
        <w:t xml:space="preserve">  </w:t>
      </w:r>
      <w:r>
        <w:t>составляющей</w:t>
      </w:r>
      <w:r>
        <w:rPr>
          <w:spacing w:val="30"/>
        </w:rPr>
        <w:t xml:space="preserve">  </w:t>
      </w:r>
      <w:r>
        <w:t>учебного</w:t>
      </w:r>
      <w:r>
        <w:rPr>
          <w:spacing w:val="29"/>
        </w:rPr>
        <w:t xml:space="preserve">  </w:t>
      </w:r>
      <w:r>
        <w:rPr>
          <w:spacing w:val="-2"/>
        </w:rPr>
        <w:t>предмета</w:t>
      </w:r>
    </w:p>
    <w:p w14:paraId="0AEA92B8" w14:textId="77777777" w:rsidR="0023485F" w:rsidRDefault="00C63A8D">
      <w:pPr>
        <w:pStyle w:val="a3"/>
        <w:spacing w:before="47" w:line="276" w:lineRule="auto"/>
        <w:ind w:right="569" w:firstLine="0"/>
      </w:pPr>
      <w:r>
        <w:t>«Физическая</w:t>
      </w:r>
      <w:r>
        <w:rPr>
          <w:spacing w:val="-3"/>
        </w:rPr>
        <w:t xml:space="preserve"> </w:t>
      </w:r>
      <w:r>
        <w:t>культура»,</w:t>
      </w:r>
      <w:r>
        <w:rPr>
          <w:spacing w:val="-2"/>
        </w:rPr>
        <w:t xml:space="preserve"> </w:t>
      </w:r>
      <w:r>
        <w:t>придания</w:t>
      </w:r>
      <w:r>
        <w:rPr>
          <w:spacing w:val="-3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личностно</w:t>
      </w:r>
      <w:r>
        <w:rPr>
          <w:spacing w:val="-1"/>
        </w:rPr>
        <w:t xml:space="preserve"> </w:t>
      </w:r>
      <w:r>
        <w:t>значимого</w:t>
      </w:r>
      <w:r>
        <w:rPr>
          <w:spacing w:val="-3"/>
        </w:rPr>
        <w:t xml:space="preserve"> </w:t>
      </w:r>
      <w:r>
        <w:t>смысла,</w:t>
      </w:r>
      <w:r>
        <w:rPr>
          <w:spacing w:val="-5"/>
        </w:rPr>
        <w:t xml:space="preserve"> </w:t>
      </w:r>
      <w:r>
        <w:t>содержание программы по</w:t>
      </w:r>
      <w:r>
        <w:t xml:space="preserve"> физической культуре представляется системой модулей,</w:t>
      </w:r>
      <w:r>
        <w:rPr>
          <w:spacing w:val="40"/>
        </w:rPr>
        <w:t xml:space="preserve"> </w:t>
      </w:r>
      <w:r>
        <w:t xml:space="preserve">которые входят структурными компонентами в раздел «Физическое </w:t>
      </w:r>
      <w:r>
        <w:rPr>
          <w:spacing w:val="-2"/>
        </w:rPr>
        <w:t>совершенствование».</w:t>
      </w:r>
    </w:p>
    <w:p w14:paraId="640B4FDE" w14:textId="77777777" w:rsidR="0023485F" w:rsidRDefault="00C63A8D">
      <w:pPr>
        <w:pStyle w:val="a3"/>
        <w:spacing w:before="310" w:line="276" w:lineRule="auto"/>
        <w:ind w:right="562"/>
      </w:pPr>
      <w:r>
        <w:t>Инвариантные модули включают в себя содержание базовых видов</w:t>
      </w:r>
      <w:r>
        <w:rPr>
          <w:spacing w:val="40"/>
        </w:rPr>
        <w:t xml:space="preserve"> </w:t>
      </w:r>
      <w:r>
        <w:t>спорта:</w:t>
      </w:r>
      <w:r>
        <w:rPr>
          <w:spacing w:val="12"/>
        </w:rPr>
        <w:t xml:space="preserve"> </w:t>
      </w:r>
      <w:r>
        <w:t>гимнастика,</w:t>
      </w:r>
      <w:r>
        <w:rPr>
          <w:spacing w:val="14"/>
        </w:rPr>
        <w:t xml:space="preserve"> </w:t>
      </w:r>
      <w:r>
        <w:t>лѐгкая</w:t>
      </w:r>
      <w:r>
        <w:rPr>
          <w:spacing w:val="15"/>
        </w:rPr>
        <w:t xml:space="preserve"> </w:t>
      </w:r>
      <w:r>
        <w:t>атлетика,</w:t>
      </w:r>
      <w:r>
        <w:rPr>
          <w:spacing w:val="13"/>
        </w:rPr>
        <w:t xml:space="preserve"> </w:t>
      </w:r>
      <w:r>
        <w:t>зимние</w:t>
      </w:r>
      <w:r>
        <w:rPr>
          <w:spacing w:val="14"/>
        </w:rPr>
        <w:t xml:space="preserve"> </w:t>
      </w:r>
      <w:r>
        <w:t>виды</w:t>
      </w:r>
      <w:r>
        <w:rPr>
          <w:spacing w:val="15"/>
        </w:rPr>
        <w:t xml:space="preserve"> </w:t>
      </w:r>
      <w:r>
        <w:t>спорта</w:t>
      </w:r>
      <w:r>
        <w:rPr>
          <w:spacing w:val="13"/>
        </w:rPr>
        <w:t xml:space="preserve"> </w:t>
      </w:r>
      <w:r>
        <w:t>(на</w:t>
      </w:r>
      <w:r>
        <w:rPr>
          <w:spacing w:val="21"/>
        </w:rPr>
        <w:t xml:space="preserve"> </w:t>
      </w:r>
      <w:r>
        <w:t>примере</w:t>
      </w:r>
      <w:r>
        <w:rPr>
          <w:spacing w:val="14"/>
        </w:rPr>
        <w:t xml:space="preserve"> </w:t>
      </w:r>
      <w:r>
        <w:rPr>
          <w:spacing w:val="-2"/>
        </w:rPr>
        <w:t>лыжной</w:t>
      </w:r>
    </w:p>
    <w:p w14:paraId="2103EC3D" w14:textId="77777777" w:rsidR="0023485F" w:rsidRDefault="0023485F">
      <w:pPr>
        <w:pStyle w:val="a3"/>
        <w:spacing w:line="276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2E8AABEA" w14:textId="77777777" w:rsidR="0023485F" w:rsidRDefault="00C63A8D">
      <w:pPr>
        <w:pStyle w:val="a3"/>
        <w:spacing w:before="74" w:line="276" w:lineRule="auto"/>
        <w:ind w:right="567" w:firstLine="0"/>
      </w:pPr>
      <w:r>
        <w:lastRenderedPageBreak/>
        <w:t xml:space="preserve">подготовки), спортивные игры, плавание. Инвариантные модули в своѐм предметном содержании ориентируются на всестороннюю физическую подготовленность обучающихся, освоение ими технических действий и физических </w:t>
      </w:r>
      <w:r>
        <w:t>упражнений, содействующих обогащению двигательного опыта.</w:t>
      </w:r>
    </w:p>
    <w:p w14:paraId="18F1FBFD" w14:textId="77777777" w:rsidR="0023485F" w:rsidRDefault="00C63A8D">
      <w:pPr>
        <w:pStyle w:val="a3"/>
        <w:spacing w:before="310" w:line="276" w:lineRule="auto"/>
        <w:ind w:right="564"/>
      </w:pPr>
      <w:r>
        <w:t>Вариативные модули объединены модулем «Спорт», содержание которого разрабатывается образовательной организацией на основе модульных</w:t>
      </w:r>
      <w:r>
        <w:rPr>
          <w:spacing w:val="80"/>
        </w:rPr>
        <w:t xml:space="preserve"> </w:t>
      </w:r>
      <w:r>
        <w:t>программ по физической культуре для общеобразовательных организаци</w:t>
      </w:r>
      <w:r>
        <w:t>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14:paraId="165CD36F" w14:textId="77777777" w:rsidR="0023485F" w:rsidRDefault="00C63A8D">
      <w:pPr>
        <w:pStyle w:val="a3"/>
        <w:spacing w:before="308" w:line="276" w:lineRule="auto"/>
        <w:ind w:right="563"/>
      </w:pPr>
      <w:r>
        <w:t>Модуль «Спорт»</w:t>
      </w:r>
      <w:r>
        <w:t xml:space="preserve">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</w:t>
      </w:r>
      <w:r>
        <w:t>».</w:t>
      </w:r>
    </w:p>
    <w:p w14:paraId="0227F77C" w14:textId="77777777" w:rsidR="0023485F" w:rsidRDefault="00C63A8D">
      <w:pPr>
        <w:pStyle w:val="a3"/>
        <w:spacing w:before="309" w:line="276" w:lineRule="auto"/>
        <w:ind w:right="565"/>
      </w:pPr>
      <w: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</w:t>
      </w:r>
      <w:r>
        <w:t>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</w:t>
      </w:r>
    </w:p>
    <w:p w14:paraId="524DFF53" w14:textId="77777777" w:rsidR="0023485F" w:rsidRDefault="00C63A8D">
      <w:pPr>
        <w:pStyle w:val="a3"/>
        <w:spacing w:before="1" w:line="276" w:lineRule="auto"/>
        <w:ind w:right="562"/>
      </w:pPr>
      <w:r>
        <w:t xml:space="preserve">Общее число часов, рекомендованных для </w:t>
      </w:r>
      <w:r>
        <w:t>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</w:t>
      </w:r>
      <w:r>
        <w:t xml:space="preserve"> – 68 часов (2 часа в неделю)</w:t>
      </w:r>
    </w:p>
    <w:p w14:paraId="15490499" w14:textId="77777777" w:rsidR="0023485F" w:rsidRDefault="0023485F">
      <w:pPr>
        <w:spacing w:before="7"/>
        <w:ind w:left="1440"/>
        <w:jc w:val="both"/>
        <w:rPr>
          <w:b/>
          <w:sz w:val="28"/>
        </w:rPr>
      </w:pPr>
    </w:p>
    <w:p w14:paraId="2D422C36" w14:textId="77777777" w:rsidR="0023485F" w:rsidRDefault="00C63A8D">
      <w:pPr>
        <w:spacing w:before="7"/>
        <w:ind w:left="1440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ПРЕДМЕТА</w:t>
      </w:r>
    </w:p>
    <w:p w14:paraId="5EA6EA28" w14:textId="77777777" w:rsidR="0023485F" w:rsidRDefault="0023485F">
      <w:pPr>
        <w:pStyle w:val="a3"/>
        <w:spacing w:before="4"/>
        <w:ind w:left="0" w:firstLine="0"/>
        <w:jc w:val="left"/>
        <w:rPr>
          <w:b/>
        </w:rPr>
      </w:pPr>
    </w:p>
    <w:p w14:paraId="4471F8DE" w14:textId="77777777" w:rsidR="0023485F" w:rsidRDefault="00C63A8D">
      <w:pPr>
        <w:pStyle w:val="a4"/>
        <w:numPr>
          <w:ilvl w:val="0"/>
          <w:numId w:val="1"/>
        </w:numPr>
        <w:tabs>
          <w:tab w:val="left" w:pos="1771"/>
        </w:tabs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63652B8C" w14:textId="77777777" w:rsidR="0023485F" w:rsidRDefault="00C63A8D">
      <w:pPr>
        <w:pStyle w:val="1"/>
        <w:spacing w:before="35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культуре.</w:t>
      </w:r>
    </w:p>
    <w:p w14:paraId="3B447DF7" w14:textId="77777777" w:rsidR="0023485F" w:rsidRDefault="00C63A8D">
      <w:pPr>
        <w:pStyle w:val="a3"/>
        <w:spacing w:before="24" w:line="264" w:lineRule="auto"/>
        <w:ind w:right="563"/>
      </w:pPr>
      <w:r>
        <w:t>Физическая культура на уровне основного общего образования: задачи, содержание</w:t>
      </w:r>
      <w:r>
        <w:rPr>
          <w:spacing w:val="-2"/>
        </w:rPr>
        <w:t xml:space="preserve"> </w:t>
      </w:r>
      <w:r>
        <w:t>и формы организации занятий. Система</w:t>
      </w:r>
      <w:r>
        <w:rPr>
          <w:spacing w:val="-2"/>
        </w:rPr>
        <w:t xml:space="preserve"> </w:t>
      </w:r>
      <w:r>
        <w:t>дополнительного обучения физической культур</w:t>
      </w:r>
      <w:r>
        <w:t xml:space="preserve">е, организация спортивной работы в общеобразовательной </w:t>
      </w:r>
      <w:r>
        <w:rPr>
          <w:spacing w:val="-2"/>
        </w:rPr>
        <w:t>организации.</w:t>
      </w:r>
    </w:p>
    <w:p w14:paraId="4DA139FB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3D3A3670" w14:textId="77777777" w:rsidR="0023485F" w:rsidRDefault="00C63A8D">
      <w:pPr>
        <w:pStyle w:val="a3"/>
        <w:spacing w:before="74" w:line="264" w:lineRule="auto"/>
        <w:ind w:right="569"/>
      </w:pPr>
      <w:r>
        <w:lastRenderedPageBreak/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14:paraId="7D4741DF" w14:textId="77777777" w:rsidR="0023485F" w:rsidRDefault="00C63A8D">
      <w:pPr>
        <w:pStyle w:val="a3"/>
        <w:spacing w:before="1" w:line="264" w:lineRule="auto"/>
        <w:ind w:right="561"/>
      </w:pPr>
      <w:r>
        <w:t>Историче</w:t>
      </w:r>
      <w:r>
        <w:t>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14:paraId="31B70A63" w14:textId="77777777" w:rsidR="0023485F" w:rsidRDefault="00C63A8D">
      <w:pPr>
        <w:pStyle w:val="1"/>
      </w:pPr>
      <w:r>
        <w:t>Способы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 w14:paraId="561653E7" w14:textId="77777777" w:rsidR="0023485F" w:rsidRDefault="00C63A8D">
      <w:pPr>
        <w:pStyle w:val="a3"/>
        <w:spacing w:before="26" w:line="264" w:lineRule="auto"/>
        <w:ind w:right="565"/>
      </w:pPr>
      <w:r>
        <w:t>Режим дня и его значение для обучающихся, связь с умст</w:t>
      </w:r>
      <w:r>
        <w:t>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14:paraId="319D99E3" w14:textId="77777777" w:rsidR="0023485F" w:rsidRDefault="00C63A8D">
      <w:pPr>
        <w:pStyle w:val="a3"/>
        <w:spacing w:line="264" w:lineRule="auto"/>
        <w:ind w:right="564"/>
      </w:pPr>
      <w:r>
        <w:t>Физическое развитие человека, его показатели и способы измерения. Осанка к</w:t>
      </w:r>
      <w:r>
        <w:t>ак показатель физического развития, правила предупреждения еѐ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</w:t>
      </w:r>
      <w:r>
        <w:t>ого проведения.</w:t>
      </w:r>
    </w:p>
    <w:p w14:paraId="0625728F" w14:textId="77777777" w:rsidR="0023485F" w:rsidRDefault="00C63A8D">
      <w:pPr>
        <w:pStyle w:val="a3"/>
        <w:spacing w:line="264" w:lineRule="auto"/>
        <w:ind w:right="565"/>
      </w:pPr>
      <w: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14:paraId="65A88A4D" w14:textId="77777777" w:rsidR="0023485F" w:rsidRDefault="00C63A8D">
      <w:pPr>
        <w:pStyle w:val="a3"/>
        <w:spacing w:before="1" w:line="264" w:lineRule="auto"/>
        <w:ind w:right="570"/>
      </w:pPr>
      <w:r>
        <w:t xml:space="preserve">Оценивание состояния организма в покое и после </w:t>
      </w:r>
      <w:r>
        <w:t>физической нагрузки в процессе самостоятельных занятий физической культуры и спортом.</w:t>
      </w:r>
    </w:p>
    <w:p w14:paraId="0DCE8836" w14:textId="77777777" w:rsidR="0023485F" w:rsidRDefault="00C63A8D">
      <w:pPr>
        <w:pStyle w:val="a3"/>
        <w:ind w:left="2040" w:firstLine="0"/>
        <w:jc w:val="left"/>
      </w:pPr>
      <w:r>
        <w:t>Составление</w:t>
      </w:r>
      <w:r>
        <w:rPr>
          <w:spacing w:val="-8"/>
        </w:rPr>
        <w:t xml:space="preserve"> </w:t>
      </w:r>
      <w:r>
        <w:t>дневника</w:t>
      </w:r>
      <w:r>
        <w:rPr>
          <w:spacing w:val="-7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rPr>
          <w:spacing w:val="-2"/>
        </w:rPr>
        <w:t>культуры.</w:t>
      </w:r>
    </w:p>
    <w:p w14:paraId="474C4A19" w14:textId="77777777" w:rsidR="0023485F" w:rsidRDefault="00C63A8D">
      <w:pPr>
        <w:pStyle w:val="1"/>
        <w:spacing w:before="40"/>
        <w:jc w:val="left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совершенствование.</w:t>
      </w:r>
    </w:p>
    <w:p w14:paraId="54C369B0" w14:textId="77777777" w:rsidR="0023485F" w:rsidRDefault="00C63A8D">
      <w:pPr>
        <w:spacing w:before="24"/>
        <w:ind w:left="2040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8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67BA5F26" w14:textId="77777777" w:rsidR="0023485F" w:rsidRDefault="00C63A8D">
      <w:pPr>
        <w:pStyle w:val="a3"/>
        <w:spacing w:before="33" w:line="264" w:lineRule="auto"/>
        <w:ind w:right="565"/>
      </w:pPr>
      <w: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</w:t>
      </w:r>
      <w:r>
        <w:t xml:space="preserve">енней зарядкой. Упражнения на развитие гибкости и подвижности суставов, развитие координации; формирование телосложения с использованием внешних </w:t>
      </w:r>
      <w:r>
        <w:rPr>
          <w:spacing w:val="-2"/>
        </w:rPr>
        <w:t>отягощений.</w:t>
      </w:r>
    </w:p>
    <w:p w14:paraId="73E12951" w14:textId="77777777" w:rsidR="0023485F" w:rsidRDefault="00C63A8D">
      <w:pPr>
        <w:spacing w:before="1"/>
        <w:ind w:left="2040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Спортивно-оздоровительная</w:t>
      </w:r>
      <w:r>
        <w:rPr>
          <w:i/>
          <w:spacing w:val="30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1FFAF393" w14:textId="77777777" w:rsidR="0023485F" w:rsidRDefault="00C63A8D">
      <w:pPr>
        <w:pStyle w:val="a3"/>
        <w:spacing w:before="31" w:line="264" w:lineRule="auto"/>
        <w:ind w:right="564"/>
      </w:pPr>
      <w:r>
        <w:t>Роль и значение спортивно-оздоровительной деятельности в зд</w:t>
      </w:r>
      <w:r>
        <w:t>оровом образе жизни современного человека.</w:t>
      </w:r>
    </w:p>
    <w:p w14:paraId="795F1EA6" w14:textId="77777777" w:rsidR="0023485F" w:rsidRDefault="00C63A8D">
      <w:pPr>
        <w:pStyle w:val="a3"/>
        <w:spacing w:line="322" w:lineRule="exact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14:paraId="5127B4C0" w14:textId="77777777" w:rsidR="0023485F" w:rsidRDefault="00C63A8D">
      <w:pPr>
        <w:pStyle w:val="a3"/>
        <w:spacing w:before="33" w:line="264" w:lineRule="auto"/>
        <w:ind w:right="564"/>
      </w:pPr>
      <w:r>
        <w:t xml:space="preserve">Кувырки вперѐд и назад в группировке, кувырки вперѐд ноги «скрестно», кувырки назад из стойки на лопатках (мальчики). Опорные прыжки через гимнастического козла ноги врозь (мальчики), опорные </w:t>
      </w:r>
      <w:r>
        <w:t>прыжки на гимнастического козла с последующим спрыгиванием (девочки).</w:t>
      </w:r>
    </w:p>
    <w:p w14:paraId="7B4DF9B2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79711A98" w14:textId="77777777" w:rsidR="0023485F" w:rsidRDefault="00C63A8D">
      <w:pPr>
        <w:pStyle w:val="a3"/>
        <w:spacing w:before="74" w:line="264" w:lineRule="auto"/>
        <w:ind w:right="565"/>
      </w:pPr>
      <w:r>
        <w:lastRenderedPageBreak/>
        <w:t>Упражнения на низком гимнастическом бревне: передвижение ходьбой с поворотами кругом и на 90°, лѐгкие подпрыгивания, подпрыгивания толчком двумя ногами, передвижение приста</w:t>
      </w:r>
      <w:r>
        <w:t>вным шагом (девочки). Упражнения на гимнастической лестнице: перелезание приставным шагом правым и левым боком, лазанье разноимѐнным способом по диагонали и одноимѐнным способом вверх. Расхождение на гимнастической скамейке правым и левым боком способом «у</w:t>
      </w:r>
      <w:r>
        <w:t>держивая за плечи».</w:t>
      </w:r>
    </w:p>
    <w:p w14:paraId="03164005" w14:textId="77777777" w:rsidR="0023485F" w:rsidRDefault="00C63A8D">
      <w:pPr>
        <w:pStyle w:val="a3"/>
        <w:spacing w:before="1"/>
        <w:ind w:left="2040" w:firstLine="0"/>
      </w:pPr>
      <w:r>
        <w:t>Модуль</w:t>
      </w:r>
      <w:r>
        <w:rPr>
          <w:spacing w:val="-5"/>
        </w:rPr>
        <w:t xml:space="preserve"> </w:t>
      </w:r>
      <w:r>
        <w:t>«Лѐгкая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14:paraId="07A2AA9B" w14:textId="77777777" w:rsidR="0023485F" w:rsidRDefault="00C63A8D">
      <w:pPr>
        <w:pStyle w:val="a3"/>
        <w:spacing w:before="33" w:line="264" w:lineRule="auto"/>
        <w:ind w:right="570"/>
      </w:pPr>
      <w: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</w:t>
      </w:r>
      <w:r>
        <w:t xml:space="preserve"> с прямого разбега.</w:t>
      </w:r>
    </w:p>
    <w:p w14:paraId="0677A4ED" w14:textId="77777777" w:rsidR="0023485F" w:rsidRDefault="00C63A8D">
      <w:pPr>
        <w:pStyle w:val="a3"/>
        <w:spacing w:line="264" w:lineRule="auto"/>
        <w:ind w:right="566"/>
      </w:pPr>
      <w:r>
        <w:t>Метание малого мяча с места в вертикальную неподвижную мишень, метание малого мяча на дальность с трѐх шагов разбега.</w:t>
      </w:r>
    </w:p>
    <w:p w14:paraId="36FECD70" w14:textId="77777777" w:rsidR="0023485F" w:rsidRDefault="00C63A8D">
      <w:pPr>
        <w:pStyle w:val="a3"/>
        <w:spacing w:line="322" w:lineRule="exact"/>
        <w:ind w:left="2040" w:firstLine="0"/>
      </w:pPr>
      <w:r>
        <w:t>Модуль</w:t>
      </w:r>
      <w:r>
        <w:rPr>
          <w:spacing w:val="-6"/>
        </w:rPr>
        <w:t xml:space="preserve"> </w:t>
      </w:r>
      <w:r>
        <w:t>«Зимние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спорта».</w:t>
      </w:r>
    </w:p>
    <w:p w14:paraId="681C18DB" w14:textId="77777777" w:rsidR="0023485F" w:rsidRDefault="00C63A8D">
      <w:pPr>
        <w:pStyle w:val="a3"/>
        <w:spacing w:before="33" w:line="264" w:lineRule="auto"/>
        <w:ind w:right="564"/>
      </w:pPr>
      <w:r>
        <w:t xml:space="preserve">Передвижение на лыжах попеременным двухшажным ходом, повороты на лыжах </w:t>
      </w:r>
      <w:r>
        <w:t>переступанием на месте и в движении по учебной дистанции, подъѐм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14:paraId="18F27456" w14:textId="77777777" w:rsidR="0023485F" w:rsidRDefault="00C63A8D">
      <w:pPr>
        <w:pStyle w:val="a3"/>
        <w:spacing w:line="321" w:lineRule="exact"/>
        <w:ind w:left="2040" w:firstLine="0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14:paraId="2865B480" w14:textId="77777777" w:rsidR="0023485F" w:rsidRDefault="00C63A8D">
      <w:pPr>
        <w:pStyle w:val="a3"/>
        <w:spacing w:before="31" w:line="264" w:lineRule="auto"/>
        <w:ind w:right="568"/>
      </w:pPr>
      <w:r>
        <w:t>Баскетбол. Передача мяча двумя р</w:t>
      </w:r>
      <w:r>
        <w:t>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14:paraId="60CA613F" w14:textId="77777777" w:rsidR="0023485F" w:rsidRDefault="00C63A8D">
      <w:pPr>
        <w:pStyle w:val="a3"/>
        <w:spacing w:before="2" w:line="264" w:lineRule="auto"/>
        <w:ind w:right="567"/>
      </w:pPr>
      <w:r>
        <w:t xml:space="preserve">Волейбол. Прямая нижняя подача мяча, приѐм и </w:t>
      </w:r>
      <w:r>
        <w:t>передача мяча двумя руками снизу и сверху на месте и в движении, ранее разученные технические действия с мячом.</w:t>
      </w:r>
    </w:p>
    <w:p w14:paraId="4F01AA6B" w14:textId="77777777" w:rsidR="0023485F" w:rsidRDefault="00C63A8D">
      <w:pPr>
        <w:pStyle w:val="a3"/>
        <w:spacing w:line="264" w:lineRule="auto"/>
        <w:ind w:right="563"/>
      </w:pPr>
      <w:r>
        <w:t>Футбол. Удар по неподвижному мячу внутренней стороной стопы с небольшого разбега, остановка катящегося мяча способом «наступания», ведение</w:t>
      </w:r>
      <w:r>
        <w:rPr>
          <w:spacing w:val="-2"/>
        </w:rPr>
        <w:t xml:space="preserve"> </w:t>
      </w:r>
      <w:r>
        <w:t xml:space="preserve">мяча </w:t>
      </w:r>
      <w:r>
        <w:t>«по</w:t>
      </w:r>
      <w:r>
        <w:rPr>
          <w:spacing w:val="-1"/>
        </w:rPr>
        <w:t xml:space="preserve"> </w:t>
      </w:r>
      <w:r>
        <w:t>прямой», «по кругу» и «змейкой»,</w:t>
      </w:r>
      <w:r>
        <w:rPr>
          <w:spacing w:val="-2"/>
        </w:rPr>
        <w:t xml:space="preserve"> </w:t>
      </w:r>
      <w:r>
        <w:t>обводка мячом</w:t>
      </w:r>
      <w:r>
        <w:rPr>
          <w:spacing w:val="-2"/>
        </w:rPr>
        <w:t xml:space="preserve"> </w:t>
      </w:r>
      <w:r>
        <w:t xml:space="preserve">ориентиров </w:t>
      </w:r>
      <w:r>
        <w:rPr>
          <w:spacing w:val="-2"/>
        </w:rPr>
        <w:t>(конусов).</w:t>
      </w:r>
    </w:p>
    <w:p w14:paraId="0DF3A05E" w14:textId="77777777" w:rsidR="0023485F" w:rsidRDefault="00C63A8D">
      <w:pPr>
        <w:pStyle w:val="a3"/>
        <w:spacing w:before="1" w:line="264" w:lineRule="auto"/>
        <w:ind w:right="569"/>
      </w:pPr>
      <w:r>
        <w:t>Совершенствование техники ранее разученных гимнастических и акробатических упражнений, упражнений лѐгкой атлетики и зимних видов спорта, технических действий спортивных игр.</w:t>
      </w:r>
    </w:p>
    <w:p w14:paraId="565BF34A" w14:textId="77777777" w:rsidR="0023485F" w:rsidRDefault="00C63A8D">
      <w:pPr>
        <w:pStyle w:val="a3"/>
        <w:spacing w:line="320" w:lineRule="exact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«С</w:t>
      </w:r>
      <w:r>
        <w:rPr>
          <w:spacing w:val="-2"/>
        </w:rPr>
        <w:t>порт».</w:t>
      </w:r>
    </w:p>
    <w:p w14:paraId="2091401E" w14:textId="77777777" w:rsidR="0023485F" w:rsidRDefault="00C63A8D">
      <w:pPr>
        <w:pStyle w:val="a3"/>
        <w:spacing w:before="33" w:line="264" w:lineRule="auto"/>
        <w:ind w:right="568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7F557764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0CD235E3" w14:textId="77777777" w:rsidR="0023485F" w:rsidRDefault="0023485F">
      <w:pPr>
        <w:pStyle w:val="a3"/>
        <w:ind w:left="0" w:firstLine="0"/>
        <w:jc w:val="left"/>
      </w:pPr>
    </w:p>
    <w:p w14:paraId="7769F0FF" w14:textId="77777777" w:rsidR="0023485F" w:rsidRDefault="0023485F">
      <w:pPr>
        <w:pStyle w:val="a3"/>
        <w:spacing w:before="91"/>
        <w:ind w:left="0" w:firstLine="0"/>
        <w:jc w:val="left"/>
      </w:pPr>
    </w:p>
    <w:p w14:paraId="364F54EF" w14:textId="77777777" w:rsidR="0023485F" w:rsidRDefault="00C63A8D">
      <w:pPr>
        <w:pStyle w:val="a4"/>
        <w:numPr>
          <w:ilvl w:val="0"/>
          <w:numId w:val="1"/>
        </w:numPr>
        <w:tabs>
          <w:tab w:val="left" w:pos="1771"/>
        </w:tabs>
        <w:spacing w:before="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1C7A16B0" w14:textId="77777777" w:rsidR="0023485F" w:rsidRDefault="00C63A8D">
      <w:pPr>
        <w:pStyle w:val="1"/>
        <w:spacing w:before="50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культуре.</w:t>
      </w:r>
    </w:p>
    <w:p w14:paraId="12C52AD1" w14:textId="77777777" w:rsidR="0023485F" w:rsidRDefault="00C63A8D">
      <w:pPr>
        <w:pStyle w:val="a3"/>
        <w:spacing w:before="26" w:line="264" w:lineRule="auto"/>
        <w:ind w:right="561"/>
      </w:pPr>
      <w:r>
        <w:t xml:space="preserve"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</w:t>
      </w:r>
      <w:r>
        <w:t>проведения первых Олимпийских игр современности, первые олимпийские чемпионы.</w:t>
      </w:r>
    </w:p>
    <w:p w14:paraId="31085557" w14:textId="77777777" w:rsidR="0023485F" w:rsidRDefault="00C63A8D">
      <w:pPr>
        <w:pStyle w:val="1"/>
      </w:pPr>
      <w:r>
        <w:t>Способы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 w14:paraId="27BEB409" w14:textId="77777777" w:rsidR="0023485F" w:rsidRDefault="00C63A8D">
      <w:pPr>
        <w:pStyle w:val="a3"/>
        <w:spacing w:before="24" w:line="264" w:lineRule="auto"/>
        <w:ind w:right="568"/>
      </w:pPr>
      <w:r>
        <w:t>Ведение дневника физической культуры. Физическая подготовка и еѐ влияние на развитие систем организма, связь с укреплением здоровья, физичес</w:t>
      </w:r>
      <w:r>
        <w:t>кая подготовленность как результат физической подготовки.</w:t>
      </w:r>
    </w:p>
    <w:p w14:paraId="5A0D9768" w14:textId="77777777" w:rsidR="0023485F" w:rsidRDefault="00C63A8D">
      <w:pPr>
        <w:pStyle w:val="a3"/>
        <w:spacing w:before="1" w:line="264" w:lineRule="auto"/>
        <w:ind w:right="560"/>
      </w:pPr>
      <w: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</w:t>
      </w:r>
      <w:r>
        <w:t xml:space="preserve">и. Правила техники выполнения тестовых заданий и способы регистрации их </w:t>
      </w:r>
      <w:r>
        <w:rPr>
          <w:spacing w:val="-2"/>
        </w:rPr>
        <w:t>результатов.</w:t>
      </w:r>
    </w:p>
    <w:p w14:paraId="56765E53" w14:textId="77777777" w:rsidR="0023485F" w:rsidRDefault="00C63A8D">
      <w:pPr>
        <w:pStyle w:val="a3"/>
        <w:spacing w:line="264" w:lineRule="auto"/>
        <w:ind w:right="568"/>
      </w:pPr>
      <w:r>
        <w:t>Правила и способы составления плана самостоятельных занятий физической подготовкой.</w:t>
      </w:r>
    </w:p>
    <w:p w14:paraId="160D856C" w14:textId="77777777" w:rsidR="0023485F" w:rsidRDefault="00C63A8D">
      <w:pPr>
        <w:pStyle w:val="1"/>
        <w:spacing w:before="8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совершенствование.</w:t>
      </w:r>
    </w:p>
    <w:p w14:paraId="1FC44FF6" w14:textId="77777777" w:rsidR="0023485F" w:rsidRDefault="00C63A8D">
      <w:pPr>
        <w:spacing w:before="26"/>
        <w:ind w:left="2040"/>
        <w:jc w:val="both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8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493C4E08" w14:textId="77777777" w:rsidR="0023485F" w:rsidRDefault="00C63A8D">
      <w:pPr>
        <w:pStyle w:val="a3"/>
        <w:spacing w:before="31" w:line="264" w:lineRule="auto"/>
        <w:ind w:right="568"/>
      </w:pPr>
      <w:r>
        <w:t>Правила самост</w:t>
      </w:r>
      <w:r>
        <w:t>оятельного закаливания организма с помощью воздушных и солнечных ванн, купания в естественных водоѐмах. Правила техники безопасности и гигиены мест занятий физическими упражнениями.</w:t>
      </w:r>
    </w:p>
    <w:p w14:paraId="298A758E" w14:textId="77777777" w:rsidR="0023485F" w:rsidRDefault="00C63A8D">
      <w:pPr>
        <w:pStyle w:val="a3"/>
        <w:spacing w:line="264" w:lineRule="auto"/>
        <w:ind w:right="564"/>
      </w:pPr>
      <w:r>
        <w:t>Оздоровительные комплексы: упражнения для коррекции телосложения с использ</w:t>
      </w:r>
      <w:r>
        <w:t>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</w:t>
      </w:r>
      <w:r>
        <w:t xml:space="preserve">жиме учебной </w:t>
      </w:r>
      <w:r>
        <w:rPr>
          <w:spacing w:val="-2"/>
        </w:rPr>
        <w:t>деятельности.</w:t>
      </w:r>
    </w:p>
    <w:p w14:paraId="3FCC8A99" w14:textId="77777777" w:rsidR="0023485F" w:rsidRDefault="00C63A8D">
      <w:pPr>
        <w:spacing w:line="322" w:lineRule="exact"/>
        <w:ind w:left="2040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Спортивно-оздоровительная</w:t>
      </w:r>
      <w:r>
        <w:rPr>
          <w:i/>
          <w:spacing w:val="30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24EDEA66" w14:textId="77777777" w:rsidR="0023485F" w:rsidRDefault="00C63A8D">
      <w:pPr>
        <w:pStyle w:val="a3"/>
        <w:spacing w:before="33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14:paraId="56460439" w14:textId="77777777" w:rsidR="0023485F" w:rsidRDefault="00C63A8D">
      <w:pPr>
        <w:pStyle w:val="a3"/>
        <w:spacing w:before="34" w:line="264" w:lineRule="auto"/>
        <w:ind w:right="569"/>
      </w:pPr>
      <w: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14:paraId="571CEF40" w14:textId="77777777" w:rsidR="0023485F" w:rsidRDefault="00C63A8D">
      <w:pPr>
        <w:pStyle w:val="a3"/>
        <w:spacing w:line="264" w:lineRule="auto"/>
        <w:ind w:right="557"/>
      </w:pPr>
      <w:r>
        <w:t xml:space="preserve">Комбинация из </w:t>
      </w:r>
      <w:r>
        <w:t>стилизованных общеразвивающих упражнений и сложно- координированных</w:t>
      </w:r>
      <w:r>
        <w:rPr>
          <w:spacing w:val="40"/>
        </w:rPr>
        <w:t xml:space="preserve">  </w:t>
      </w:r>
      <w:r>
        <w:t>упражнений</w:t>
      </w:r>
      <w:r>
        <w:rPr>
          <w:spacing w:val="40"/>
        </w:rPr>
        <w:t xml:space="preserve">  </w:t>
      </w:r>
      <w:r>
        <w:t>ритмической</w:t>
      </w:r>
      <w:r>
        <w:rPr>
          <w:spacing w:val="40"/>
        </w:rPr>
        <w:t xml:space="preserve">  </w:t>
      </w:r>
      <w:r>
        <w:t>гимнастики,</w:t>
      </w:r>
      <w:r>
        <w:rPr>
          <w:spacing w:val="40"/>
        </w:rPr>
        <w:t xml:space="preserve">  </w:t>
      </w:r>
      <w:r>
        <w:t>разнообразных</w:t>
      </w:r>
    </w:p>
    <w:p w14:paraId="0C133D59" w14:textId="77777777" w:rsidR="0023485F" w:rsidRDefault="0023485F">
      <w:pPr>
        <w:pStyle w:val="a3"/>
        <w:spacing w:line="264" w:lineRule="auto"/>
        <w:sectPr w:rsidR="0023485F">
          <w:pgSz w:w="11910" w:h="16840"/>
          <w:pgMar w:top="1920" w:right="283" w:bottom="280" w:left="0" w:header="720" w:footer="720" w:gutter="0"/>
          <w:cols w:space="720"/>
        </w:sectPr>
      </w:pPr>
    </w:p>
    <w:p w14:paraId="592543AA" w14:textId="77777777" w:rsidR="0023485F" w:rsidRDefault="00C63A8D">
      <w:pPr>
        <w:pStyle w:val="a3"/>
        <w:spacing w:before="74" w:line="264" w:lineRule="auto"/>
        <w:ind w:right="569" w:firstLine="0"/>
      </w:pPr>
      <w:r>
        <w:lastRenderedPageBreak/>
        <w:t>движений руками и ногами с разной амплитудой и траекторией,</w:t>
      </w:r>
      <w:r>
        <w:rPr>
          <w:spacing w:val="40"/>
        </w:rPr>
        <w:t xml:space="preserve"> </w:t>
      </w:r>
      <w:r>
        <w:t>танцевальными движениями из ранее разученных танцев (девочки)</w:t>
      </w:r>
      <w:r>
        <w:t>.</w:t>
      </w:r>
    </w:p>
    <w:p w14:paraId="05A1C3C7" w14:textId="77777777" w:rsidR="0023485F" w:rsidRDefault="00C63A8D">
      <w:pPr>
        <w:pStyle w:val="a3"/>
        <w:ind w:left="2040" w:firstLine="0"/>
      </w:pPr>
      <w:r>
        <w:t>Опорные</w:t>
      </w:r>
      <w:r>
        <w:rPr>
          <w:spacing w:val="34"/>
        </w:rPr>
        <w:t xml:space="preserve">  </w:t>
      </w:r>
      <w:r>
        <w:t>прыжки</w:t>
      </w:r>
      <w:r>
        <w:rPr>
          <w:spacing w:val="33"/>
        </w:rPr>
        <w:t xml:space="preserve">  </w:t>
      </w:r>
      <w:r>
        <w:t>через</w:t>
      </w:r>
      <w:r>
        <w:rPr>
          <w:spacing w:val="34"/>
        </w:rPr>
        <w:t xml:space="preserve">  </w:t>
      </w:r>
      <w:r>
        <w:t>гимнастического</w:t>
      </w:r>
      <w:r>
        <w:rPr>
          <w:spacing w:val="34"/>
        </w:rPr>
        <w:t xml:space="preserve">  </w:t>
      </w:r>
      <w:r>
        <w:t>козла</w:t>
      </w:r>
      <w:r>
        <w:rPr>
          <w:spacing w:val="35"/>
        </w:rPr>
        <w:t xml:space="preserve">  </w:t>
      </w:r>
      <w:r>
        <w:t>с</w:t>
      </w:r>
      <w:r>
        <w:rPr>
          <w:spacing w:val="34"/>
        </w:rPr>
        <w:t xml:space="preserve">  </w:t>
      </w:r>
      <w:r>
        <w:t>разбега</w:t>
      </w:r>
      <w:r>
        <w:rPr>
          <w:spacing w:val="34"/>
        </w:rPr>
        <w:t xml:space="preserve">  </w:t>
      </w:r>
      <w:r>
        <w:rPr>
          <w:spacing w:val="-2"/>
        </w:rPr>
        <w:t>способом</w:t>
      </w:r>
    </w:p>
    <w:p w14:paraId="29E055CD" w14:textId="77777777" w:rsidR="0023485F" w:rsidRDefault="00C63A8D">
      <w:pPr>
        <w:pStyle w:val="a3"/>
        <w:spacing w:before="34"/>
        <w:ind w:firstLine="0"/>
      </w:pPr>
      <w:r>
        <w:t>«согнув</w:t>
      </w:r>
      <w:r>
        <w:rPr>
          <w:spacing w:val="-8"/>
        </w:rPr>
        <w:t xml:space="preserve"> </w:t>
      </w:r>
      <w:r>
        <w:t>ноги»</w:t>
      </w:r>
      <w:r>
        <w:rPr>
          <w:spacing w:val="-6"/>
        </w:rPr>
        <w:t xml:space="preserve"> </w:t>
      </w:r>
      <w:r>
        <w:t>(мальчики)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способом</w:t>
      </w:r>
      <w:r>
        <w:rPr>
          <w:spacing w:val="-6"/>
        </w:rPr>
        <w:t xml:space="preserve"> </w:t>
      </w:r>
      <w:r>
        <w:t>«ноги</w:t>
      </w:r>
      <w:r>
        <w:rPr>
          <w:spacing w:val="-5"/>
        </w:rPr>
        <w:t xml:space="preserve"> </w:t>
      </w:r>
      <w:r>
        <w:t>врозь»</w:t>
      </w:r>
      <w:r>
        <w:rPr>
          <w:spacing w:val="-5"/>
        </w:rPr>
        <w:t xml:space="preserve"> </w:t>
      </w:r>
      <w:r>
        <w:rPr>
          <w:spacing w:val="-2"/>
        </w:rPr>
        <w:t>(девочки).</w:t>
      </w:r>
    </w:p>
    <w:p w14:paraId="1E486F45" w14:textId="77777777" w:rsidR="0023485F" w:rsidRDefault="00C63A8D">
      <w:pPr>
        <w:pStyle w:val="a3"/>
        <w:spacing w:before="30" w:line="264" w:lineRule="auto"/>
        <w:ind w:right="560"/>
      </w:pPr>
      <w:r>
        <w:t xml:space="preserve">Гимнастические комбинации на низком гимнастическом бревне с использованием стилизованных общеразвивающих и сложно- </w:t>
      </w:r>
      <w:r>
        <w:t>координированных упражнений, передвижений шагом и лѐгким бегом, поворотами с разнообразными движениями рук и ног, удержанием статических поз (девочки).</w:t>
      </w:r>
    </w:p>
    <w:p w14:paraId="5BE15CB7" w14:textId="77777777" w:rsidR="0023485F" w:rsidRDefault="00C63A8D">
      <w:pPr>
        <w:pStyle w:val="a3"/>
        <w:spacing w:before="1" w:line="264" w:lineRule="auto"/>
        <w:ind w:right="571"/>
      </w:pPr>
      <w:r>
        <w:t>Упражнения на невысокой гимнастической перекладине: висы, упор ноги врозь, перемах впер</w:t>
      </w:r>
      <w:r>
        <w:t>е</w:t>
      </w:r>
      <w:r>
        <w:t>д и обратно (мал</w:t>
      </w:r>
      <w:r>
        <w:t>ьчики).</w:t>
      </w:r>
    </w:p>
    <w:p w14:paraId="6FAED097" w14:textId="77777777" w:rsidR="0023485F" w:rsidRDefault="00C63A8D">
      <w:pPr>
        <w:pStyle w:val="a3"/>
        <w:spacing w:line="264" w:lineRule="auto"/>
        <w:ind w:left="2040" w:right="4310" w:firstLine="0"/>
      </w:pPr>
      <w:r>
        <w:t>Лазанье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канату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три</w:t>
      </w:r>
      <w:r>
        <w:rPr>
          <w:spacing w:val="-8"/>
        </w:rPr>
        <w:t xml:space="preserve"> </w:t>
      </w:r>
      <w:r>
        <w:t>при</w:t>
      </w:r>
      <w:r>
        <w:t>е</w:t>
      </w:r>
      <w:r>
        <w:t>ма</w:t>
      </w:r>
      <w:r>
        <w:rPr>
          <w:spacing w:val="-5"/>
        </w:rPr>
        <w:t xml:space="preserve"> </w:t>
      </w:r>
      <w:r>
        <w:t>(мальчики). Модуль «Л</w:t>
      </w:r>
      <w:r>
        <w:t>е</w:t>
      </w:r>
      <w:r>
        <w:t>гкая атлетика».</w:t>
      </w:r>
    </w:p>
    <w:p w14:paraId="20851137" w14:textId="77777777" w:rsidR="0023485F" w:rsidRDefault="00C63A8D">
      <w:pPr>
        <w:pStyle w:val="a3"/>
        <w:spacing w:line="264" w:lineRule="auto"/>
        <w:ind w:right="570"/>
      </w:pPr>
      <w:r>
        <w:t xml:space="preserve">Старт с опорой на одну руку и последующим ускорением, спринтерский и гладкий равномерный бег по учебной дистанции, ранее разученные беговые </w:t>
      </w:r>
      <w:r>
        <w:rPr>
          <w:spacing w:val="-2"/>
        </w:rPr>
        <w:t>упражнения.</w:t>
      </w:r>
    </w:p>
    <w:p w14:paraId="2BF2353C" w14:textId="77777777" w:rsidR="0023485F" w:rsidRDefault="00C63A8D">
      <w:pPr>
        <w:pStyle w:val="a3"/>
        <w:ind w:left="2040" w:firstLine="0"/>
      </w:pPr>
      <w:r>
        <w:t>Прыжковые</w:t>
      </w:r>
      <w:r>
        <w:rPr>
          <w:spacing w:val="65"/>
        </w:rPr>
        <w:t xml:space="preserve">  </w:t>
      </w:r>
      <w:r>
        <w:t>упражнения:</w:t>
      </w:r>
      <w:r>
        <w:rPr>
          <w:spacing w:val="69"/>
        </w:rPr>
        <w:t xml:space="preserve">  </w:t>
      </w:r>
      <w:r>
        <w:t>пры</w:t>
      </w:r>
      <w:r>
        <w:t>жок</w:t>
      </w:r>
      <w:r>
        <w:rPr>
          <w:spacing w:val="68"/>
        </w:rPr>
        <w:t xml:space="preserve">  </w:t>
      </w:r>
      <w:r>
        <w:t>в</w:t>
      </w:r>
      <w:r>
        <w:rPr>
          <w:spacing w:val="69"/>
        </w:rPr>
        <w:t xml:space="preserve">  </w:t>
      </w:r>
      <w:r>
        <w:t>высоту</w:t>
      </w:r>
      <w:r>
        <w:rPr>
          <w:spacing w:val="67"/>
        </w:rPr>
        <w:t xml:space="preserve">  </w:t>
      </w:r>
      <w:r>
        <w:t>с</w:t>
      </w:r>
      <w:r>
        <w:rPr>
          <w:spacing w:val="68"/>
        </w:rPr>
        <w:t xml:space="preserve">  </w:t>
      </w:r>
      <w:r>
        <w:t>разбега</w:t>
      </w:r>
      <w:r>
        <w:rPr>
          <w:spacing w:val="72"/>
        </w:rPr>
        <w:t xml:space="preserve">  </w:t>
      </w:r>
      <w:r>
        <w:rPr>
          <w:spacing w:val="-2"/>
        </w:rPr>
        <w:t>способом</w:t>
      </w:r>
    </w:p>
    <w:p w14:paraId="05F118DD" w14:textId="77777777" w:rsidR="0023485F" w:rsidRDefault="00C63A8D">
      <w:pPr>
        <w:pStyle w:val="a3"/>
        <w:spacing w:before="34" w:line="264" w:lineRule="auto"/>
        <w:ind w:right="570" w:firstLine="0"/>
      </w:pPr>
      <w:r>
        <w:t>«перешагивание», ранее разученные прыжковые упражнения в длину и высоту, напрыгивание и спрыгивание.</w:t>
      </w:r>
    </w:p>
    <w:p w14:paraId="0D539681" w14:textId="77777777" w:rsidR="0023485F" w:rsidRDefault="00C63A8D">
      <w:pPr>
        <w:pStyle w:val="a3"/>
        <w:spacing w:line="264" w:lineRule="auto"/>
        <w:ind w:right="562"/>
      </w:pPr>
      <w:r>
        <w:t xml:space="preserve">Метание малого (теннисного) мяча в подвижную (раскачивающуюся) </w:t>
      </w:r>
      <w:r>
        <w:rPr>
          <w:spacing w:val="-2"/>
        </w:rPr>
        <w:t>мишень.</w:t>
      </w:r>
    </w:p>
    <w:p w14:paraId="5AC17986" w14:textId="77777777" w:rsidR="0023485F" w:rsidRDefault="00C63A8D">
      <w:pPr>
        <w:pStyle w:val="a3"/>
        <w:ind w:left="2040" w:firstLine="0"/>
      </w:pPr>
      <w:r>
        <w:t>Модуль</w:t>
      </w:r>
      <w:r>
        <w:rPr>
          <w:spacing w:val="-6"/>
        </w:rPr>
        <w:t xml:space="preserve"> </w:t>
      </w:r>
      <w:r>
        <w:t>«Зимние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спорта».</w:t>
      </w:r>
    </w:p>
    <w:p w14:paraId="4B5FFF64" w14:textId="77777777" w:rsidR="0023485F" w:rsidRDefault="00C63A8D">
      <w:pPr>
        <w:pStyle w:val="a3"/>
        <w:spacing w:before="33" w:line="264" w:lineRule="auto"/>
        <w:ind w:right="567"/>
      </w:pPr>
      <w:r>
        <w:t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</w:t>
      </w:r>
      <w:r>
        <w:t>ения лыжной подготовки, передвижения по учебной дистанции, повороты, спуски, торможение.</w:t>
      </w:r>
    </w:p>
    <w:p w14:paraId="3CD586E1" w14:textId="77777777" w:rsidR="0023485F" w:rsidRDefault="00C63A8D">
      <w:pPr>
        <w:pStyle w:val="a3"/>
        <w:spacing w:line="321" w:lineRule="exact"/>
        <w:ind w:left="2040" w:firstLine="0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7"/>
        </w:rPr>
        <w:t xml:space="preserve"> </w:t>
      </w:r>
      <w:r>
        <w:rPr>
          <w:spacing w:val="-2"/>
        </w:rPr>
        <w:t>игры».</w:t>
      </w:r>
    </w:p>
    <w:p w14:paraId="66A440A0" w14:textId="77777777" w:rsidR="0023485F" w:rsidRDefault="00C63A8D">
      <w:pPr>
        <w:pStyle w:val="a3"/>
        <w:spacing w:before="30" w:line="264" w:lineRule="auto"/>
        <w:ind w:right="569"/>
      </w:pPr>
      <w:r>
        <w:t>Баскетбол. Технические действия игрока без мяча: передвижение в стойке баскетболиста, прыжки вверх толчком одной ногой и приземлением на друг</w:t>
      </w:r>
      <w:r>
        <w:t>ую ногу, остановка двумя шагами и прыжком.</w:t>
      </w:r>
    </w:p>
    <w:p w14:paraId="465020A0" w14:textId="77777777" w:rsidR="0023485F" w:rsidRDefault="00C63A8D">
      <w:pPr>
        <w:pStyle w:val="a3"/>
        <w:spacing w:before="1" w:line="264" w:lineRule="auto"/>
        <w:ind w:right="563"/>
      </w:pPr>
      <w:r>
        <w:t xml:space="preserve">Упражнения с мячом: ранее разученные упражнения в ведении мяча в разных направлениях и по разной траектории, на передачу и броски мяча в </w:t>
      </w:r>
      <w:r>
        <w:rPr>
          <w:spacing w:val="-2"/>
        </w:rPr>
        <w:t>корзину.</w:t>
      </w:r>
    </w:p>
    <w:p w14:paraId="0B00868D" w14:textId="77777777" w:rsidR="0023485F" w:rsidRDefault="00C63A8D">
      <w:pPr>
        <w:pStyle w:val="a3"/>
        <w:spacing w:before="1" w:line="264" w:lineRule="auto"/>
        <w:ind w:right="568"/>
      </w:pPr>
      <w:r>
        <w:t>Правила игры и игровая деятельность по правилам с использованием ра</w:t>
      </w:r>
      <w:r>
        <w:t>зученных технических при</w:t>
      </w:r>
      <w:r>
        <w:t>е</w:t>
      </w:r>
      <w:r>
        <w:t>мов.</w:t>
      </w:r>
    </w:p>
    <w:p w14:paraId="2E367C55" w14:textId="77777777" w:rsidR="0023485F" w:rsidRDefault="00C63A8D">
      <w:pPr>
        <w:pStyle w:val="a3"/>
        <w:spacing w:line="264" w:lineRule="auto"/>
        <w:ind w:right="569"/>
      </w:pPr>
      <w:r>
        <w:t>Волейбол. При</w:t>
      </w:r>
      <w:r>
        <w:t>е</w:t>
      </w:r>
      <w:r>
        <w:t>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</w:t>
      </w:r>
      <w:r>
        <w:t>е</w:t>
      </w:r>
      <w:r>
        <w:t>мов в подаче мяча, его при</w:t>
      </w:r>
      <w:r>
        <w:t>е</w:t>
      </w:r>
      <w:r>
        <w:t xml:space="preserve">ме и </w:t>
      </w:r>
      <w:r>
        <w:t>передаче двумя руками снизу и сверху.</w:t>
      </w:r>
    </w:p>
    <w:p w14:paraId="7B4C89B0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424B29B6" w14:textId="77777777" w:rsidR="0023485F" w:rsidRDefault="00C63A8D">
      <w:pPr>
        <w:pStyle w:val="a3"/>
        <w:spacing w:before="74" w:line="264" w:lineRule="auto"/>
        <w:ind w:right="570"/>
      </w:pPr>
      <w:r>
        <w:lastRenderedPageBreak/>
        <w:t>Футбол. Удары по катящемуся мячу с разбега. Правила игры и игровая деятельность по правилам с использованием разученных технических приѐмов в остановке и передаче мяча, его ведении и обводке.</w:t>
      </w:r>
    </w:p>
    <w:p w14:paraId="588BFFDC" w14:textId="77777777" w:rsidR="0023485F" w:rsidRDefault="00C63A8D">
      <w:pPr>
        <w:pStyle w:val="a3"/>
        <w:spacing w:before="1" w:line="264" w:lineRule="auto"/>
        <w:ind w:right="569"/>
      </w:pPr>
      <w:r>
        <w:t>Совершенство</w:t>
      </w:r>
      <w:r>
        <w:t>вание техники ранее разученных гимнастических и акробатических упражнений, упражнений лѐгкой атлетики и зимних видов спорта, технических действий спортивных игр.</w:t>
      </w:r>
    </w:p>
    <w:p w14:paraId="0DE38579" w14:textId="77777777" w:rsidR="0023485F" w:rsidRDefault="00C63A8D">
      <w:pPr>
        <w:pStyle w:val="a3"/>
        <w:spacing w:line="320" w:lineRule="exact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«Спорт».</w:t>
      </w:r>
    </w:p>
    <w:p w14:paraId="6C8431AB" w14:textId="77777777" w:rsidR="0023485F" w:rsidRDefault="00C63A8D">
      <w:pPr>
        <w:pStyle w:val="a3"/>
        <w:spacing w:before="34" w:line="264" w:lineRule="auto"/>
        <w:ind w:right="560"/>
      </w:pPr>
      <w:r>
        <w:t>Физическая подготовка к выполнению нормативов комплекса ГТО с использованием с</w:t>
      </w:r>
      <w:r>
        <w:t>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26726E99" w14:textId="77777777" w:rsidR="0023485F" w:rsidRDefault="0023485F">
      <w:pPr>
        <w:pStyle w:val="a3"/>
        <w:spacing w:before="301"/>
        <w:ind w:left="0" w:firstLine="0"/>
        <w:jc w:val="left"/>
      </w:pPr>
    </w:p>
    <w:p w14:paraId="0F09B8A1" w14:textId="77777777" w:rsidR="0023485F" w:rsidRDefault="00C63A8D">
      <w:pPr>
        <w:pStyle w:val="a4"/>
        <w:numPr>
          <w:ilvl w:val="0"/>
          <w:numId w:val="1"/>
        </w:numPr>
        <w:tabs>
          <w:tab w:val="left" w:pos="1771"/>
        </w:tabs>
        <w:spacing w:before="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02FCB230" w14:textId="77777777" w:rsidR="0023485F" w:rsidRDefault="00C63A8D">
      <w:pPr>
        <w:pStyle w:val="1"/>
        <w:spacing w:before="50"/>
      </w:pPr>
      <w:r>
        <w:rPr>
          <w:spacing w:val="-2"/>
        </w:rPr>
        <w:t>Знания</w:t>
      </w:r>
      <w:r>
        <w:rPr>
          <w:spacing w:val="-10"/>
        </w:rPr>
        <w:t xml:space="preserve"> </w:t>
      </w:r>
      <w:r>
        <w:rPr>
          <w:spacing w:val="-2"/>
        </w:rPr>
        <w:t>о</w:t>
      </w:r>
      <w:r>
        <w:rPr>
          <w:spacing w:val="-7"/>
        </w:rPr>
        <w:t xml:space="preserve"> </w:t>
      </w:r>
      <w:r>
        <w:rPr>
          <w:spacing w:val="-2"/>
        </w:rPr>
        <w:t>физической</w:t>
      </w:r>
      <w:r>
        <w:rPr>
          <w:spacing w:val="-8"/>
        </w:rPr>
        <w:t xml:space="preserve"> </w:t>
      </w:r>
      <w:r>
        <w:rPr>
          <w:spacing w:val="-2"/>
        </w:rPr>
        <w:t>культуре.</w:t>
      </w:r>
    </w:p>
    <w:p w14:paraId="334C89AB" w14:textId="77777777" w:rsidR="0023485F" w:rsidRDefault="00C63A8D">
      <w:pPr>
        <w:pStyle w:val="a3"/>
        <w:spacing w:before="23" w:line="264" w:lineRule="auto"/>
        <w:ind w:right="559"/>
      </w:pPr>
      <w:r>
        <w:t>Зарождение</w:t>
      </w:r>
      <w:r>
        <w:rPr>
          <w:spacing w:val="-18"/>
        </w:rPr>
        <w:t xml:space="preserve"> </w:t>
      </w:r>
      <w:r>
        <w:t>олимпийского</w:t>
      </w:r>
      <w:r>
        <w:rPr>
          <w:spacing w:val="-17"/>
        </w:rPr>
        <w:t xml:space="preserve"> </w:t>
      </w:r>
      <w:r>
        <w:t>движения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дореволюционной</w:t>
      </w:r>
      <w:r>
        <w:rPr>
          <w:spacing w:val="-18"/>
        </w:rPr>
        <w:t xml:space="preserve"> </w:t>
      </w:r>
      <w:r>
        <w:t>России,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</w:t>
      </w:r>
      <w:r>
        <w:rPr>
          <w:spacing w:val="-1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Выдающиеся</w:t>
      </w:r>
      <w:r>
        <w:rPr>
          <w:spacing w:val="-4"/>
        </w:rPr>
        <w:t xml:space="preserve"> </w:t>
      </w:r>
      <w:r>
        <w:t>советские</w:t>
      </w:r>
      <w:r>
        <w:rPr>
          <w:spacing w:val="-1"/>
        </w:rPr>
        <w:t xml:space="preserve"> </w:t>
      </w:r>
      <w:r>
        <w:t>и российские</w:t>
      </w:r>
      <w:r>
        <w:rPr>
          <w:spacing w:val="-1"/>
        </w:rPr>
        <w:t xml:space="preserve"> </w:t>
      </w:r>
      <w:r>
        <w:t>олимпийцы.</w:t>
      </w:r>
    </w:p>
    <w:p w14:paraId="1A4A41BD" w14:textId="77777777" w:rsidR="0023485F" w:rsidRDefault="00C63A8D">
      <w:pPr>
        <w:pStyle w:val="a3"/>
        <w:spacing w:before="2" w:line="264" w:lineRule="auto"/>
        <w:ind w:right="560"/>
      </w:pPr>
      <w:r>
        <w:t>Влияние занятий физической культурой и</w:t>
      </w:r>
      <w:r>
        <w:t xml:space="preserve"> спортом на воспитание положительных качеств личности современного человека.</w:t>
      </w:r>
    </w:p>
    <w:p w14:paraId="2DC8A742" w14:textId="77777777" w:rsidR="0023485F" w:rsidRDefault="00C63A8D">
      <w:pPr>
        <w:pStyle w:val="1"/>
        <w:spacing w:before="7"/>
      </w:pPr>
      <w:r>
        <w:rPr>
          <w:spacing w:val="-2"/>
        </w:rPr>
        <w:t>Способы</w:t>
      </w:r>
      <w:r>
        <w:rPr>
          <w:spacing w:val="-12"/>
        </w:rPr>
        <w:t xml:space="preserve"> </w:t>
      </w:r>
      <w:r>
        <w:rPr>
          <w:spacing w:val="-2"/>
        </w:rPr>
        <w:t>самостоятельной</w:t>
      </w:r>
      <w:r>
        <w:rPr>
          <w:spacing w:val="-11"/>
        </w:rPr>
        <w:t xml:space="preserve"> </w:t>
      </w:r>
      <w:r>
        <w:rPr>
          <w:spacing w:val="-2"/>
        </w:rPr>
        <w:t>деятельности.</w:t>
      </w:r>
    </w:p>
    <w:p w14:paraId="05C56047" w14:textId="77777777" w:rsidR="0023485F" w:rsidRDefault="00C63A8D">
      <w:pPr>
        <w:pStyle w:val="a3"/>
        <w:spacing w:before="24" w:line="264" w:lineRule="auto"/>
        <w:ind w:right="560"/>
      </w:pPr>
      <w:r>
        <w:t>Правила техники безопасности и гигиены мест занятий в процессе выполнения физических упражнений на открытых площадках. Ведение дневника по фи</w:t>
      </w:r>
      <w:r>
        <w:t>зической культуре.</w:t>
      </w:r>
    </w:p>
    <w:p w14:paraId="000B3A58" w14:textId="77777777" w:rsidR="0023485F" w:rsidRDefault="00C63A8D">
      <w:pPr>
        <w:pStyle w:val="a3"/>
        <w:spacing w:before="1" w:line="264" w:lineRule="auto"/>
        <w:ind w:right="559"/>
      </w:pPr>
      <w:r>
        <w:t>Техническая подготовка и е</w:t>
      </w:r>
      <w:r>
        <w:t>е</w:t>
      </w:r>
      <w:r>
        <w:t xml:space="preserve">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</w:t>
      </w:r>
      <w:r>
        <w:t>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14:paraId="49C9FE70" w14:textId="77777777" w:rsidR="0023485F" w:rsidRDefault="00C63A8D">
      <w:pPr>
        <w:pStyle w:val="a3"/>
        <w:spacing w:line="264" w:lineRule="auto"/>
        <w:ind w:right="559"/>
      </w:pPr>
      <w:r>
        <w:t>Планирование самостоятельных занятий технической по</w:t>
      </w:r>
      <w:r>
        <w:t>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</w:t>
      </w:r>
      <w:r>
        <w:rPr>
          <w:spacing w:val="-1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«индекса Кетле», «ортостатической пробы», «функцио</w:t>
      </w:r>
      <w:r>
        <w:t xml:space="preserve">нальной пробы со стандартной </w:t>
      </w:r>
      <w:r>
        <w:rPr>
          <w:spacing w:val="-2"/>
        </w:rPr>
        <w:t>нагрузкой».</w:t>
      </w:r>
    </w:p>
    <w:p w14:paraId="6532D891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6AAB1DE5" w14:textId="77777777" w:rsidR="0023485F" w:rsidRDefault="00C63A8D">
      <w:pPr>
        <w:pStyle w:val="1"/>
        <w:spacing w:before="61"/>
      </w:pPr>
      <w:r>
        <w:rPr>
          <w:spacing w:val="-2"/>
        </w:rPr>
        <w:lastRenderedPageBreak/>
        <w:t>Физическое</w:t>
      </w:r>
      <w:r>
        <w:rPr>
          <w:spacing w:val="-14"/>
        </w:rPr>
        <w:t xml:space="preserve"> </w:t>
      </w:r>
      <w:r>
        <w:rPr>
          <w:spacing w:val="-2"/>
        </w:rPr>
        <w:t>совершенствование.</w:t>
      </w:r>
    </w:p>
    <w:p w14:paraId="41A6D79F" w14:textId="77777777" w:rsidR="0023485F" w:rsidRDefault="00C63A8D">
      <w:pPr>
        <w:spacing w:before="27"/>
        <w:ind w:left="2040"/>
        <w:jc w:val="both"/>
        <w:rPr>
          <w:i/>
          <w:sz w:val="28"/>
        </w:rPr>
      </w:pPr>
      <w:r>
        <w:rPr>
          <w:i/>
          <w:spacing w:val="-4"/>
          <w:sz w:val="28"/>
        </w:rPr>
        <w:t>Физкультурно-оздоровительная</w:t>
      </w:r>
      <w:r>
        <w:rPr>
          <w:i/>
          <w:spacing w:val="27"/>
          <w:sz w:val="28"/>
        </w:rPr>
        <w:t xml:space="preserve"> </w:t>
      </w:r>
      <w:r>
        <w:rPr>
          <w:i/>
          <w:spacing w:val="-4"/>
          <w:sz w:val="28"/>
        </w:rPr>
        <w:t>деятельность.</w:t>
      </w:r>
    </w:p>
    <w:p w14:paraId="38AACB26" w14:textId="77777777" w:rsidR="0023485F" w:rsidRDefault="00C63A8D">
      <w:pPr>
        <w:pStyle w:val="a3"/>
        <w:spacing w:before="31" w:line="264" w:lineRule="auto"/>
        <w:ind w:right="560"/>
      </w:pPr>
      <w: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</w:t>
      </w:r>
      <w:r>
        <w:rPr>
          <w:spacing w:val="-4"/>
        </w:rPr>
        <w:t>дня.</w:t>
      </w:r>
    </w:p>
    <w:p w14:paraId="0B404939" w14:textId="77777777" w:rsidR="0023485F" w:rsidRDefault="00C63A8D">
      <w:pPr>
        <w:spacing w:line="321" w:lineRule="exact"/>
        <w:ind w:left="2040"/>
        <w:jc w:val="both"/>
        <w:rPr>
          <w:i/>
          <w:sz w:val="28"/>
        </w:rPr>
      </w:pPr>
      <w:r>
        <w:rPr>
          <w:i/>
          <w:spacing w:val="-4"/>
          <w:sz w:val="28"/>
        </w:rPr>
        <w:t>Спортивно-оздоровительная</w:t>
      </w:r>
      <w:r>
        <w:rPr>
          <w:i/>
          <w:spacing w:val="23"/>
          <w:sz w:val="28"/>
        </w:rPr>
        <w:t xml:space="preserve"> </w:t>
      </w:r>
      <w:r>
        <w:rPr>
          <w:i/>
          <w:spacing w:val="-4"/>
          <w:sz w:val="28"/>
        </w:rPr>
        <w:t>деятельность.</w:t>
      </w:r>
    </w:p>
    <w:p w14:paraId="3C45D012" w14:textId="77777777" w:rsidR="0023485F" w:rsidRDefault="00C63A8D">
      <w:pPr>
        <w:pStyle w:val="a3"/>
        <w:spacing w:before="33"/>
        <w:ind w:left="2040" w:firstLine="0"/>
      </w:pPr>
      <w:r>
        <w:rPr>
          <w:spacing w:val="-2"/>
        </w:rPr>
        <w:t>Модуль</w:t>
      </w:r>
      <w:r>
        <w:rPr>
          <w:spacing w:val="-9"/>
        </w:rPr>
        <w:t xml:space="preserve"> </w:t>
      </w:r>
      <w:r>
        <w:rPr>
          <w:spacing w:val="-2"/>
        </w:rPr>
        <w:t>«Гимнастика».</w:t>
      </w:r>
    </w:p>
    <w:p w14:paraId="5D4C1D80" w14:textId="77777777" w:rsidR="0023485F" w:rsidRDefault="00C63A8D">
      <w:pPr>
        <w:pStyle w:val="a3"/>
        <w:spacing w:before="33" w:line="264" w:lineRule="auto"/>
        <w:ind w:right="560"/>
      </w:pPr>
      <w: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</w:t>
      </w:r>
      <w:r>
        <w:t>нация из разученных упражнений в равновесии, стойках, кувырках (мальчики).</w:t>
      </w:r>
    </w:p>
    <w:p w14:paraId="4C14A4F8" w14:textId="77777777" w:rsidR="0023485F" w:rsidRDefault="00C63A8D">
      <w:pPr>
        <w:pStyle w:val="a3"/>
        <w:spacing w:line="264" w:lineRule="auto"/>
        <w:ind w:right="560"/>
      </w:pPr>
      <w: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</w:t>
      </w:r>
      <w:r>
        <w:t>очки).</w:t>
      </w:r>
    </w:p>
    <w:p w14:paraId="4F09A665" w14:textId="77777777" w:rsidR="0023485F" w:rsidRDefault="00C63A8D">
      <w:pPr>
        <w:pStyle w:val="a3"/>
        <w:spacing w:line="264" w:lineRule="auto"/>
        <w:ind w:right="559"/>
      </w:pPr>
      <w:r>
        <w:t>Комбинация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гимнастическом</w:t>
      </w:r>
      <w:r>
        <w:rPr>
          <w:spacing w:val="-5"/>
        </w:rPr>
        <w:t xml:space="preserve"> </w:t>
      </w:r>
      <w:r>
        <w:t>бревне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ранее</w:t>
      </w:r>
      <w:r>
        <w:rPr>
          <w:spacing w:val="-7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с добавлением</w:t>
      </w:r>
      <w:r>
        <w:rPr>
          <w:spacing w:val="-3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статическое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динамическое</w:t>
      </w:r>
      <w:r>
        <w:rPr>
          <w:spacing w:val="-5"/>
        </w:rPr>
        <w:t xml:space="preserve"> </w:t>
      </w:r>
      <w:r>
        <w:t>равновесие</w:t>
      </w:r>
      <w:r>
        <w:rPr>
          <w:spacing w:val="-3"/>
        </w:rPr>
        <w:t xml:space="preserve"> </w:t>
      </w:r>
      <w:r>
        <w:t>(девочки). Комбинация на низкой гимнастической перекладине из ранее разученных упражнений в висах, упорах, переворот</w:t>
      </w:r>
      <w:r>
        <w:t>ах (мальчики). Лазанье по канату в два приѐма (мальчики).</w:t>
      </w:r>
    </w:p>
    <w:p w14:paraId="40414489" w14:textId="77777777" w:rsidR="0023485F" w:rsidRDefault="00C63A8D">
      <w:pPr>
        <w:pStyle w:val="a3"/>
        <w:ind w:left="2040" w:firstLine="0"/>
      </w:pPr>
      <w:r>
        <w:rPr>
          <w:spacing w:val="-2"/>
        </w:rPr>
        <w:t>Модуль</w:t>
      </w:r>
      <w:r>
        <w:rPr>
          <w:spacing w:val="-10"/>
        </w:rPr>
        <w:t xml:space="preserve"> </w:t>
      </w:r>
      <w:r>
        <w:rPr>
          <w:spacing w:val="-2"/>
        </w:rPr>
        <w:t>«Л</w:t>
      </w:r>
      <w:r>
        <w:rPr>
          <w:spacing w:val="-2"/>
        </w:rPr>
        <w:t>е</w:t>
      </w:r>
      <w:r>
        <w:rPr>
          <w:spacing w:val="-2"/>
        </w:rPr>
        <w:t>гкая</w:t>
      </w:r>
      <w:r>
        <w:rPr>
          <w:spacing w:val="-9"/>
        </w:rPr>
        <w:t xml:space="preserve"> </w:t>
      </w:r>
      <w:r>
        <w:rPr>
          <w:spacing w:val="-2"/>
        </w:rPr>
        <w:t>атлетика».</w:t>
      </w:r>
    </w:p>
    <w:p w14:paraId="22EF1F6D" w14:textId="77777777" w:rsidR="0023485F" w:rsidRDefault="00C63A8D">
      <w:pPr>
        <w:pStyle w:val="a3"/>
        <w:spacing w:before="33" w:line="264" w:lineRule="auto"/>
        <w:ind w:right="559"/>
      </w:pPr>
      <w:r>
        <w:t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</w:t>
      </w:r>
      <w:r>
        <w:t>льности выполнения, прыжки с разбега в длину</w:t>
      </w:r>
      <w:r>
        <w:rPr>
          <w:spacing w:val="-3"/>
        </w:rPr>
        <w:t xml:space="preserve"> </w:t>
      </w:r>
      <w:r>
        <w:t>способом «согнув ноги»</w:t>
      </w:r>
      <w:r>
        <w:rPr>
          <w:spacing w:val="-1"/>
        </w:rPr>
        <w:t xml:space="preserve"> </w:t>
      </w:r>
      <w:r>
        <w:t>и в высоту</w:t>
      </w:r>
      <w:r>
        <w:rPr>
          <w:spacing w:val="-4"/>
        </w:rPr>
        <w:t xml:space="preserve"> </w:t>
      </w:r>
      <w:r>
        <w:t>способом «перешагивание».</w:t>
      </w:r>
    </w:p>
    <w:p w14:paraId="4A956267" w14:textId="77777777" w:rsidR="0023485F" w:rsidRDefault="00C63A8D">
      <w:pPr>
        <w:pStyle w:val="a3"/>
        <w:spacing w:line="264" w:lineRule="auto"/>
        <w:ind w:right="562"/>
      </w:pPr>
      <w:r>
        <w:t>Метание малого (теннисного) мяча по движущейся (катящейся) с разной скоростью мишени.</w:t>
      </w:r>
    </w:p>
    <w:p w14:paraId="5FECE009" w14:textId="77777777" w:rsidR="0023485F" w:rsidRDefault="00C63A8D">
      <w:pPr>
        <w:pStyle w:val="a3"/>
        <w:spacing w:line="322" w:lineRule="exact"/>
        <w:ind w:left="2040" w:firstLine="0"/>
      </w:pPr>
      <w:r>
        <w:rPr>
          <w:spacing w:val="-2"/>
        </w:rPr>
        <w:t>Модуль</w:t>
      </w:r>
      <w:r>
        <w:rPr>
          <w:spacing w:val="-6"/>
        </w:rPr>
        <w:t xml:space="preserve"> </w:t>
      </w:r>
      <w:r>
        <w:rPr>
          <w:spacing w:val="-2"/>
        </w:rPr>
        <w:t>«Зимние</w:t>
      </w:r>
      <w:r>
        <w:rPr>
          <w:spacing w:val="-8"/>
        </w:rPr>
        <w:t xml:space="preserve"> </w:t>
      </w:r>
      <w:r>
        <w:rPr>
          <w:spacing w:val="-2"/>
        </w:rPr>
        <w:t>виды</w:t>
      </w:r>
      <w:r>
        <w:rPr>
          <w:spacing w:val="-6"/>
        </w:rPr>
        <w:t xml:space="preserve"> </w:t>
      </w:r>
      <w:r>
        <w:rPr>
          <w:spacing w:val="-2"/>
        </w:rPr>
        <w:t>спорта».</w:t>
      </w:r>
    </w:p>
    <w:p w14:paraId="1D5B9236" w14:textId="77777777" w:rsidR="0023485F" w:rsidRDefault="00C63A8D">
      <w:pPr>
        <w:pStyle w:val="a3"/>
        <w:spacing w:before="33" w:line="264" w:lineRule="auto"/>
        <w:ind w:right="557"/>
      </w:pPr>
      <w:r>
        <w:t xml:space="preserve">Торможение и поворот на лыжах </w:t>
      </w:r>
      <w:r>
        <w:t>упором при спуске с пологого склона,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спуски и подъ</w:t>
      </w:r>
      <w:r>
        <w:t>е</w:t>
      </w:r>
      <w:r>
        <w:t>мы ранее освоенными способами.</w:t>
      </w:r>
    </w:p>
    <w:p w14:paraId="5D04EC65" w14:textId="77777777" w:rsidR="0023485F" w:rsidRDefault="00C63A8D">
      <w:pPr>
        <w:pStyle w:val="a3"/>
        <w:ind w:left="2040" w:firstLine="0"/>
      </w:pPr>
      <w:r>
        <w:rPr>
          <w:spacing w:val="-2"/>
        </w:rPr>
        <w:t>Модуль</w:t>
      </w:r>
      <w:r>
        <w:rPr>
          <w:spacing w:val="-10"/>
        </w:rPr>
        <w:t xml:space="preserve"> </w:t>
      </w:r>
      <w:r>
        <w:rPr>
          <w:spacing w:val="-2"/>
        </w:rPr>
        <w:t>«Спортивные</w:t>
      </w:r>
      <w:r>
        <w:rPr>
          <w:spacing w:val="-10"/>
        </w:rPr>
        <w:t xml:space="preserve"> </w:t>
      </w:r>
      <w:r>
        <w:rPr>
          <w:spacing w:val="-2"/>
        </w:rPr>
        <w:t>игры»</w:t>
      </w:r>
      <w:r>
        <w:rPr>
          <w:spacing w:val="-2"/>
        </w:rPr>
        <w:t>.</w:t>
      </w:r>
    </w:p>
    <w:p w14:paraId="20EDC32C" w14:textId="77777777" w:rsidR="0023485F" w:rsidRDefault="00C63A8D">
      <w:pPr>
        <w:pStyle w:val="a3"/>
        <w:spacing w:before="31" w:line="264" w:lineRule="auto"/>
        <w:ind w:right="560"/>
      </w:pPr>
      <w:r>
        <w:t>Баскетбол.</w:t>
      </w:r>
      <w:r>
        <w:rPr>
          <w:spacing w:val="-1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и ловля мяча после отскока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пола,</w:t>
      </w:r>
      <w:r>
        <w:rPr>
          <w:spacing w:val="-1"/>
        </w:rPr>
        <w:t xml:space="preserve"> </w:t>
      </w:r>
      <w:r>
        <w:t>бросок в</w:t>
      </w:r>
      <w:r>
        <w:rPr>
          <w:spacing w:val="-1"/>
        </w:rPr>
        <w:t xml:space="preserve"> </w:t>
      </w:r>
      <w:r>
        <w:t>корзину двумя руками снизу и от груди после ведения. Игровая деятельность по правилам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13"/>
        </w:rPr>
        <w:t xml:space="preserve"> </w:t>
      </w:r>
      <w:r>
        <w:t>ранее</w:t>
      </w:r>
      <w:r>
        <w:rPr>
          <w:spacing w:val="-13"/>
        </w:rPr>
        <w:t xml:space="preserve"> </w:t>
      </w:r>
      <w:r>
        <w:t>разученных</w:t>
      </w:r>
      <w:r>
        <w:rPr>
          <w:spacing w:val="-10"/>
        </w:rPr>
        <w:t xml:space="preserve"> </w:t>
      </w:r>
      <w:r>
        <w:t>технических</w:t>
      </w:r>
      <w:r>
        <w:rPr>
          <w:spacing w:val="-15"/>
        </w:rPr>
        <w:t xml:space="preserve"> </w:t>
      </w:r>
      <w:r>
        <w:t>приѐмов</w:t>
      </w:r>
      <w:r>
        <w:rPr>
          <w:spacing w:val="-12"/>
        </w:rPr>
        <w:t xml:space="preserve"> </w:t>
      </w:r>
      <w:r>
        <w:t>без</w:t>
      </w:r>
      <w:r>
        <w:rPr>
          <w:spacing w:val="-12"/>
        </w:rPr>
        <w:t xml:space="preserve"> </w:t>
      </w:r>
      <w:r>
        <w:t>мяча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 мячом: ведение, при</w:t>
      </w:r>
      <w:r>
        <w:t>е</w:t>
      </w:r>
      <w:r>
        <w:t>мы и передачи, б</w:t>
      </w:r>
      <w:r>
        <w:t>роски в корзину.</w:t>
      </w:r>
    </w:p>
    <w:p w14:paraId="5C6538B6" w14:textId="77777777" w:rsidR="0023485F" w:rsidRDefault="0023485F">
      <w:pPr>
        <w:pStyle w:val="a3"/>
        <w:spacing w:line="264" w:lineRule="auto"/>
        <w:sectPr w:rsidR="0023485F">
          <w:pgSz w:w="11910" w:h="16840"/>
          <w:pgMar w:top="1360" w:right="283" w:bottom="280" w:left="0" w:header="720" w:footer="720" w:gutter="0"/>
          <w:cols w:space="720"/>
        </w:sectPr>
      </w:pPr>
    </w:p>
    <w:p w14:paraId="323D9421" w14:textId="77777777" w:rsidR="0023485F" w:rsidRDefault="00C63A8D">
      <w:pPr>
        <w:pStyle w:val="a3"/>
        <w:spacing w:before="74" w:line="264" w:lineRule="auto"/>
        <w:ind w:right="560"/>
      </w:pPr>
      <w:r>
        <w:lastRenderedPageBreak/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</w:t>
      </w:r>
      <w:r>
        <w:t>ѐмов.</w:t>
      </w:r>
    </w:p>
    <w:p w14:paraId="7F68930C" w14:textId="77777777" w:rsidR="0023485F" w:rsidRDefault="00C63A8D">
      <w:pPr>
        <w:pStyle w:val="a3"/>
        <w:spacing w:line="264" w:lineRule="auto"/>
        <w:ind w:right="557"/>
      </w:pPr>
      <w:r>
        <w:t>Футбол. Средние и длинные передачи мяча по прямой и диагонали, тактические</w:t>
      </w:r>
      <w:r>
        <w:rPr>
          <w:spacing w:val="-11"/>
        </w:rPr>
        <w:t xml:space="preserve"> </w:t>
      </w:r>
      <w:r>
        <w:t>действия</w:t>
      </w:r>
      <w:r>
        <w:rPr>
          <w:spacing w:val="-10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углового</w:t>
      </w:r>
      <w:r>
        <w:rPr>
          <w:spacing w:val="-9"/>
        </w:rPr>
        <w:t xml:space="preserve"> </w:t>
      </w:r>
      <w:r>
        <w:t>удара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вбрасывании</w:t>
      </w:r>
      <w:r>
        <w:rPr>
          <w:spacing w:val="-9"/>
        </w:rPr>
        <w:t xml:space="preserve"> </w:t>
      </w:r>
      <w:r>
        <w:t>мяча</w:t>
      </w:r>
      <w:r>
        <w:rPr>
          <w:spacing w:val="-11"/>
        </w:rPr>
        <w:t xml:space="preserve"> </w:t>
      </w:r>
      <w:r>
        <w:t>из-за боковой линии. Игровая деятельность по правилам с использованием ранее разученных технических при</w:t>
      </w:r>
      <w:r>
        <w:t>е</w:t>
      </w:r>
      <w:r>
        <w:t>мов.</w:t>
      </w:r>
    </w:p>
    <w:p w14:paraId="69DE2420" w14:textId="77777777" w:rsidR="0023485F" w:rsidRDefault="00C63A8D">
      <w:pPr>
        <w:pStyle w:val="a3"/>
        <w:spacing w:before="2" w:line="264" w:lineRule="auto"/>
        <w:ind w:right="559"/>
      </w:pPr>
      <w:r>
        <w:t>Совершенствование техники ранее разученных гимнастических и акробатических упражнений, упражнений л</w:t>
      </w:r>
      <w:r>
        <w:t>е</w:t>
      </w:r>
      <w:r>
        <w:t>гкой атлетики и зимних видов спорта, технических действий спортивных игр.</w:t>
      </w:r>
    </w:p>
    <w:p w14:paraId="0A1CC7B4" w14:textId="77777777" w:rsidR="0023485F" w:rsidRDefault="00C63A8D">
      <w:pPr>
        <w:pStyle w:val="a3"/>
        <w:spacing w:line="321" w:lineRule="exact"/>
        <w:ind w:left="2040" w:firstLine="0"/>
      </w:pPr>
      <w:r>
        <w:rPr>
          <w:spacing w:val="-2"/>
        </w:rPr>
        <w:t>Модуль</w:t>
      </w:r>
      <w:r>
        <w:rPr>
          <w:spacing w:val="-9"/>
        </w:rPr>
        <w:t xml:space="preserve"> </w:t>
      </w:r>
      <w:r>
        <w:rPr>
          <w:spacing w:val="-2"/>
        </w:rPr>
        <w:t>«Спорт».</w:t>
      </w:r>
    </w:p>
    <w:p w14:paraId="0D260355" w14:textId="77777777" w:rsidR="0023485F" w:rsidRDefault="00C63A8D">
      <w:pPr>
        <w:pStyle w:val="a3"/>
        <w:spacing w:before="33" w:line="264" w:lineRule="auto"/>
        <w:ind w:right="559"/>
      </w:pPr>
      <w:r>
        <w:t>Физическая подготовка к выполнению нормативов комплекса ГТО с испо</w:t>
      </w:r>
      <w:r>
        <w:t>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065A9D8A" w14:textId="77777777" w:rsidR="0023485F" w:rsidRDefault="0023485F">
      <w:pPr>
        <w:pStyle w:val="a3"/>
        <w:spacing w:before="299"/>
        <w:ind w:left="0" w:firstLine="0"/>
        <w:jc w:val="left"/>
      </w:pPr>
    </w:p>
    <w:p w14:paraId="5D5A5973" w14:textId="77777777" w:rsidR="0023485F" w:rsidRDefault="00C63A8D">
      <w:pPr>
        <w:pStyle w:val="a4"/>
        <w:numPr>
          <w:ilvl w:val="0"/>
          <w:numId w:val="1"/>
        </w:numPr>
        <w:tabs>
          <w:tab w:val="left" w:pos="1771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6E2671F5" w14:textId="77777777" w:rsidR="0023485F" w:rsidRDefault="00C63A8D">
      <w:pPr>
        <w:pStyle w:val="1"/>
        <w:spacing w:before="52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культуре.</w:t>
      </w:r>
    </w:p>
    <w:p w14:paraId="53EEB465" w14:textId="77777777" w:rsidR="0023485F" w:rsidRDefault="00C63A8D">
      <w:pPr>
        <w:pStyle w:val="a3"/>
        <w:spacing w:before="24" w:line="264" w:lineRule="auto"/>
        <w:ind w:right="568"/>
      </w:pPr>
      <w:r>
        <w:t xml:space="preserve">Физическая культура в современном обществе: </w:t>
      </w:r>
      <w:r>
        <w:t>характеристика основных направлений и форм организации. Всестороннее и гармоничное физическое развитие. Адаптивная физическая культура, е</w:t>
      </w:r>
      <w:r>
        <w:t>е</w:t>
      </w:r>
      <w:r>
        <w:t xml:space="preserve"> история и социальная </w:t>
      </w:r>
      <w:r>
        <w:rPr>
          <w:spacing w:val="-2"/>
        </w:rPr>
        <w:t>значимость.</w:t>
      </w:r>
    </w:p>
    <w:p w14:paraId="078B7238" w14:textId="77777777" w:rsidR="0023485F" w:rsidRDefault="00C63A8D">
      <w:pPr>
        <w:pStyle w:val="1"/>
        <w:spacing w:before="9"/>
      </w:pPr>
      <w:r>
        <w:t>Способы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 w14:paraId="0BA97490" w14:textId="77777777" w:rsidR="0023485F" w:rsidRDefault="00C63A8D">
      <w:pPr>
        <w:pStyle w:val="a3"/>
        <w:spacing w:before="24" w:line="264" w:lineRule="auto"/>
        <w:ind w:right="571"/>
      </w:pPr>
      <w:r>
        <w:t>Коррекция осанки и разработка индивидуальных п</w:t>
      </w:r>
      <w:r>
        <w:t>ланов занятий корригирующей гимнастикой. Коррекция избыточной массы тела и разработка индивидуальных планов занятий корригирующей гимнастикой.</w:t>
      </w:r>
    </w:p>
    <w:p w14:paraId="7EE95DD9" w14:textId="77777777" w:rsidR="0023485F" w:rsidRDefault="00C63A8D">
      <w:pPr>
        <w:pStyle w:val="a3"/>
        <w:spacing w:before="1" w:line="264" w:lineRule="auto"/>
        <w:ind w:right="561"/>
      </w:pPr>
      <w:r>
        <w:t>Составление планов-конспектов для самостоятельных занятий спортивной подготовкой. Способы уч</w:t>
      </w:r>
      <w:r>
        <w:t>е</w:t>
      </w:r>
      <w:r>
        <w:t>та индивидуальных ос</w:t>
      </w:r>
      <w:r>
        <w:t>обенностей при составлении планов самостоятельных тренировочных занятий.</w:t>
      </w:r>
    </w:p>
    <w:p w14:paraId="59C24E1C" w14:textId="77777777" w:rsidR="0023485F" w:rsidRDefault="00C63A8D">
      <w:pPr>
        <w:pStyle w:val="1"/>
        <w:spacing w:before="8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совершенствование.</w:t>
      </w:r>
    </w:p>
    <w:p w14:paraId="0E3B60D1" w14:textId="77777777" w:rsidR="0023485F" w:rsidRDefault="00C63A8D">
      <w:pPr>
        <w:spacing w:before="24"/>
        <w:ind w:left="2040"/>
        <w:jc w:val="both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8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16FDE0D5" w14:textId="77777777" w:rsidR="0023485F" w:rsidRDefault="00C63A8D">
      <w:pPr>
        <w:pStyle w:val="a3"/>
        <w:spacing w:before="33" w:line="264" w:lineRule="auto"/>
        <w:ind w:right="569"/>
      </w:pPr>
      <w:r>
        <w:t>Профилактика перенапряжения систем организма средствами оздоровительной физической культуры: упражнения мышечн</w:t>
      </w:r>
      <w:r>
        <w:t>ой релаксации и регулирования вегетативной нервной системы, профилактики общего утомления и остроты зрения.</w:t>
      </w:r>
    </w:p>
    <w:p w14:paraId="24A719FB" w14:textId="77777777" w:rsidR="0023485F" w:rsidRDefault="00C63A8D">
      <w:pPr>
        <w:spacing w:line="321" w:lineRule="exact"/>
        <w:ind w:left="2040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Спортивно-оздоровительная</w:t>
      </w:r>
      <w:r>
        <w:rPr>
          <w:i/>
          <w:spacing w:val="30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399C7A6A" w14:textId="77777777" w:rsidR="0023485F" w:rsidRDefault="00C63A8D">
      <w:pPr>
        <w:pStyle w:val="a3"/>
        <w:spacing w:before="33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14:paraId="4311123E" w14:textId="77777777" w:rsidR="0023485F" w:rsidRDefault="0023485F">
      <w:pPr>
        <w:pStyle w:val="a3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00F5B748" w14:textId="77777777" w:rsidR="0023485F" w:rsidRDefault="00C63A8D">
      <w:pPr>
        <w:pStyle w:val="a3"/>
        <w:spacing w:before="74" w:line="264" w:lineRule="auto"/>
        <w:ind w:right="565"/>
      </w:pPr>
      <w:r>
        <w:lastRenderedPageBreak/>
        <w:t xml:space="preserve">Акробатическая комбинация из ранее освоенных упражнений силовой </w:t>
      </w:r>
      <w:r>
        <w:t>направленности,</w:t>
      </w:r>
      <w:r>
        <w:rPr>
          <w:spacing w:val="-1"/>
        </w:rPr>
        <w:t xml:space="preserve"> </w:t>
      </w:r>
      <w:r>
        <w:t>с увеличивающимся числом технических</w:t>
      </w:r>
      <w:r>
        <w:rPr>
          <w:spacing w:val="-2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стойках, упорах, кувырках, прыжках (юноши).</w:t>
      </w:r>
    </w:p>
    <w:p w14:paraId="6D850811" w14:textId="77777777" w:rsidR="0023485F" w:rsidRDefault="00C63A8D">
      <w:pPr>
        <w:pStyle w:val="a3"/>
        <w:spacing w:before="1" w:line="264" w:lineRule="auto"/>
        <w:ind w:right="563"/>
      </w:pPr>
      <w: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</w:t>
      </w:r>
      <w:r>
        <w:t>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</w:t>
      </w:r>
      <w:r>
        <w:t>е</w:t>
      </w:r>
      <w:r>
        <w:t>д и соскока (юн</w:t>
      </w:r>
      <w:r>
        <w:t>оши). Вольные упражнения на базе ранее разученных акробатических упражнений и упражнений ритмической гимнастики (девушки).</w:t>
      </w:r>
    </w:p>
    <w:p w14:paraId="239355E3" w14:textId="77777777" w:rsidR="0023485F" w:rsidRDefault="00C63A8D">
      <w:pPr>
        <w:pStyle w:val="a3"/>
        <w:spacing w:line="321" w:lineRule="exact"/>
        <w:ind w:left="2040" w:firstLine="0"/>
      </w:pPr>
      <w:r>
        <w:t>Модуль</w:t>
      </w:r>
      <w:r>
        <w:rPr>
          <w:spacing w:val="-5"/>
        </w:rPr>
        <w:t xml:space="preserve"> </w:t>
      </w:r>
      <w:r>
        <w:t>«Л</w:t>
      </w:r>
      <w:r>
        <w:t>е</w:t>
      </w:r>
      <w:r>
        <w:t>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14:paraId="66529F15" w14:textId="77777777" w:rsidR="0023485F" w:rsidRDefault="00C63A8D">
      <w:pPr>
        <w:pStyle w:val="a3"/>
        <w:spacing w:before="34"/>
        <w:ind w:left="2040" w:firstLine="0"/>
      </w:pPr>
      <w:r>
        <w:t>Кроссовый</w:t>
      </w:r>
      <w:r>
        <w:rPr>
          <w:spacing w:val="-6"/>
        </w:rPr>
        <w:t xml:space="preserve"> </w:t>
      </w:r>
      <w:r>
        <w:t>бег,</w:t>
      </w:r>
      <w:r>
        <w:rPr>
          <w:spacing w:val="-5"/>
        </w:rPr>
        <w:t xml:space="preserve"> </w:t>
      </w:r>
      <w:r>
        <w:t>прыжок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длину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разбега</w:t>
      </w:r>
      <w:r>
        <w:rPr>
          <w:spacing w:val="-3"/>
        </w:rPr>
        <w:t xml:space="preserve"> </w:t>
      </w:r>
      <w:r>
        <w:t>способом</w:t>
      </w:r>
      <w:r>
        <w:rPr>
          <w:spacing w:val="-3"/>
        </w:rPr>
        <w:t xml:space="preserve"> </w:t>
      </w:r>
      <w:r>
        <w:rPr>
          <w:spacing w:val="-2"/>
        </w:rPr>
        <w:t>«прогнувшись».</w:t>
      </w:r>
    </w:p>
    <w:p w14:paraId="0AADDC9F" w14:textId="77777777" w:rsidR="0023485F" w:rsidRDefault="00C63A8D">
      <w:pPr>
        <w:pStyle w:val="a3"/>
        <w:spacing w:before="30" w:line="264" w:lineRule="auto"/>
        <w:ind w:right="564"/>
      </w:pPr>
      <w:r>
        <w:t xml:space="preserve">Правила проведения соревнований по </w:t>
      </w:r>
      <w:r>
        <w:t>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</w:t>
      </w:r>
      <w:r>
        <w:rPr>
          <w:spacing w:val="80"/>
        </w:rPr>
        <w:t xml:space="preserve"> </w:t>
      </w:r>
      <w:r>
        <w:t xml:space="preserve">технических (прыжки и метание спортивного снаряда) дисциплинах лѐгкой </w:t>
      </w:r>
      <w:r>
        <w:rPr>
          <w:spacing w:val="-2"/>
        </w:rPr>
        <w:t>атлетики.</w:t>
      </w:r>
    </w:p>
    <w:p w14:paraId="4AF57A21" w14:textId="77777777" w:rsidR="0023485F" w:rsidRDefault="00C63A8D">
      <w:pPr>
        <w:pStyle w:val="a3"/>
        <w:spacing w:before="1"/>
        <w:ind w:left="2040" w:firstLine="0"/>
      </w:pPr>
      <w:r>
        <w:t>Модуль</w:t>
      </w:r>
      <w:r>
        <w:rPr>
          <w:spacing w:val="-6"/>
        </w:rPr>
        <w:t xml:space="preserve"> </w:t>
      </w:r>
      <w:r>
        <w:t>«Зимние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спо</w:t>
      </w:r>
      <w:r>
        <w:rPr>
          <w:spacing w:val="-2"/>
        </w:rPr>
        <w:t>рта».</w:t>
      </w:r>
    </w:p>
    <w:p w14:paraId="465B30EF" w14:textId="77777777" w:rsidR="0023485F" w:rsidRDefault="00C63A8D">
      <w:pPr>
        <w:pStyle w:val="a3"/>
        <w:spacing w:before="33" w:line="264" w:lineRule="auto"/>
        <w:ind w:right="564"/>
      </w:pPr>
      <w:r>
        <w:t xml:space="preserve"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 переход с попеременного двухшажного </w:t>
      </w:r>
      <w:r>
        <w:t xml:space="preserve">хода на одновременный бесшажный ход и обратно, ранее разученные упражнения лыжной подготовки в передвижениях на лыжах, при спусках, подъѐмах, </w:t>
      </w:r>
      <w:r>
        <w:rPr>
          <w:spacing w:val="-2"/>
        </w:rPr>
        <w:t>торможении.</w:t>
      </w:r>
    </w:p>
    <w:p w14:paraId="33711EB6" w14:textId="77777777" w:rsidR="0023485F" w:rsidRDefault="00C63A8D">
      <w:pPr>
        <w:pStyle w:val="a3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«Плавание».</w:t>
      </w:r>
    </w:p>
    <w:p w14:paraId="15B3F673" w14:textId="77777777" w:rsidR="0023485F" w:rsidRDefault="00C63A8D">
      <w:pPr>
        <w:pStyle w:val="a3"/>
        <w:spacing w:before="31" w:line="264" w:lineRule="auto"/>
        <w:ind w:right="561"/>
      </w:pPr>
      <w:r>
        <w:t>Старт прыжком с тумбочки при плавании кролем на груди, старт из воды толчком от сте</w:t>
      </w:r>
      <w:r>
        <w:t>нки бассейна при плавании кролем на спине. Повороты при плавании</w:t>
      </w:r>
      <w:r>
        <w:rPr>
          <w:spacing w:val="-3"/>
        </w:rPr>
        <w:t xml:space="preserve"> </w:t>
      </w:r>
      <w:r>
        <w:t>кролем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груди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спине.</w:t>
      </w:r>
      <w:r>
        <w:rPr>
          <w:spacing w:val="-4"/>
        </w:rPr>
        <w:t xml:space="preserve"> </w:t>
      </w:r>
      <w:r>
        <w:t>Проплывание</w:t>
      </w:r>
      <w:r>
        <w:rPr>
          <w:spacing w:val="-3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дистанций</w:t>
      </w:r>
      <w:r>
        <w:rPr>
          <w:spacing w:val="-3"/>
        </w:rPr>
        <w:t xml:space="preserve"> </w:t>
      </w:r>
      <w:r>
        <w:t>кролем на груди и на спине.</w:t>
      </w:r>
    </w:p>
    <w:p w14:paraId="34025472" w14:textId="77777777" w:rsidR="0023485F" w:rsidRDefault="00C63A8D">
      <w:pPr>
        <w:pStyle w:val="a3"/>
        <w:spacing w:before="3"/>
        <w:ind w:left="2040" w:firstLine="0"/>
      </w:pPr>
      <w:r>
        <w:t>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14:paraId="586E7BDE" w14:textId="77777777" w:rsidR="0023485F" w:rsidRDefault="00C63A8D">
      <w:pPr>
        <w:pStyle w:val="a3"/>
        <w:spacing w:before="30" w:line="264" w:lineRule="auto"/>
        <w:ind w:right="561"/>
      </w:pPr>
      <w:r>
        <w:t xml:space="preserve">Баскетбол. Повороты туловища в правую и левую стороны с удержанием мяча </w:t>
      </w:r>
      <w:r>
        <w:t>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приѐмов.</w:t>
      </w:r>
    </w:p>
    <w:p w14:paraId="2192E76A" w14:textId="77777777" w:rsidR="0023485F" w:rsidRDefault="00C63A8D">
      <w:pPr>
        <w:pStyle w:val="a3"/>
        <w:spacing w:before="2" w:line="264" w:lineRule="auto"/>
        <w:ind w:right="562"/>
      </w:pPr>
      <w:r>
        <w:t>Волейбол. Прямой нападающий удар, индивидуальное блокирование мяча в</w:t>
      </w:r>
      <w:r>
        <w:rPr>
          <w:spacing w:val="59"/>
          <w:w w:val="150"/>
        </w:rPr>
        <w:t xml:space="preserve"> </w:t>
      </w:r>
      <w:r>
        <w:t>прыжке</w:t>
      </w:r>
      <w:r>
        <w:rPr>
          <w:spacing w:val="63"/>
          <w:w w:val="150"/>
        </w:rPr>
        <w:t xml:space="preserve"> </w:t>
      </w:r>
      <w:r>
        <w:t>с</w:t>
      </w:r>
      <w:r>
        <w:rPr>
          <w:spacing w:val="62"/>
          <w:w w:val="150"/>
        </w:rPr>
        <w:t xml:space="preserve"> </w:t>
      </w:r>
      <w:r>
        <w:t>места,</w:t>
      </w:r>
      <w:r>
        <w:rPr>
          <w:spacing w:val="62"/>
          <w:w w:val="150"/>
        </w:rPr>
        <w:t xml:space="preserve"> </w:t>
      </w:r>
      <w:r>
        <w:t>тактические</w:t>
      </w:r>
      <w:r>
        <w:rPr>
          <w:spacing w:val="62"/>
          <w:w w:val="150"/>
        </w:rPr>
        <w:t xml:space="preserve"> </w:t>
      </w:r>
      <w:r>
        <w:t>действия</w:t>
      </w:r>
      <w:r>
        <w:rPr>
          <w:spacing w:val="62"/>
          <w:w w:val="150"/>
        </w:rPr>
        <w:t xml:space="preserve"> </w:t>
      </w:r>
      <w:r>
        <w:t>в</w:t>
      </w:r>
      <w:r>
        <w:rPr>
          <w:spacing w:val="62"/>
          <w:w w:val="150"/>
        </w:rPr>
        <w:t xml:space="preserve"> </w:t>
      </w:r>
      <w:r>
        <w:t>защите</w:t>
      </w:r>
      <w:r>
        <w:rPr>
          <w:spacing w:val="62"/>
          <w:w w:val="150"/>
        </w:rPr>
        <w:t xml:space="preserve"> </w:t>
      </w:r>
      <w:r>
        <w:t>и</w:t>
      </w:r>
      <w:r>
        <w:rPr>
          <w:spacing w:val="60"/>
          <w:w w:val="150"/>
        </w:rPr>
        <w:t xml:space="preserve"> </w:t>
      </w:r>
      <w:r>
        <w:t>нападении.</w:t>
      </w:r>
      <w:r>
        <w:rPr>
          <w:spacing w:val="62"/>
          <w:w w:val="150"/>
        </w:rPr>
        <w:t xml:space="preserve"> </w:t>
      </w:r>
      <w:r>
        <w:rPr>
          <w:spacing w:val="-2"/>
        </w:rPr>
        <w:t>Игровая</w:t>
      </w:r>
    </w:p>
    <w:p w14:paraId="1BC49956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603B4B30" w14:textId="77777777" w:rsidR="0023485F" w:rsidRDefault="00C63A8D">
      <w:pPr>
        <w:pStyle w:val="a3"/>
        <w:spacing w:before="74" w:line="264" w:lineRule="auto"/>
        <w:ind w:right="571" w:firstLine="0"/>
      </w:pPr>
      <w:r>
        <w:lastRenderedPageBreak/>
        <w:t xml:space="preserve">деятельность по правилам с использованием ранее разученных технических </w:t>
      </w:r>
      <w:r>
        <w:rPr>
          <w:spacing w:val="-2"/>
        </w:rPr>
        <w:t>приѐмов.</w:t>
      </w:r>
    </w:p>
    <w:p w14:paraId="5DC04D32" w14:textId="77777777" w:rsidR="0023485F" w:rsidRDefault="00C63A8D">
      <w:pPr>
        <w:pStyle w:val="a3"/>
        <w:spacing w:line="264" w:lineRule="auto"/>
        <w:ind w:right="560"/>
      </w:pPr>
      <w:r>
        <w:t>Футбол. Удар по мячу с разбега внутренней частью подъ</w:t>
      </w:r>
      <w:r>
        <w:t>е</w:t>
      </w:r>
      <w:r>
        <w:t xml:space="preserve">ма стопы, остановка мяча </w:t>
      </w:r>
      <w:r>
        <w:t>внутренней стороной стопы. Правила игры в мини-футбол, технические и тактические действия. Игровая деятельность по правилам мини- футбола с использованием ранее разученных технических приѐмов (девушки). Игровая деятельность по правилам классического футбол</w:t>
      </w:r>
      <w:r>
        <w:t>а с использованием ранее разученных технических при</w:t>
      </w:r>
      <w:r>
        <w:t>е</w:t>
      </w:r>
      <w:r>
        <w:t>мов (юноши).</w:t>
      </w:r>
    </w:p>
    <w:p w14:paraId="355E726C" w14:textId="77777777" w:rsidR="0023485F" w:rsidRDefault="00C63A8D">
      <w:pPr>
        <w:pStyle w:val="a3"/>
        <w:spacing w:before="2" w:line="264" w:lineRule="auto"/>
        <w:ind w:right="569"/>
      </w:pPr>
      <w:r>
        <w:t>Совершенствование техники ранее разученных гимнастических и акробатических упражнений, упражнений л</w:t>
      </w:r>
      <w:r>
        <w:t>е</w:t>
      </w:r>
      <w:r>
        <w:t>гкой атлетики и зимних видов спорта, технических действий спортивных игр.</w:t>
      </w:r>
    </w:p>
    <w:p w14:paraId="03586B5C" w14:textId="77777777" w:rsidR="0023485F" w:rsidRDefault="00C63A8D">
      <w:pPr>
        <w:pStyle w:val="a3"/>
        <w:spacing w:line="321" w:lineRule="exact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«Спорт».</w:t>
      </w:r>
    </w:p>
    <w:p w14:paraId="721B5EE4" w14:textId="77777777" w:rsidR="0023485F" w:rsidRDefault="00C63A8D">
      <w:pPr>
        <w:pStyle w:val="a3"/>
        <w:spacing w:before="33" w:line="264" w:lineRule="auto"/>
        <w:ind w:right="565"/>
      </w:pPr>
      <w:r>
        <w:t>Ф</w:t>
      </w:r>
      <w:r>
        <w:t>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1F14530E" w14:textId="77777777" w:rsidR="0023485F" w:rsidRDefault="0023485F">
      <w:pPr>
        <w:pStyle w:val="a3"/>
        <w:spacing w:before="299"/>
        <w:ind w:left="0" w:firstLine="0"/>
        <w:jc w:val="left"/>
      </w:pPr>
    </w:p>
    <w:p w14:paraId="69C30E3C" w14:textId="77777777" w:rsidR="0023485F" w:rsidRDefault="00C63A8D">
      <w:pPr>
        <w:pStyle w:val="a4"/>
        <w:numPr>
          <w:ilvl w:val="0"/>
          <w:numId w:val="1"/>
        </w:numPr>
        <w:tabs>
          <w:tab w:val="left" w:pos="1771"/>
        </w:tabs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14:paraId="7B05FEF1" w14:textId="77777777" w:rsidR="0023485F" w:rsidRDefault="00C63A8D">
      <w:pPr>
        <w:pStyle w:val="1"/>
        <w:spacing w:before="52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</w:t>
      </w:r>
      <w:r>
        <w:rPr>
          <w:spacing w:val="-2"/>
        </w:rPr>
        <w:t>льтуре.</w:t>
      </w:r>
    </w:p>
    <w:p w14:paraId="30125A04" w14:textId="77777777" w:rsidR="0023485F" w:rsidRDefault="00C63A8D">
      <w:pPr>
        <w:pStyle w:val="a3"/>
        <w:spacing w:before="24" w:line="264" w:lineRule="auto"/>
        <w:ind w:right="569"/>
      </w:pPr>
      <w:r>
        <w:t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14:paraId="4B1405AC" w14:textId="77777777" w:rsidR="0023485F" w:rsidRDefault="00C63A8D">
      <w:pPr>
        <w:pStyle w:val="1"/>
        <w:spacing w:before="8"/>
      </w:pPr>
      <w:r>
        <w:t>Способы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деятельности.</w:t>
      </w:r>
    </w:p>
    <w:p w14:paraId="5A2A767E" w14:textId="77777777" w:rsidR="0023485F" w:rsidRDefault="00C63A8D">
      <w:pPr>
        <w:pStyle w:val="a3"/>
        <w:spacing w:before="26" w:line="264" w:lineRule="auto"/>
        <w:ind w:right="565"/>
      </w:pPr>
      <w:r>
        <w:t>Восстановительный массаж как средство оптимизации</w:t>
      </w:r>
      <w:r>
        <w:rPr>
          <w:spacing w:val="80"/>
        </w:rPr>
        <w:t xml:space="preserve"> </w:t>
      </w:r>
      <w:r>
        <w:t>работоспособности, его правила и приѐмы во время самостоятельных занятий физической подготовкой. Банные процедуры как средство укрепления</w:t>
      </w:r>
      <w:r>
        <w:rPr>
          <w:spacing w:val="40"/>
        </w:rPr>
        <w:t xml:space="preserve"> </w:t>
      </w:r>
      <w:r>
        <w:t>здоровья. Измерение функциональных резервов организма. Оказание перв</w:t>
      </w:r>
      <w:r>
        <w:t>ой помощи на самостоятельных занятиях физическими упражнениями и во время активного отдыха.</w:t>
      </w:r>
    </w:p>
    <w:p w14:paraId="2A10A5E7" w14:textId="77777777" w:rsidR="0023485F" w:rsidRDefault="00C63A8D">
      <w:pPr>
        <w:pStyle w:val="1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совершенствование.</w:t>
      </w:r>
    </w:p>
    <w:p w14:paraId="5BB9587F" w14:textId="77777777" w:rsidR="0023485F" w:rsidRDefault="00C63A8D">
      <w:pPr>
        <w:spacing w:before="27"/>
        <w:ind w:left="2040"/>
        <w:jc w:val="both"/>
        <w:rPr>
          <w:i/>
          <w:sz w:val="28"/>
        </w:rPr>
      </w:pPr>
      <w:r>
        <w:rPr>
          <w:i/>
          <w:spacing w:val="-2"/>
          <w:sz w:val="28"/>
        </w:rPr>
        <w:t>Физкультурно-оздоровительная</w:t>
      </w:r>
      <w:r>
        <w:rPr>
          <w:i/>
          <w:spacing w:val="28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7084E836" w14:textId="77777777" w:rsidR="0023485F" w:rsidRDefault="00C63A8D">
      <w:pPr>
        <w:pStyle w:val="a3"/>
        <w:spacing w:before="31" w:line="264" w:lineRule="auto"/>
        <w:ind w:right="565"/>
      </w:pPr>
      <w:r>
        <w:t>Занятия физической культурой и режим питания. Упражнения для снижения избыточной массы тела</w:t>
      </w:r>
      <w:r>
        <w:t xml:space="preserve">. Оздоровительные, коррекционные и профилактические мероприятия в режиме двигательной активности </w:t>
      </w:r>
      <w:r>
        <w:rPr>
          <w:spacing w:val="-2"/>
        </w:rPr>
        <w:t>обучающихся.</w:t>
      </w:r>
    </w:p>
    <w:p w14:paraId="35CD44EC" w14:textId="77777777" w:rsidR="0023485F" w:rsidRDefault="00C63A8D">
      <w:pPr>
        <w:spacing w:line="321" w:lineRule="exact"/>
        <w:ind w:left="2040"/>
        <w:jc w:val="both"/>
        <w:rPr>
          <w:i/>
          <w:sz w:val="28"/>
        </w:rPr>
      </w:pPr>
      <w:r>
        <w:rPr>
          <w:i/>
          <w:spacing w:val="-2"/>
          <w:sz w:val="28"/>
        </w:rPr>
        <w:t>Спортивно-оздоровительная</w:t>
      </w:r>
      <w:r>
        <w:rPr>
          <w:i/>
          <w:spacing w:val="30"/>
          <w:sz w:val="28"/>
        </w:rPr>
        <w:t xml:space="preserve"> </w:t>
      </w:r>
      <w:r>
        <w:rPr>
          <w:i/>
          <w:spacing w:val="-2"/>
          <w:sz w:val="28"/>
        </w:rPr>
        <w:t>деятельность.</w:t>
      </w:r>
    </w:p>
    <w:p w14:paraId="1ED9DB64" w14:textId="77777777" w:rsidR="0023485F" w:rsidRDefault="00C63A8D">
      <w:pPr>
        <w:pStyle w:val="a3"/>
        <w:spacing w:before="33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14:paraId="26C25403" w14:textId="77777777" w:rsidR="0023485F" w:rsidRDefault="0023485F">
      <w:pPr>
        <w:pStyle w:val="a3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081DB1EA" w14:textId="77777777" w:rsidR="0023485F" w:rsidRDefault="00C63A8D">
      <w:pPr>
        <w:pStyle w:val="a3"/>
        <w:spacing w:before="74" w:line="264" w:lineRule="auto"/>
        <w:ind w:right="562"/>
      </w:pPr>
      <w:r>
        <w:lastRenderedPageBreak/>
        <w:t>Акробатическая комбинация с включением длинного кувырка с разбега и кув</w:t>
      </w:r>
      <w:r>
        <w:t>ырка назад в упор, стоя ноги врозь (юноши). Гимнастическая комбинация</w:t>
      </w:r>
      <w:r>
        <w:rPr>
          <w:spacing w:val="80"/>
        </w:rPr>
        <w:t xml:space="preserve"> </w:t>
      </w:r>
      <w:r>
        <w:t>на высокой перекладине, с включением элементов размахивания и соскока впер</w:t>
      </w:r>
      <w:r>
        <w:t>е</w:t>
      </w:r>
      <w:r>
        <w:t>д прогнувшись (юноши). Гимнастическая комбинация на параллельных брусьях, с включением двух кувырков впер</w:t>
      </w:r>
      <w:r>
        <w:t>е</w:t>
      </w:r>
      <w:r>
        <w:t xml:space="preserve">д с </w:t>
      </w:r>
      <w:r>
        <w:t>опорой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степ-аэробики, акр</w:t>
      </w:r>
      <w:r>
        <w:t>обатики и ритмической гимнастики (девушки).</w:t>
      </w:r>
    </w:p>
    <w:p w14:paraId="763F01AC" w14:textId="77777777" w:rsidR="0023485F" w:rsidRDefault="00C63A8D">
      <w:pPr>
        <w:pStyle w:val="a3"/>
        <w:ind w:left="2040" w:firstLine="0"/>
      </w:pPr>
      <w:r>
        <w:t>Модуль</w:t>
      </w:r>
      <w:r>
        <w:rPr>
          <w:spacing w:val="-5"/>
        </w:rPr>
        <w:t xml:space="preserve"> </w:t>
      </w:r>
      <w:r>
        <w:t>«Л</w:t>
      </w:r>
      <w:r>
        <w:t>е</w:t>
      </w:r>
      <w:r>
        <w:t>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14:paraId="6A300F01" w14:textId="77777777" w:rsidR="0023485F" w:rsidRDefault="00C63A8D">
      <w:pPr>
        <w:pStyle w:val="a3"/>
        <w:spacing w:before="34" w:line="264" w:lineRule="auto"/>
        <w:ind w:right="569"/>
      </w:pPr>
      <w:r>
        <w:t>Техническая подготовка в беговых и прыжковых упражнениях: бег на короткие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длинные</w:t>
      </w:r>
      <w:r>
        <w:rPr>
          <w:spacing w:val="27"/>
        </w:rPr>
        <w:t xml:space="preserve"> </w:t>
      </w:r>
      <w:r>
        <w:t>дистанции,</w:t>
      </w:r>
      <w:r>
        <w:rPr>
          <w:spacing w:val="24"/>
        </w:rPr>
        <w:t xml:space="preserve"> </w:t>
      </w:r>
      <w:r>
        <w:t>прыжки</w:t>
      </w:r>
      <w:r>
        <w:rPr>
          <w:spacing w:val="28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длину</w:t>
      </w:r>
      <w:r>
        <w:rPr>
          <w:spacing w:val="23"/>
        </w:rPr>
        <w:t xml:space="preserve"> </w:t>
      </w:r>
      <w:r>
        <w:t>способами</w:t>
      </w:r>
      <w:r>
        <w:rPr>
          <w:spacing w:val="28"/>
        </w:rPr>
        <w:t xml:space="preserve"> </w:t>
      </w:r>
      <w:r>
        <w:t>«прогнувшись»</w:t>
      </w:r>
      <w:r>
        <w:rPr>
          <w:spacing w:val="25"/>
        </w:rPr>
        <w:t xml:space="preserve"> </w:t>
      </w:r>
      <w:r>
        <w:t>и</w:t>
      </w:r>
    </w:p>
    <w:p w14:paraId="50BC8C61" w14:textId="77777777" w:rsidR="0023485F" w:rsidRDefault="00C63A8D">
      <w:pPr>
        <w:pStyle w:val="a3"/>
        <w:spacing w:line="264" w:lineRule="auto"/>
        <w:ind w:right="560" w:firstLine="0"/>
      </w:pPr>
      <w:r>
        <w:t>«согнув ноги», прыжки в высоту способом «перешагив</w:t>
      </w:r>
      <w:r>
        <w:t>ание». Техническая подготовка в метании спортивного снаряда с разбега на дальность.</w:t>
      </w:r>
    </w:p>
    <w:p w14:paraId="6C62381B" w14:textId="77777777" w:rsidR="0023485F" w:rsidRDefault="00C63A8D">
      <w:pPr>
        <w:pStyle w:val="a3"/>
        <w:spacing w:line="322" w:lineRule="exact"/>
        <w:ind w:left="2040" w:firstLine="0"/>
      </w:pPr>
      <w:r>
        <w:t>Модуль</w:t>
      </w:r>
      <w:r>
        <w:rPr>
          <w:spacing w:val="-6"/>
        </w:rPr>
        <w:t xml:space="preserve"> </w:t>
      </w:r>
      <w:r>
        <w:t>«Зимние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спорта».</w:t>
      </w:r>
    </w:p>
    <w:p w14:paraId="0F0F5FF8" w14:textId="77777777" w:rsidR="0023485F" w:rsidRDefault="00C63A8D">
      <w:pPr>
        <w:pStyle w:val="a3"/>
        <w:spacing w:before="33" w:line="264" w:lineRule="auto"/>
        <w:ind w:right="571"/>
      </w:pPr>
      <w:r>
        <w:t>Техническая подготовка в передвижении лыжными ходами по учебной дистанции:</w:t>
      </w:r>
      <w:r>
        <w:rPr>
          <w:spacing w:val="-4"/>
        </w:rPr>
        <w:t xml:space="preserve"> </w:t>
      </w:r>
      <w:r>
        <w:t>попеременный</w:t>
      </w:r>
      <w:r>
        <w:rPr>
          <w:spacing w:val="-2"/>
        </w:rPr>
        <w:t xml:space="preserve"> </w:t>
      </w:r>
      <w:r>
        <w:t>двухшажный</w:t>
      </w:r>
      <w:r>
        <w:rPr>
          <w:spacing w:val="-4"/>
        </w:rPr>
        <w:t xml:space="preserve"> </w:t>
      </w:r>
      <w:r>
        <w:t>ход,</w:t>
      </w:r>
      <w:r>
        <w:rPr>
          <w:spacing w:val="-3"/>
        </w:rPr>
        <w:t xml:space="preserve"> </w:t>
      </w:r>
      <w:r>
        <w:t>одновременный</w:t>
      </w:r>
      <w:r>
        <w:rPr>
          <w:spacing w:val="-2"/>
        </w:rPr>
        <w:t xml:space="preserve"> </w:t>
      </w:r>
      <w:r>
        <w:t>одношажный</w:t>
      </w:r>
      <w:r>
        <w:rPr>
          <w:spacing w:val="-2"/>
        </w:rPr>
        <w:t xml:space="preserve"> </w:t>
      </w:r>
      <w:r>
        <w:t>ход, способы п</w:t>
      </w:r>
      <w:r>
        <w:t>ерехода с одного лыжного хода на другой.</w:t>
      </w:r>
    </w:p>
    <w:p w14:paraId="5BE15FD2" w14:textId="77777777" w:rsidR="0023485F" w:rsidRDefault="00C63A8D">
      <w:pPr>
        <w:pStyle w:val="a3"/>
        <w:spacing w:line="320" w:lineRule="exact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«Плавание».</w:t>
      </w:r>
    </w:p>
    <w:p w14:paraId="7025D400" w14:textId="77777777" w:rsidR="0023485F" w:rsidRDefault="00C63A8D">
      <w:pPr>
        <w:pStyle w:val="a3"/>
        <w:spacing w:before="33"/>
        <w:ind w:left="2040" w:firstLine="0"/>
      </w:pPr>
      <w:r>
        <w:t>Брасс:</w:t>
      </w:r>
      <w:r>
        <w:rPr>
          <w:spacing w:val="32"/>
        </w:rPr>
        <w:t xml:space="preserve">  </w:t>
      </w:r>
      <w:r>
        <w:t>подводящие</w:t>
      </w:r>
      <w:r>
        <w:rPr>
          <w:spacing w:val="30"/>
        </w:rPr>
        <w:t xml:space="preserve">  </w:t>
      </w:r>
      <w:r>
        <w:t>упражнения</w:t>
      </w:r>
      <w:r>
        <w:rPr>
          <w:spacing w:val="32"/>
        </w:rPr>
        <w:t xml:space="preserve">  </w:t>
      </w:r>
      <w:r>
        <w:t>и</w:t>
      </w:r>
      <w:r>
        <w:rPr>
          <w:spacing w:val="30"/>
        </w:rPr>
        <w:t xml:space="preserve">  </w:t>
      </w:r>
      <w:r>
        <w:t>плавание</w:t>
      </w:r>
      <w:r>
        <w:rPr>
          <w:spacing w:val="32"/>
        </w:rPr>
        <w:t xml:space="preserve">  </w:t>
      </w:r>
      <w:r>
        <w:t>в</w:t>
      </w:r>
      <w:r>
        <w:rPr>
          <w:spacing w:val="30"/>
        </w:rPr>
        <w:t xml:space="preserve">  </w:t>
      </w:r>
      <w:r>
        <w:t>полной</w:t>
      </w:r>
      <w:r>
        <w:rPr>
          <w:spacing w:val="31"/>
        </w:rPr>
        <w:t xml:space="preserve">  </w:t>
      </w:r>
      <w:r>
        <w:rPr>
          <w:spacing w:val="-2"/>
        </w:rPr>
        <w:t>координации.</w:t>
      </w:r>
    </w:p>
    <w:p w14:paraId="76430699" w14:textId="77777777" w:rsidR="0023485F" w:rsidRDefault="00C63A8D">
      <w:pPr>
        <w:pStyle w:val="a3"/>
        <w:spacing w:before="31" w:line="264" w:lineRule="auto"/>
        <w:ind w:left="2040" w:right="6076" w:hanging="600"/>
      </w:pPr>
      <w:r>
        <w:t>Повороты при плавании брассом. Модуль</w:t>
      </w:r>
      <w:r>
        <w:rPr>
          <w:spacing w:val="-8"/>
        </w:rPr>
        <w:t xml:space="preserve"> </w:t>
      </w:r>
      <w:r>
        <w:t>«Спортивные</w:t>
      </w:r>
      <w:r>
        <w:rPr>
          <w:spacing w:val="-8"/>
        </w:rPr>
        <w:t xml:space="preserve"> </w:t>
      </w:r>
      <w:r>
        <w:rPr>
          <w:spacing w:val="-2"/>
        </w:rPr>
        <w:t>игры».</w:t>
      </w:r>
    </w:p>
    <w:p w14:paraId="04610C81" w14:textId="77777777" w:rsidR="0023485F" w:rsidRDefault="00C63A8D">
      <w:pPr>
        <w:pStyle w:val="a3"/>
        <w:spacing w:before="3" w:line="264" w:lineRule="auto"/>
        <w:ind w:right="570"/>
      </w:pPr>
      <w:r>
        <w:t xml:space="preserve">Баскетбол. Техническая подготовка в игровых действиях: </w:t>
      </w:r>
      <w:r>
        <w:t>ведение, передачи, при</w:t>
      </w:r>
      <w:r>
        <w:t>е</w:t>
      </w:r>
      <w:r>
        <w:t>мы и броски мяча на месте, в прыжке, после ведения.</w:t>
      </w:r>
    </w:p>
    <w:p w14:paraId="1A295A27" w14:textId="77777777" w:rsidR="0023485F" w:rsidRDefault="00C63A8D">
      <w:pPr>
        <w:pStyle w:val="a3"/>
        <w:spacing w:line="264" w:lineRule="auto"/>
        <w:ind w:right="569"/>
      </w:pPr>
      <w:r>
        <w:t>Волейбол. Техническая подготовка в игровых действиях: подачи мяча в разные зоны площадки соперника, при</w:t>
      </w:r>
      <w:r>
        <w:t>е</w:t>
      </w:r>
      <w:r>
        <w:t>мы и передачи на месте и в движении, удары и блокировка.</w:t>
      </w:r>
    </w:p>
    <w:p w14:paraId="3F7440DE" w14:textId="77777777" w:rsidR="0023485F" w:rsidRDefault="00C63A8D">
      <w:pPr>
        <w:pStyle w:val="a3"/>
        <w:spacing w:line="264" w:lineRule="auto"/>
        <w:ind w:right="563"/>
      </w:pPr>
      <w:r>
        <w:t xml:space="preserve">Футбол. Техническая </w:t>
      </w:r>
      <w:r>
        <w:t>подготовка в игровых действиях: ведение, при</w:t>
      </w:r>
      <w:r>
        <w:t>е</w:t>
      </w:r>
      <w:r>
        <w:t>мы и передачи, остановки и удары по мячу с места и в движении.</w:t>
      </w:r>
    </w:p>
    <w:p w14:paraId="69E94F0D" w14:textId="77777777" w:rsidR="0023485F" w:rsidRDefault="00C63A8D">
      <w:pPr>
        <w:pStyle w:val="a3"/>
        <w:spacing w:line="264" w:lineRule="auto"/>
        <w:ind w:right="569"/>
      </w:pPr>
      <w:r>
        <w:t>Совершенствование техники ранее разученных гимнастических и акробатических упражнений, упражнений л</w:t>
      </w:r>
      <w:r>
        <w:t>е</w:t>
      </w:r>
      <w:r>
        <w:t>гкой атлетики и зимних видов спорта, технических</w:t>
      </w:r>
      <w:r>
        <w:t xml:space="preserve"> действий спортивных игр.</w:t>
      </w:r>
    </w:p>
    <w:p w14:paraId="368A8DB9" w14:textId="77777777" w:rsidR="0023485F" w:rsidRDefault="00C63A8D">
      <w:pPr>
        <w:pStyle w:val="a3"/>
        <w:spacing w:line="321" w:lineRule="exact"/>
        <w:ind w:left="2040" w:firstLine="0"/>
      </w:pPr>
      <w:r>
        <w:t>Модуль</w:t>
      </w:r>
      <w:r>
        <w:rPr>
          <w:spacing w:val="-6"/>
        </w:rPr>
        <w:t xml:space="preserve"> </w:t>
      </w:r>
      <w:r>
        <w:rPr>
          <w:spacing w:val="-2"/>
        </w:rPr>
        <w:t>«Спорт».</w:t>
      </w:r>
    </w:p>
    <w:p w14:paraId="7C6BD08A" w14:textId="77777777" w:rsidR="0023485F" w:rsidRDefault="00C63A8D">
      <w:pPr>
        <w:pStyle w:val="a3"/>
        <w:spacing w:before="33" w:line="264" w:lineRule="auto"/>
        <w:ind w:right="567"/>
      </w:pPr>
      <w: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</w:t>
      </w:r>
      <w:r>
        <w:t>нических игр.</w:t>
      </w:r>
    </w:p>
    <w:p w14:paraId="4F2C3245" w14:textId="77777777" w:rsidR="0023485F" w:rsidRDefault="00C63A8D">
      <w:pPr>
        <w:pStyle w:val="1"/>
      </w:pPr>
      <w:r>
        <w:t>Программа</w:t>
      </w:r>
      <w:r>
        <w:rPr>
          <w:spacing w:val="-9"/>
        </w:rPr>
        <w:t xml:space="preserve"> </w:t>
      </w:r>
      <w:r>
        <w:t>вариативного</w:t>
      </w:r>
      <w:r>
        <w:rPr>
          <w:spacing w:val="-7"/>
        </w:rPr>
        <w:t xml:space="preserve"> </w:t>
      </w:r>
      <w:r>
        <w:t>модуля</w:t>
      </w:r>
      <w:r>
        <w:rPr>
          <w:spacing w:val="-11"/>
        </w:rPr>
        <w:t xml:space="preserve"> </w:t>
      </w:r>
      <w:r>
        <w:t>«Базовая</w:t>
      </w:r>
      <w:r>
        <w:rPr>
          <w:spacing w:val="-7"/>
        </w:rPr>
        <w:t xml:space="preserve"> </w:t>
      </w:r>
      <w:r>
        <w:t>физическая</w:t>
      </w:r>
      <w:r>
        <w:rPr>
          <w:spacing w:val="-8"/>
        </w:rPr>
        <w:t xml:space="preserve"> </w:t>
      </w:r>
      <w:r>
        <w:rPr>
          <w:spacing w:val="-2"/>
        </w:rPr>
        <w:t>подготовка».</w:t>
      </w:r>
    </w:p>
    <w:p w14:paraId="6D916FE2" w14:textId="77777777" w:rsidR="0023485F" w:rsidRDefault="00C63A8D">
      <w:pPr>
        <w:spacing w:before="26"/>
        <w:ind w:left="204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силовых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способностей.</w:t>
      </w:r>
    </w:p>
    <w:p w14:paraId="7F7E23BD" w14:textId="77777777" w:rsidR="0023485F" w:rsidRDefault="0023485F">
      <w:pPr>
        <w:jc w:val="both"/>
        <w:rPr>
          <w:i/>
          <w:sz w:val="28"/>
        </w:rPr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252E0691" w14:textId="77777777" w:rsidR="0023485F" w:rsidRDefault="00C63A8D">
      <w:pPr>
        <w:pStyle w:val="a3"/>
        <w:spacing w:before="74" w:line="264" w:lineRule="auto"/>
        <w:ind w:right="559"/>
      </w:pPr>
      <w:r>
        <w:lastRenderedPageBreak/>
        <w:t xml:space="preserve">Комплексы общеразвивающих и локально воздействующих упражнений, отягощѐнных весом собственного тела и с использованием дополнительных </w:t>
      </w:r>
      <w:r>
        <w:t>средств (гантелей, эспандера, набивных мячей, штанги и другого инвентаря). Комплексы упражнений на тренаж</w:t>
      </w:r>
      <w:r>
        <w:t>е</w:t>
      </w:r>
      <w:r>
        <w:t xml:space="preserve">рных устройствах. Упражнения на гимнастических снарядах (брусьях, перекладинах, гимнастической стенке и других снарядах). Броски набивного мяча двумя </w:t>
      </w:r>
      <w:r>
        <w:t>и одной рукой из положений стоя и сидя (вверх, впер</w:t>
      </w:r>
      <w:r>
        <w:t>е</w:t>
      </w:r>
      <w:r>
        <w:t>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</w:t>
      </w:r>
      <w:r>
        <w:t>угие упражнения).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</w:t>
      </w:r>
      <w:r>
        <w:t>чики</w:t>
      </w:r>
      <w:r>
        <w:rPr>
          <w:spacing w:val="40"/>
        </w:rPr>
        <w:t xml:space="preserve"> </w:t>
      </w:r>
      <w:r>
        <w:t xml:space="preserve">– сверстников способом на спине). Подвижные игры с силовой направленностью (импровизированный баскетбол с набивным мячом и другие </w:t>
      </w:r>
      <w:r>
        <w:rPr>
          <w:spacing w:val="-2"/>
        </w:rPr>
        <w:t>игры).</w:t>
      </w:r>
    </w:p>
    <w:p w14:paraId="71BEBAB8" w14:textId="77777777" w:rsidR="0023485F" w:rsidRDefault="00C63A8D">
      <w:pPr>
        <w:spacing w:before="1"/>
        <w:ind w:left="204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скоростных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способностей.</w:t>
      </w:r>
    </w:p>
    <w:p w14:paraId="3D0E2113" w14:textId="77777777" w:rsidR="0023485F" w:rsidRDefault="00C63A8D">
      <w:pPr>
        <w:pStyle w:val="a3"/>
        <w:spacing w:before="33" w:line="264" w:lineRule="auto"/>
        <w:ind w:right="560"/>
      </w:pPr>
      <w:r>
        <w:t xml:space="preserve">Бег на месте в максимальном темпе (в упоре о гимнастическую стенку и без </w:t>
      </w:r>
      <w:r>
        <w:t>упора). Челночный бег. Бег по разметкам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</w:t>
      </w:r>
      <w:r>
        <w:t>х на полу и на разной высоте. Стартовые ускорения по дифференцированному сигналу. Метание малых мячей по движущимся мишеням (катящейся,</w:t>
      </w:r>
      <w:r>
        <w:rPr>
          <w:spacing w:val="80"/>
        </w:rPr>
        <w:t xml:space="preserve"> </w:t>
      </w:r>
      <w:r>
        <w:t>раскачивающейся, летящей). Ловля теннисного мяча после отскока от пола, стены (правой и левой рукой). Передача теннисног</w:t>
      </w:r>
      <w:r>
        <w:t>о мяча в парах правой (левой) рукой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</w:t>
      </w:r>
      <w:r>
        <w:t>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подвешенных на</w:t>
      </w:r>
      <w:r>
        <w:t xml:space="preserve">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14:paraId="6217B609" w14:textId="77777777" w:rsidR="0023485F" w:rsidRDefault="00C63A8D">
      <w:pPr>
        <w:spacing w:before="2"/>
        <w:ind w:left="204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выносливости.</w:t>
      </w:r>
    </w:p>
    <w:p w14:paraId="42AF52D5" w14:textId="77777777" w:rsidR="0023485F" w:rsidRDefault="00C63A8D">
      <w:pPr>
        <w:pStyle w:val="a3"/>
        <w:spacing w:before="30" w:line="264" w:lineRule="auto"/>
        <w:ind w:right="562"/>
      </w:pPr>
      <w:r>
        <w:t>Равномерный бег и передвижение на лыжах в режимах умеренной и большой</w:t>
      </w:r>
      <w:r>
        <w:rPr>
          <w:spacing w:val="16"/>
        </w:rPr>
        <w:t xml:space="preserve"> </w:t>
      </w:r>
      <w:r>
        <w:t>инт</w:t>
      </w:r>
      <w:r>
        <w:t>енсивности.</w:t>
      </w:r>
      <w:r>
        <w:rPr>
          <w:spacing w:val="21"/>
        </w:rPr>
        <w:t xml:space="preserve"> </w:t>
      </w:r>
      <w:r>
        <w:t>Повторный</w:t>
      </w:r>
      <w:r>
        <w:rPr>
          <w:spacing w:val="18"/>
        </w:rPr>
        <w:t xml:space="preserve"> </w:t>
      </w:r>
      <w:r>
        <w:t>бег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передвижение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лыжах</w:t>
      </w:r>
      <w:r>
        <w:rPr>
          <w:spacing w:val="2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rPr>
          <w:spacing w:val="-2"/>
        </w:rPr>
        <w:t>режимах</w:t>
      </w:r>
    </w:p>
    <w:p w14:paraId="5B098DDE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18946B59" w14:textId="77777777" w:rsidR="0023485F" w:rsidRDefault="00C63A8D">
      <w:pPr>
        <w:pStyle w:val="a3"/>
        <w:spacing w:before="74" w:line="264" w:lineRule="auto"/>
        <w:ind w:right="562" w:firstLine="0"/>
      </w:pPr>
      <w:r>
        <w:lastRenderedPageBreak/>
        <w:t>максимальной и субмаксимальной интенсивности. Кроссовый бег и марш- бросок на лыжах.</w:t>
      </w:r>
    </w:p>
    <w:p w14:paraId="10E6E5D0" w14:textId="77777777" w:rsidR="0023485F" w:rsidRDefault="00C63A8D">
      <w:pPr>
        <w:ind w:left="204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координации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движений.</w:t>
      </w:r>
    </w:p>
    <w:p w14:paraId="050B240C" w14:textId="77777777" w:rsidR="0023485F" w:rsidRDefault="00C63A8D">
      <w:pPr>
        <w:pStyle w:val="a3"/>
        <w:spacing w:before="34" w:line="264" w:lineRule="auto"/>
        <w:ind w:right="563"/>
      </w:pPr>
      <w:r>
        <w:t xml:space="preserve">Жонглирование большими (волейбольными) и малыми </w:t>
      </w:r>
      <w:r>
        <w:t xml:space="preserve">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</w:t>
      </w:r>
      <w:r>
        <w:t>предметом на голове). Упражнения в статическом равновесии. Упражнения в воспроизведении пространственной точности движений руками, ногами, туловищем.</w:t>
      </w:r>
      <w:r>
        <w:rPr>
          <w:spacing w:val="40"/>
        </w:rPr>
        <w:t xml:space="preserve"> </w:t>
      </w:r>
      <w:r>
        <w:t>Упражнение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точность</w:t>
      </w:r>
      <w:r>
        <w:rPr>
          <w:spacing w:val="-5"/>
        </w:rPr>
        <w:t xml:space="preserve"> </w:t>
      </w:r>
      <w:r>
        <w:t>дифференцирования</w:t>
      </w:r>
      <w:r>
        <w:rPr>
          <w:spacing w:val="-4"/>
        </w:rPr>
        <w:t xml:space="preserve"> </w:t>
      </w:r>
      <w:r>
        <w:t>мышечных</w:t>
      </w:r>
      <w:r>
        <w:rPr>
          <w:spacing w:val="-3"/>
        </w:rPr>
        <w:t xml:space="preserve"> </w:t>
      </w:r>
      <w:r>
        <w:t>усилий.</w:t>
      </w:r>
      <w:r>
        <w:rPr>
          <w:spacing w:val="-5"/>
        </w:rPr>
        <w:t xml:space="preserve"> </w:t>
      </w:r>
      <w:r>
        <w:t>Подвижные</w:t>
      </w:r>
      <w:r>
        <w:rPr>
          <w:spacing w:val="-9"/>
        </w:rPr>
        <w:t xml:space="preserve"> </w:t>
      </w:r>
      <w:r>
        <w:t>и спортивные игры.</w:t>
      </w:r>
    </w:p>
    <w:p w14:paraId="17729EC7" w14:textId="77777777" w:rsidR="0023485F" w:rsidRDefault="00C63A8D">
      <w:pPr>
        <w:ind w:left="2040"/>
        <w:jc w:val="both"/>
        <w:rPr>
          <w:i/>
          <w:sz w:val="28"/>
        </w:rPr>
      </w:pPr>
      <w:r>
        <w:rPr>
          <w:i/>
          <w:sz w:val="28"/>
        </w:rPr>
        <w:t>Развитие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гибкости.</w:t>
      </w:r>
    </w:p>
    <w:p w14:paraId="2341F789" w14:textId="77777777" w:rsidR="0023485F" w:rsidRDefault="00C63A8D">
      <w:pPr>
        <w:pStyle w:val="a3"/>
        <w:spacing w:before="31" w:line="264" w:lineRule="auto"/>
        <w:ind w:right="567"/>
      </w:pPr>
      <w: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</w:t>
      </w:r>
      <w:r>
        <w:t>).</w:t>
      </w:r>
    </w:p>
    <w:p w14:paraId="34C201EF" w14:textId="77777777" w:rsidR="0023485F" w:rsidRDefault="00C63A8D">
      <w:pPr>
        <w:spacing w:before="1"/>
        <w:ind w:left="2040"/>
        <w:jc w:val="both"/>
        <w:rPr>
          <w:i/>
          <w:sz w:val="28"/>
        </w:rPr>
      </w:pPr>
      <w:r>
        <w:rPr>
          <w:i/>
          <w:sz w:val="28"/>
        </w:rPr>
        <w:t>Упражнения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культурно-этнической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направленности.</w:t>
      </w:r>
    </w:p>
    <w:p w14:paraId="11D10C63" w14:textId="77777777" w:rsidR="0023485F" w:rsidRDefault="00C63A8D">
      <w:pPr>
        <w:pStyle w:val="a3"/>
        <w:spacing w:before="31" w:line="264" w:lineRule="auto"/>
        <w:ind w:right="569"/>
      </w:pPr>
      <w:r>
        <w:t>Сюжетно-образные и обрядовые игры. Технические действия национальных видов спорта.</w:t>
      </w:r>
    </w:p>
    <w:p w14:paraId="1BD4EE49" w14:textId="77777777" w:rsidR="0023485F" w:rsidRDefault="00C63A8D">
      <w:pPr>
        <w:spacing w:line="322" w:lineRule="exact"/>
        <w:ind w:left="2040"/>
        <w:jc w:val="both"/>
        <w:rPr>
          <w:i/>
          <w:sz w:val="28"/>
        </w:rPr>
      </w:pPr>
      <w:r>
        <w:rPr>
          <w:i/>
          <w:sz w:val="28"/>
        </w:rPr>
        <w:t>Специальная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физическая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подготовка.</w:t>
      </w:r>
    </w:p>
    <w:p w14:paraId="52C62276" w14:textId="77777777" w:rsidR="0023485F" w:rsidRDefault="00C63A8D">
      <w:pPr>
        <w:pStyle w:val="a3"/>
        <w:spacing w:before="34"/>
        <w:ind w:left="2040" w:firstLine="0"/>
      </w:pPr>
      <w:r>
        <w:t>Модуль</w:t>
      </w:r>
      <w:r>
        <w:rPr>
          <w:spacing w:val="-7"/>
        </w:rPr>
        <w:t xml:space="preserve"> </w:t>
      </w:r>
      <w:r>
        <w:rPr>
          <w:spacing w:val="-2"/>
        </w:rPr>
        <w:t>«Гимнастика».</w:t>
      </w:r>
    </w:p>
    <w:p w14:paraId="1624EEB3" w14:textId="77777777" w:rsidR="0023485F" w:rsidRDefault="00C63A8D">
      <w:pPr>
        <w:pStyle w:val="a3"/>
        <w:spacing w:before="33" w:line="264" w:lineRule="auto"/>
        <w:ind w:right="564"/>
      </w:pPr>
      <w:r>
        <w:t xml:space="preserve">Развитие гибкости. Наклоны туловища вперѐд, назад, в </w:t>
      </w:r>
      <w:r>
        <w:t>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</w:t>
      </w:r>
      <w:r>
        <w:t>тудой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</w:t>
      </w:r>
      <w:r>
        <w:t>а, мост).</w:t>
      </w:r>
    </w:p>
    <w:p w14:paraId="21E5F6BC" w14:textId="77777777" w:rsidR="0023485F" w:rsidRDefault="00C63A8D">
      <w:pPr>
        <w:pStyle w:val="a3"/>
        <w:spacing w:line="264" w:lineRule="auto"/>
        <w:ind w:right="562"/>
      </w:pPr>
      <w:r>
        <w:t xml:space="preserve">Развитие координации движений. Прохождение усложнѐнной полосы препятствий, включающей быстрые кувырки (вперѐд, назад), кувырки по наклонной плоскости, преодоление препятствий прыжком с опорой на руку, безопорным прыжком, быстрым </w:t>
      </w:r>
      <w:r>
        <w:t>лазаньем. Броски теннисного мяча правой и левой рукой в подвижную и неподвижную мишень, с места и с разбега.</w:t>
      </w:r>
      <w:r>
        <w:rPr>
          <w:spacing w:val="80"/>
        </w:rPr>
        <w:t xml:space="preserve"> </w:t>
      </w:r>
      <w:r>
        <w:t>Касание правой и левой ногой мишеней, подвешенных на разной высоте, с места и с разбега. Разнообразные прыжки через гимнастическую скакалку на мест</w:t>
      </w:r>
      <w:r>
        <w:t>е и с продвижением. Прыжки на точность отталкивания и приземления.</w:t>
      </w:r>
    </w:p>
    <w:p w14:paraId="0E375C7F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7CE43193" w14:textId="77777777" w:rsidR="0023485F" w:rsidRDefault="00C63A8D">
      <w:pPr>
        <w:pStyle w:val="a3"/>
        <w:spacing w:before="74" w:line="264" w:lineRule="auto"/>
        <w:ind w:right="562"/>
      </w:pPr>
      <w:r>
        <w:lastRenderedPageBreak/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</w:t>
      </w:r>
      <w:r>
        <w:rPr>
          <w:spacing w:val="-1"/>
        </w:rPr>
        <w:t xml:space="preserve"> </w:t>
      </w:r>
      <w:r>
        <w:t>в висе</w:t>
      </w:r>
      <w:r>
        <w:rPr>
          <w:spacing w:val="-1"/>
        </w:rPr>
        <w:t xml:space="preserve"> </w:t>
      </w:r>
      <w:r>
        <w:t>стоя (л</w:t>
      </w:r>
      <w:r>
        <w:t>е</w:t>
      </w:r>
      <w:r>
        <w:t>жа)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низк</w:t>
      </w:r>
      <w:r>
        <w:t>ой перекладине</w:t>
      </w:r>
      <w:r>
        <w:rPr>
          <w:spacing w:val="-1"/>
        </w:rPr>
        <w:t xml:space="preserve"> </w:t>
      </w:r>
      <w:r>
        <w:t>(девочки),</w:t>
      </w:r>
      <w:r>
        <w:rPr>
          <w:spacing w:val="-1"/>
        </w:rPr>
        <w:t xml:space="preserve"> </w:t>
      </w:r>
      <w:r>
        <w:t>отжимания в упоре л</w:t>
      </w:r>
      <w:r>
        <w:t>е</w:t>
      </w:r>
      <w:r>
        <w:t>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положения л</w:t>
      </w:r>
      <w:r>
        <w:t>е</w:t>
      </w:r>
      <w:r>
        <w:t>жа на гимнастическом козле (ноги зафиксиров</w:t>
      </w:r>
      <w:r>
        <w:t>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</w:t>
      </w:r>
      <w:r>
        <w:t>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</w:t>
      </w:r>
      <w:r>
        <w:t xml:space="preserve"> с опорой на руку для сохранения </w:t>
      </w:r>
      <w:r>
        <w:rPr>
          <w:spacing w:val="-2"/>
        </w:rPr>
        <w:t>равновесия).</w:t>
      </w:r>
    </w:p>
    <w:p w14:paraId="594ED281" w14:textId="77777777" w:rsidR="0023485F" w:rsidRDefault="00C63A8D">
      <w:pPr>
        <w:pStyle w:val="a3"/>
        <w:spacing w:before="2" w:line="264" w:lineRule="auto"/>
        <w:ind w:right="563"/>
      </w:pPr>
      <w:r>
        <w:t>Развитие выносливости. Упражнения с непредельными отягощениями,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</w:t>
      </w:r>
      <w:r>
        <w:t>ний с уменьшающимся интервалом отдыха (по типу «круговой тренировки»). Комплексы упражнений с отягощением, выполняемыев режиме непрерывного и интервального методов.</w:t>
      </w:r>
    </w:p>
    <w:p w14:paraId="3FEE93AD" w14:textId="77777777" w:rsidR="0023485F" w:rsidRDefault="00C63A8D">
      <w:pPr>
        <w:pStyle w:val="a3"/>
        <w:spacing w:line="321" w:lineRule="exact"/>
        <w:ind w:left="2040" w:firstLine="0"/>
      </w:pPr>
      <w:r>
        <w:t>Модуль</w:t>
      </w:r>
      <w:r>
        <w:rPr>
          <w:spacing w:val="-5"/>
        </w:rPr>
        <w:t xml:space="preserve"> </w:t>
      </w:r>
      <w:r>
        <w:t>«Л</w:t>
      </w:r>
      <w:r>
        <w:t>е</w:t>
      </w:r>
      <w:r>
        <w:t>гкая</w:t>
      </w:r>
      <w:r>
        <w:rPr>
          <w:spacing w:val="-4"/>
        </w:rPr>
        <w:t xml:space="preserve"> </w:t>
      </w:r>
      <w:r>
        <w:rPr>
          <w:spacing w:val="-2"/>
        </w:rPr>
        <w:t>атлетика».</w:t>
      </w:r>
    </w:p>
    <w:p w14:paraId="3EA43481" w14:textId="77777777" w:rsidR="0023485F" w:rsidRDefault="00C63A8D">
      <w:pPr>
        <w:pStyle w:val="a3"/>
        <w:spacing w:before="34" w:line="264" w:lineRule="auto"/>
        <w:ind w:right="567"/>
      </w:pPr>
      <w:r>
        <w:t>Развитие выносливости. Бег с максимальной скоростью в режиме повт</w:t>
      </w:r>
      <w:r>
        <w:t>орно-интервального метода. Бег по пересеченной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</w:t>
      </w:r>
      <w:r>
        <w:t>анции). Равномерный бег с дополнительным отягощением в режиме «до отказа».</w:t>
      </w:r>
    </w:p>
    <w:p w14:paraId="3C7F1ED7" w14:textId="77777777" w:rsidR="0023485F" w:rsidRDefault="00C63A8D">
      <w:pPr>
        <w:pStyle w:val="a3"/>
        <w:spacing w:line="264" w:lineRule="auto"/>
        <w:ind w:right="564"/>
      </w:pPr>
      <w:r>
        <w:t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</w:t>
      </w:r>
      <w:r>
        <w:t>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поочерѐдно. Бег с препятствиями</w:t>
      </w:r>
      <w:r>
        <w:t>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14:paraId="73CF001C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6744227D" w14:textId="77777777" w:rsidR="0023485F" w:rsidRDefault="00C63A8D">
      <w:pPr>
        <w:pStyle w:val="a3"/>
        <w:spacing w:before="74" w:line="264" w:lineRule="auto"/>
        <w:ind w:right="562"/>
      </w:pPr>
      <w:r>
        <w:lastRenderedPageBreak/>
        <w:t>Развитие скоростных способност</w:t>
      </w:r>
      <w:r>
        <w:t>ей. Бег на месте с максимальной скоростью и темпом с опорой на руки и без опоры. Максимальный бег в горку</w:t>
      </w:r>
      <w:r>
        <w:rPr>
          <w:spacing w:val="40"/>
        </w:rPr>
        <w:t xml:space="preserve"> </w:t>
      </w:r>
      <w:r>
        <w:t>и с горки. Повторный бег на короткие дистанции с максимальной скоростью</w:t>
      </w:r>
      <w:r>
        <w:rPr>
          <w:spacing w:val="40"/>
        </w:rPr>
        <w:t xml:space="preserve"> </w:t>
      </w:r>
      <w:r>
        <w:t>(по прямой, на повороте и со старта). Бег с максимальной скоростью «с ходу». П</w:t>
      </w:r>
      <w:r>
        <w:t>рыжки через скакалку в максимальном темпе. Ускорение, переходящее в многоскоки, и многоскоки, переходящие в бег с ускорением. Подвижные и спортивные игры, эстафеты.</w:t>
      </w:r>
    </w:p>
    <w:p w14:paraId="3BEBFA0A" w14:textId="77777777" w:rsidR="0023485F" w:rsidRDefault="00C63A8D">
      <w:pPr>
        <w:pStyle w:val="a3"/>
        <w:spacing w:before="1" w:line="264" w:lineRule="auto"/>
        <w:ind w:right="569"/>
      </w:pPr>
      <w:r>
        <w:t>Развитие координации движений. Специализированные комплексы упражнений на развитие координа</w:t>
      </w:r>
      <w:r>
        <w:t>ции (разрабатываются на основе учебного материала модулей «Гимнастика» и «Спортивные игры»).</w:t>
      </w:r>
    </w:p>
    <w:p w14:paraId="66E4294C" w14:textId="77777777" w:rsidR="0023485F" w:rsidRDefault="00C63A8D">
      <w:pPr>
        <w:pStyle w:val="a3"/>
        <w:ind w:left="2040" w:firstLine="0"/>
      </w:pPr>
      <w:r>
        <w:t>Модуль</w:t>
      </w:r>
      <w:r>
        <w:rPr>
          <w:spacing w:val="-5"/>
        </w:rPr>
        <w:t xml:space="preserve"> </w:t>
      </w:r>
      <w:r>
        <w:t>«Зимние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rPr>
          <w:spacing w:val="-2"/>
        </w:rPr>
        <w:t>спорта».</w:t>
      </w:r>
    </w:p>
    <w:p w14:paraId="5A113661" w14:textId="77777777" w:rsidR="0023485F" w:rsidRDefault="00C63A8D">
      <w:pPr>
        <w:pStyle w:val="a3"/>
        <w:spacing w:before="32" w:line="264" w:lineRule="auto"/>
        <w:ind w:right="571"/>
      </w:pPr>
      <w:r>
        <w:t>Развитие выносливости. Передвижения на лыжах с равномерной скоростью в режимах умеренной, большой и субмаксимальнойинтенсивности,с сор</w:t>
      </w:r>
      <w:r>
        <w:t>евновательной скоростью.</w:t>
      </w:r>
    </w:p>
    <w:p w14:paraId="6160050C" w14:textId="77777777" w:rsidR="0023485F" w:rsidRDefault="00C63A8D">
      <w:pPr>
        <w:pStyle w:val="a3"/>
        <w:spacing w:before="1" w:line="264" w:lineRule="auto"/>
        <w:ind w:right="565"/>
      </w:pPr>
      <w:r>
        <w:t>Развитие силовых способностей. Передвижение на лыжахпо отлогому склону с дополнительным отягощением. Скоростной подъѐм ступающим и скользящим</w:t>
      </w:r>
      <w:r>
        <w:rPr>
          <w:spacing w:val="71"/>
          <w:w w:val="150"/>
        </w:rPr>
        <w:t xml:space="preserve">  </w:t>
      </w:r>
      <w:r>
        <w:t>шагом,</w:t>
      </w:r>
      <w:r>
        <w:rPr>
          <w:spacing w:val="71"/>
          <w:w w:val="150"/>
        </w:rPr>
        <w:t xml:space="preserve">  </w:t>
      </w:r>
      <w:r>
        <w:t>бегом,</w:t>
      </w:r>
      <w:r>
        <w:rPr>
          <w:spacing w:val="70"/>
          <w:w w:val="150"/>
        </w:rPr>
        <w:t xml:space="preserve">  </w:t>
      </w:r>
      <w:r>
        <w:t>«лесенкой»,</w:t>
      </w:r>
      <w:r>
        <w:rPr>
          <w:spacing w:val="72"/>
          <w:w w:val="150"/>
        </w:rPr>
        <w:t xml:space="preserve">  </w:t>
      </w:r>
      <w:r>
        <w:t>«</w:t>
      </w:r>
      <w:r>
        <w:t>е</w:t>
      </w:r>
      <w:r>
        <w:t>лочкой».</w:t>
      </w:r>
      <w:r>
        <w:rPr>
          <w:spacing w:val="71"/>
          <w:w w:val="150"/>
        </w:rPr>
        <w:t xml:space="preserve">  </w:t>
      </w:r>
      <w:r>
        <w:t>Упражнения</w:t>
      </w:r>
      <w:r>
        <w:rPr>
          <w:spacing w:val="70"/>
          <w:w w:val="150"/>
        </w:rPr>
        <w:t xml:space="preserve">  </w:t>
      </w:r>
      <w:r>
        <w:rPr>
          <w:spacing w:val="-10"/>
        </w:rPr>
        <w:t>в</w:t>
      </w:r>
    </w:p>
    <w:p w14:paraId="3BAE8715" w14:textId="77777777" w:rsidR="0023485F" w:rsidRDefault="00C63A8D">
      <w:pPr>
        <w:pStyle w:val="a3"/>
        <w:ind w:firstLine="0"/>
        <w:jc w:val="left"/>
      </w:pPr>
      <w:r>
        <w:rPr>
          <w:spacing w:val="-2"/>
        </w:rPr>
        <w:t>«транспортировке».</w:t>
      </w:r>
    </w:p>
    <w:p w14:paraId="318115C9" w14:textId="77777777" w:rsidR="0023485F" w:rsidRDefault="00C63A8D">
      <w:pPr>
        <w:pStyle w:val="a3"/>
        <w:spacing w:before="31" w:line="264" w:lineRule="auto"/>
        <w:ind w:right="122"/>
        <w:jc w:val="left"/>
      </w:pPr>
      <w:r>
        <w:t>Развитие</w:t>
      </w:r>
      <w:r>
        <w:rPr>
          <w:spacing w:val="40"/>
        </w:rPr>
        <w:t xml:space="preserve"> </w:t>
      </w:r>
      <w:r>
        <w:t>координации.</w:t>
      </w:r>
      <w:r>
        <w:rPr>
          <w:spacing w:val="4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поворотах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спусках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лыжах,</w:t>
      </w:r>
      <w:r>
        <w:rPr>
          <w:spacing w:val="80"/>
        </w:rPr>
        <w:t xml:space="preserve"> </w:t>
      </w:r>
      <w:r>
        <w:t>проезд через «ворота» и преодоление небольших трамплинов.</w:t>
      </w:r>
    </w:p>
    <w:p w14:paraId="402D7BBD" w14:textId="77777777" w:rsidR="0023485F" w:rsidRDefault="00C63A8D">
      <w:pPr>
        <w:pStyle w:val="a3"/>
        <w:spacing w:line="264" w:lineRule="auto"/>
        <w:ind w:left="2040" w:right="4984" w:firstLine="0"/>
        <w:jc w:val="left"/>
      </w:pPr>
      <w:r>
        <w:t>Модуль</w:t>
      </w:r>
      <w:r>
        <w:rPr>
          <w:spacing w:val="-18"/>
        </w:rPr>
        <w:t xml:space="preserve"> </w:t>
      </w:r>
      <w:r>
        <w:t>«Спортивные</w:t>
      </w:r>
      <w:r>
        <w:rPr>
          <w:spacing w:val="-17"/>
        </w:rPr>
        <w:t xml:space="preserve"> </w:t>
      </w:r>
      <w:r>
        <w:t xml:space="preserve">игры». </w:t>
      </w:r>
      <w:r>
        <w:rPr>
          <w:spacing w:val="-2"/>
        </w:rPr>
        <w:t>Баскетбол.</w:t>
      </w:r>
    </w:p>
    <w:p w14:paraId="2BF0D296" w14:textId="77777777" w:rsidR="0023485F" w:rsidRDefault="00C63A8D">
      <w:pPr>
        <w:pStyle w:val="a4"/>
        <w:numPr>
          <w:ilvl w:val="1"/>
          <w:numId w:val="1"/>
        </w:numPr>
        <w:tabs>
          <w:tab w:val="left" w:pos="2494"/>
        </w:tabs>
        <w:spacing w:before="2" w:line="264" w:lineRule="auto"/>
        <w:ind w:right="561" w:firstLine="599"/>
        <w:jc w:val="both"/>
        <w:rPr>
          <w:sz w:val="28"/>
        </w:rPr>
      </w:pPr>
      <w:r>
        <w:rPr>
          <w:sz w:val="28"/>
        </w:rPr>
        <w:t xml:space="preserve">Развитие скоростных способностей. Ходьба и бег в различных </w:t>
      </w:r>
      <w:r>
        <w:rPr>
          <w:sz w:val="28"/>
        </w:rPr>
        <w:t>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</w:t>
      </w:r>
      <w:r>
        <w:rPr>
          <w:sz w:val="28"/>
        </w:rPr>
        <w:t>уки и без опоры. Выпрыгивание вверх с доставанием ориентиров левой (правой) рукой. Челночный</w:t>
      </w:r>
      <w:r>
        <w:rPr>
          <w:spacing w:val="-6"/>
          <w:sz w:val="28"/>
        </w:rPr>
        <w:t xml:space="preserve"> </w:t>
      </w:r>
      <w:r>
        <w:rPr>
          <w:sz w:val="28"/>
        </w:rPr>
        <w:t>бег</w:t>
      </w:r>
      <w:r>
        <w:rPr>
          <w:spacing w:val="-4"/>
          <w:sz w:val="28"/>
        </w:rPr>
        <w:t xml:space="preserve"> </w:t>
      </w:r>
      <w:r>
        <w:rPr>
          <w:sz w:val="28"/>
        </w:rPr>
        <w:t>(чередование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отрезков</w:t>
      </w:r>
      <w:r>
        <w:rPr>
          <w:spacing w:val="-5"/>
          <w:sz w:val="28"/>
        </w:rPr>
        <w:t xml:space="preserve"> </w:t>
      </w:r>
      <w:r>
        <w:rPr>
          <w:sz w:val="28"/>
        </w:rPr>
        <w:t>дистанции</w:t>
      </w:r>
      <w:r>
        <w:rPr>
          <w:spacing w:val="-4"/>
          <w:sz w:val="28"/>
        </w:rPr>
        <w:t xml:space="preserve"> </w:t>
      </w:r>
      <w:r>
        <w:rPr>
          <w:sz w:val="28"/>
        </w:rPr>
        <w:t>лицом и спиной впер</w:t>
      </w:r>
      <w:r>
        <w:rPr>
          <w:sz w:val="28"/>
        </w:rPr>
        <w:t>е</w:t>
      </w:r>
      <w:r>
        <w:rPr>
          <w:sz w:val="28"/>
        </w:rPr>
        <w:t>д). Бег с максимальной скоростью с предварительным выполнением многоскоков. Передвижен</w:t>
      </w:r>
      <w:r>
        <w:rPr>
          <w:sz w:val="28"/>
        </w:rPr>
        <w:t>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одной ноге с места и с разбега. Прыжки с поворотами на точность приземления.</w:t>
      </w:r>
      <w:r>
        <w:rPr>
          <w:sz w:val="28"/>
        </w:rPr>
        <w:t xml:space="preserve"> Передача мяча двумя руками от груди в максимальном темпе при встречном беге в колоннах. Кувырки вперѐд, назад, боком с последующим рывком на 3–5 м. Подвижные и спортивные игры, эстафеты.</w:t>
      </w:r>
    </w:p>
    <w:p w14:paraId="50CB7E90" w14:textId="77777777" w:rsidR="0023485F" w:rsidRDefault="00C63A8D">
      <w:pPr>
        <w:pStyle w:val="a4"/>
        <w:numPr>
          <w:ilvl w:val="1"/>
          <w:numId w:val="1"/>
        </w:numPr>
        <w:tabs>
          <w:tab w:val="left" w:pos="2610"/>
        </w:tabs>
        <w:spacing w:line="264" w:lineRule="auto"/>
        <w:ind w:right="569" w:firstLine="599"/>
        <w:jc w:val="both"/>
        <w:rPr>
          <w:sz w:val="28"/>
        </w:rPr>
      </w:pPr>
      <w:r>
        <w:rPr>
          <w:sz w:val="28"/>
        </w:rPr>
        <w:t>Развитие силовых способностей. Комплексы упражнений с дополнительным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отягощением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w w:val="15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70"/>
          <w:w w:val="150"/>
          <w:sz w:val="28"/>
        </w:rPr>
        <w:t xml:space="preserve"> </w:t>
      </w:r>
      <w:r>
        <w:rPr>
          <w:sz w:val="28"/>
        </w:rPr>
        <w:t>мышечные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группы.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Ходьба</w:t>
      </w:r>
      <w:r>
        <w:rPr>
          <w:spacing w:val="68"/>
          <w:w w:val="150"/>
          <w:sz w:val="28"/>
        </w:rPr>
        <w:t xml:space="preserve"> </w:t>
      </w:r>
      <w:r>
        <w:rPr>
          <w:spacing w:val="-10"/>
          <w:sz w:val="28"/>
        </w:rPr>
        <w:t>и</w:t>
      </w:r>
    </w:p>
    <w:p w14:paraId="29C32B63" w14:textId="77777777" w:rsidR="0023485F" w:rsidRDefault="0023485F">
      <w:pPr>
        <w:pStyle w:val="a4"/>
        <w:spacing w:line="264" w:lineRule="auto"/>
        <w:rPr>
          <w:sz w:val="28"/>
        </w:rPr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3F643CF9" w14:textId="77777777" w:rsidR="0023485F" w:rsidRDefault="00C63A8D">
      <w:pPr>
        <w:pStyle w:val="a3"/>
        <w:spacing w:before="74" w:line="264" w:lineRule="auto"/>
        <w:ind w:right="561" w:firstLine="0"/>
      </w:pPr>
      <w:r>
        <w:lastRenderedPageBreak/>
        <w:t>прыжки в глубоком приседе. Прыжки на одной ноге и обеих ногах с продвижением вперед, по кругу, «змейкой», на месте с поворотом на 180° и 360°. Прыжки через скакалку в максимальном темпе на ме</w:t>
      </w:r>
      <w:r>
        <w:t>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последующим выполнением многоскоков. Броски набивного мяча из различных исходных положен</w:t>
      </w:r>
      <w:r>
        <w:t>ий, с различной траекторией полѐта одной рукой и обеими руками, стоя, сидя, в полуприседе.</w:t>
      </w:r>
    </w:p>
    <w:p w14:paraId="0383E54B" w14:textId="77777777" w:rsidR="0023485F" w:rsidRDefault="00C63A8D">
      <w:pPr>
        <w:pStyle w:val="a4"/>
        <w:numPr>
          <w:ilvl w:val="1"/>
          <w:numId w:val="1"/>
        </w:numPr>
        <w:tabs>
          <w:tab w:val="left" w:pos="2394"/>
        </w:tabs>
        <w:spacing w:before="2" w:line="264" w:lineRule="auto"/>
        <w:ind w:right="562" w:firstLine="599"/>
        <w:jc w:val="both"/>
        <w:rPr>
          <w:sz w:val="28"/>
        </w:rPr>
      </w:pPr>
      <w:r>
        <w:rPr>
          <w:sz w:val="28"/>
        </w:rPr>
        <w:t xml:space="preserve">Развитие выносливости. Повторный бег с максимальной скоростью с уменьшающимся интервалом отдыха. Гладкий бег по методу непрерывно- интервального упражнения. Гладкий </w:t>
      </w:r>
      <w:r>
        <w:rPr>
          <w:sz w:val="28"/>
        </w:rPr>
        <w:t>бег в режиме большой и умеренной интенсивности. Игра в баскетбол с увеличивающимся объ</w:t>
      </w:r>
      <w:r>
        <w:rPr>
          <w:sz w:val="28"/>
        </w:rPr>
        <w:t>е</w:t>
      </w:r>
      <w:r>
        <w:rPr>
          <w:sz w:val="28"/>
        </w:rPr>
        <w:t>мом времени игры.</w:t>
      </w:r>
    </w:p>
    <w:p w14:paraId="760010A3" w14:textId="77777777" w:rsidR="0023485F" w:rsidRDefault="00C63A8D">
      <w:pPr>
        <w:pStyle w:val="a4"/>
        <w:numPr>
          <w:ilvl w:val="1"/>
          <w:numId w:val="1"/>
        </w:numPr>
        <w:tabs>
          <w:tab w:val="left" w:pos="2456"/>
        </w:tabs>
        <w:spacing w:line="264" w:lineRule="auto"/>
        <w:ind w:right="564" w:firstLine="599"/>
        <w:jc w:val="both"/>
        <w:rPr>
          <w:sz w:val="28"/>
        </w:rPr>
      </w:pPr>
      <w:r>
        <w:rPr>
          <w:sz w:val="28"/>
        </w:rPr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</w:t>
      </w:r>
      <w:r>
        <w:rPr>
          <w:sz w:val="28"/>
        </w:rPr>
        <w:t>е</w:t>
      </w:r>
      <w:r>
        <w:rPr>
          <w:sz w:val="28"/>
        </w:rPr>
        <w:t>д и назад). Бег с «тенью» (повторение движений партн</w:t>
      </w:r>
      <w:r>
        <w:rPr>
          <w:sz w:val="28"/>
        </w:rPr>
        <w:t>е</w:t>
      </w:r>
      <w:r>
        <w:rPr>
          <w:sz w:val="28"/>
        </w:rPr>
        <w:t>ра).</w:t>
      </w:r>
      <w:r>
        <w:rPr>
          <w:spacing w:val="-4"/>
          <w:sz w:val="28"/>
        </w:rPr>
        <w:t xml:space="preserve"> </w:t>
      </w:r>
      <w:r>
        <w:rPr>
          <w:sz w:val="28"/>
        </w:rPr>
        <w:t>Бег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скамейке,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бревну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разной высоты. Прыжки по разметкам с изменяющейся амплитудой движений. Броски малого мячав стену одной (обеими) руками с </w:t>
      </w:r>
      <w:r>
        <w:rPr>
          <w:sz w:val="28"/>
        </w:rPr>
        <w:t>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14:paraId="7B8B255D" w14:textId="77777777" w:rsidR="0023485F" w:rsidRDefault="00C63A8D">
      <w:pPr>
        <w:pStyle w:val="a3"/>
        <w:spacing w:line="321" w:lineRule="exact"/>
        <w:ind w:left="2040" w:firstLine="0"/>
        <w:jc w:val="left"/>
      </w:pPr>
      <w:r>
        <w:rPr>
          <w:spacing w:val="-2"/>
        </w:rPr>
        <w:t>Футбол.</w:t>
      </w:r>
    </w:p>
    <w:p w14:paraId="24254D35" w14:textId="77777777" w:rsidR="0023485F" w:rsidRDefault="00C63A8D">
      <w:pPr>
        <w:pStyle w:val="a3"/>
        <w:spacing w:before="33" w:line="264" w:lineRule="auto"/>
        <w:ind w:right="562"/>
      </w:pPr>
      <w:r>
        <w:t xml:space="preserve">Развитие скоростных способностей. Старты из различных положений с </w:t>
      </w:r>
      <w:r>
        <w:t>последующим ускорением. Бег с максимальной скоростью по прямой, с остановками</w:t>
      </w:r>
      <w:r>
        <w:rPr>
          <w:spacing w:val="46"/>
        </w:rPr>
        <w:t xml:space="preserve">  </w:t>
      </w:r>
      <w:r>
        <w:t>(по</w:t>
      </w:r>
      <w:r>
        <w:rPr>
          <w:spacing w:val="47"/>
        </w:rPr>
        <w:t xml:space="preserve">  </w:t>
      </w:r>
      <w:r>
        <w:t>свистку,</w:t>
      </w:r>
      <w:r>
        <w:rPr>
          <w:spacing w:val="47"/>
        </w:rPr>
        <w:t xml:space="preserve">  </w:t>
      </w:r>
      <w:r>
        <w:t>хлопку,</w:t>
      </w:r>
      <w:r>
        <w:rPr>
          <w:spacing w:val="48"/>
        </w:rPr>
        <w:t xml:space="preserve">  </w:t>
      </w:r>
      <w:r>
        <w:t>заданному</w:t>
      </w:r>
      <w:r>
        <w:rPr>
          <w:spacing w:val="46"/>
        </w:rPr>
        <w:t xml:space="preserve">  </w:t>
      </w:r>
      <w:r>
        <w:t>сигналу),</w:t>
      </w:r>
      <w:r>
        <w:rPr>
          <w:spacing w:val="47"/>
        </w:rPr>
        <w:t xml:space="preserve">  </w:t>
      </w:r>
      <w:r>
        <w:t>с</w:t>
      </w:r>
      <w:r>
        <w:rPr>
          <w:spacing w:val="47"/>
        </w:rPr>
        <w:t xml:space="preserve">  </w:t>
      </w:r>
      <w:r>
        <w:rPr>
          <w:spacing w:val="-2"/>
        </w:rPr>
        <w:t>ускорениями,</w:t>
      </w:r>
    </w:p>
    <w:p w14:paraId="460FBDCD" w14:textId="77777777" w:rsidR="0023485F" w:rsidRDefault="00C63A8D">
      <w:pPr>
        <w:pStyle w:val="a3"/>
        <w:spacing w:before="1" w:line="264" w:lineRule="auto"/>
        <w:ind w:right="563" w:firstLine="0"/>
      </w:pPr>
      <w:r>
        <w:t>«рывками», изменением направления передвижения. Бег в максимальном темпе. Бег и ходьба спиной впер</w:t>
      </w:r>
      <w:r>
        <w:t>е</w:t>
      </w:r>
      <w:r>
        <w:t>д с изменением т</w:t>
      </w:r>
      <w:r>
        <w:t>емпа и направления движения (по прямой, по кругу и «змейкой»). Бег с максимальной скоростью с поворотами на 180° и 360°. Прыжки через скакалку в максимальном темпе. Прыжки по разметкам на правой (левой) ноге, между стоек, спиной впер</w:t>
      </w:r>
      <w:r>
        <w:t>е</w:t>
      </w:r>
      <w:r>
        <w:t>д. Прыжки вверх на обе</w:t>
      </w:r>
      <w:r>
        <w:t>их ногах и одной ноге с продвижением впер</w:t>
      </w:r>
      <w:r>
        <w:t>е</w:t>
      </w:r>
      <w:r>
        <w:t>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</w:t>
      </w:r>
      <w:r>
        <w:t>е</w:t>
      </w:r>
      <w:r>
        <w:t>д, назад, боком с последующим рывком. Подвижные и спортивные</w:t>
      </w:r>
      <w:r>
        <w:t xml:space="preserve"> игры, </w:t>
      </w:r>
      <w:r>
        <w:rPr>
          <w:spacing w:val="-2"/>
        </w:rPr>
        <w:t>эстафеты.</w:t>
      </w:r>
    </w:p>
    <w:p w14:paraId="64F12941" w14:textId="77777777" w:rsidR="0023485F" w:rsidRDefault="00C63A8D">
      <w:pPr>
        <w:pStyle w:val="a3"/>
        <w:spacing w:line="264" w:lineRule="auto"/>
        <w:ind w:right="565"/>
      </w:pPr>
      <w: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последующим ускорением,</w:t>
      </w:r>
      <w:r>
        <w:rPr>
          <w:spacing w:val="26"/>
        </w:rPr>
        <w:t xml:space="preserve">  </w:t>
      </w:r>
      <w:r>
        <w:t>прыжком</w:t>
      </w:r>
      <w:r>
        <w:rPr>
          <w:spacing w:val="28"/>
        </w:rPr>
        <w:t xml:space="preserve">  </w:t>
      </w:r>
      <w:r>
        <w:t>в</w:t>
      </w:r>
      <w:r>
        <w:rPr>
          <w:spacing w:val="27"/>
        </w:rPr>
        <w:t xml:space="preserve">  </w:t>
      </w:r>
      <w:r>
        <w:t>длину</w:t>
      </w:r>
      <w:r>
        <w:rPr>
          <w:spacing w:val="26"/>
        </w:rPr>
        <w:t xml:space="preserve">  </w:t>
      </w:r>
      <w:r>
        <w:t>и</w:t>
      </w:r>
      <w:r>
        <w:rPr>
          <w:spacing w:val="29"/>
        </w:rPr>
        <w:t xml:space="preserve">  </w:t>
      </w:r>
      <w:r>
        <w:t>в</w:t>
      </w:r>
      <w:r>
        <w:rPr>
          <w:spacing w:val="27"/>
        </w:rPr>
        <w:t xml:space="preserve">  </w:t>
      </w:r>
      <w:r>
        <w:t>высоту.</w:t>
      </w:r>
      <w:r>
        <w:rPr>
          <w:spacing w:val="28"/>
        </w:rPr>
        <w:t xml:space="preserve">  </w:t>
      </w:r>
      <w:r>
        <w:t>Прыжки</w:t>
      </w:r>
      <w:r>
        <w:rPr>
          <w:spacing w:val="28"/>
        </w:rPr>
        <w:t xml:space="preserve">  </w:t>
      </w:r>
      <w:r>
        <w:t>на</w:t>
      </w:r>
      <w:r>
        <w:rPr>
          <w:spacing w:val="27"/>
        </w:rPr>
        <w:t xml:space="preserve">  </w:t>
      </w:r>
      <w:r>
        <w:t>обеих</w:t>
      </w:r>
      <w:r>
        <w:rPr>
          <w:spacing w:val="28"/>
        </w:rPr>
        <w:t xml:space="preserve">  </w:t>
      </w:r>
      <w:r>
        <w:t>ногах</w:t>
      </w:r>
      <w:r>
        <w:rPr>
          <w:spacing w:val="28"/>
        </w:rPr>
        <w:t xml:space="preserve">  </w:t>
      </w:r>
      <w:r>
        <w:rPr>
          <w:spacing w:val="-10"/>
        </w:rPr>
        <w:t>с</w:t>
      </w:r>
    </w:p>
    <w:p w14:paraId="12C87CE8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306C7F0A" w14:textId="77777777" w:rsidR="0023485F" w:rsidRDefault="00C63A8D">
      <w:pPr>
        <w:pStyle w:val="a3"/>
        <w:spacing w:before="74" w:line="264" w:lineRule="auto"/>
        <w:ind w:right="568" w:firstLine="0"/>
      </w:pPr>
      <w:r>
        <w:lastRenderedPageBreak/>
        <w:t>дополнительным отягощением (впер</w:t>
      </w:r>
      <w:r>
        <w:t>е</w:t>
      </w:r>
      <w:r>
        <w:t xml:space="preserve">д, назад, в приседе, с продвижением </w:t>
      </w:r>
      <w:r>
        <w:rPr>
          <w:spacing w:val="-2"/>
        </w:rPr>
        <w:t>впер</w:t>
      </w:r>
      <w:r>
        <w:rPr>
          <w:spacing w:val="-2"/>
        </w:rPr>
        <w:t>е</w:t>
      </w:r>
      <w:r>
        <w:rPr>
          <w:spacing w:val="-2"/>
        </w:rPr>
        <w:t>д).</w:t>
      </w:r>
    </w:p>
    <w:p w14:paraId="4D52634C" w14:textId="77777777" w:rsidR="0023485F" w:rsidRDefault="00C63A8D">
      <w:pPr>
        <w:pStyle w:val="a3"/>
        <w:spacing w:line="264" w:lineRule="auto"/>
        <w:ind w:right="560"/>
      </w:pPr>
      <w: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</w:t>
      </w:r>
      <w:r>
        <w:t xml:space="preserve"> короткие дистанции с максимальной скоростью и уменьшающимся интервалом отдыха. Гладкий бег в режиме непрерывно- интервального метода. Передвижение на лыжах в режиме большой и</w:t>
      </w:r>
      <w:r>
        <w:rPr>
          <w:spacing w:val="40"/>
        </w:rPr>
        <w:t xml:space="preserve"> </w:t>
      </w:r>
      <w:r>
        <w:t>умеренной интенсивности.</w:t>
      </w:r>
    </w:p>
    <w:p w14:paraId="6CB82B14" w14:textId="77777777" w:rsidR="0023485F" w:rsidRDefault="00C63A8D">
      <w:pPr>
        <w:spacing w:before="7" w:line="264" w:lineRule="auto"/>
        <w:ind w:left="1560" w:right="562"/>
        <w:jc w:val="both"/>
        <w:rPr>
          <w:b/>
          <w:sz w:val="28"/>
        </w:rPr>
      </w:pPr>
      <w:r>
        <w:rPr>
          <w:b/>
          <w:sz w:val="28"/>
        </w:rPr>
        <w:t xml:space="preserve">ПЛАНИРУЕМЫЕ РЕЗУЛЬТАТЫ ОСВОЕНИЯ ПРОГРАММЫ ПО ФИЗИЧЕСКОЙ КУЛЬТУРЕ НА УРОВНЕ НАЧАЛЬНОГО ОБЩЕГО </w:t>
      </w:r>
      <w:r>
        <w:rPr>
          <w:b/>
          <w:spacing w:val="-2"/>
          <w:sz w:val="28"/>
        </w:rPr>
        <w:t>ОБРАЗОВАНИЯ</w:t>
      </w:r>
    </w:p>
    <w:p w14:paraId="7059A19D" w14:textId="77777777" w:rsidR="0023485F" w:rsidRDefault="00C63A8D">
      <w:pPr>
        <w:spacing w:before="308"/>
        <w:ind w:left="156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3999EDE9" w14:textId="77777777" w:rsidR="0023485F" w:rsidRDefault="00C63A8D">
      <w:pPr>
        <w:pStyle w:val="a3"/>
        <w:spacing w:before="28" w:line="266" w:lineRule="auto"/>
        <w:ind w:right="560"/>
        <w:rPr>
          <w:b/>
        </w:rPr>
      </w:pPr>
      <w: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b/>
        </w:rPr>
        <w:t>личн</w:t>
      </w:r>
      <w:r>
        <w:rPr>
          <w:b/>
        </w:rPr>
        <w:t xml:space="preserve">остные </w:t>
      </w:r>
      <w:r>
        <w:rPr>
          <w:b/>
          <w:spacing w:val="-2"/>
        </w:rPr>
        <w:t>результаты:</w:t>
      </w:r>
    </w:p>
    <w:p w14:paraId="6148D072" w14:textId="77777777" w:rsidR="0023485F" w:rsidRDefault="00C63A8D">
      <w:pPr>
        <w:pStyle w:val="a3"/>
        <w:spacing w:line="264" w:lineRule="auto"/>
        <w:ind w:right="568"/>
      </w:pPr>
      <w: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14:paraId="41718639" w14:textId="77777777" w:rsidR="0023485F" w:rsidRDefault="00C63A8D">
      <w:pPr>
        <w:pStyle w:val="a3"/>
        <w:spacing w:line="264" w:lineRule="auto"/>
        <w:ind w:right="566"/>
      </w:pPr>
      <w:r>
        <w:t>готовность отстаивать символы Российской Федерации во время спорти</w:t>
      </w:r>
      <w:r>
        <w:t>вных соревнований, уважать традиции и принципы современных Олимпийских игр и олимпийского движения;</w:t>
      </w:r>
    </w:p>
    <w:p w14:paraId="3B370642" w14:textId="77777777" w:rsidR="0023485F" w:rsidRDefault="00C63A8D">
      <w:pPr>
        <w:pStyle w:val="a3"/>
        <w:spacing w:line="264" w:lineRule="auto"/>
        <w:ind w:right="564"/>
      </w:pPr>
      <w:r>
        <w:t>готовность ориентироваться на моральные ценности и нормы межличностного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организации,</w:t>
      </w:r>
      <w:r>
        <w:rPr>
          <w:spacing w:val="-4"/>
        </w:rPr>
        <w:t xml:space="preserve"> </w:t>
      </w:r>
      <w:r>
        <w:t>планировании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проведении совместных занятий </w:t>
      </w:r>
      <w:r>
        <w:t>физической культурой и спортом, оздоровительных мероприятий в условиях активного отдыха и досуга;</w:t>
      </w:r>
    </w:p>
    <w:p w14:paraId="48F7EBBE" w14:textId="77777777" w:rsidR="0023485F" w:rsidRDefault="00C63A8D">
      <w:pPr>
        <w:pStyle w:val="a3"/>
        <w:spacing w:line="264" w:lineRule="auto"/>
        <w:ind w:right="568"/>
      </w:pPr>
      <w:r>
        <w:t>готовность оценивать сво</w:t>
      </w:r>
      <w:r>
        <w:t>е</w:t>
      </w:r>
      <w:r>
        <w:t xml:space="preserve">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14:paraId="6A1BA2BA" w14:textId="77777777" w:rsidR="0023485F" w:rsidRDefault="00C63A8D">
      <w:pPr>
        <w:pStyle w:val="a3"/>
        <w:spacing w:line="264" w:lineRule="auto"/>
        <w:ind w:right="568"/>
      </w:pPr>
      <w: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14:paraId="413E9715" w14:textId="77777777" w:rsidR="0023485F" w:rsidRDefault="00C63A8D">
      <w:pPr>
        <w:pStyle w:val="a3"/>
        <w:spacing w:line="264" w:lineRule="auto"/>
        <w:ind w:right="567"/>
      </w:pPr>
      <w:r>
        <w:t>стремление к физическому совершенствованию, формированию культуры движения и телосложен</w:t>
      </w:r>
      <w:r>
        <w:t>ия, самовыражению в избранном виде спорта;</w:t>
      </w:r>
    </w:p>
    <w:p w14:paraId="1936CE7B" w14:textId="77777777" w:rsidR="0023485F" w:rsidRDefault="00C63A8D">
      <w:pPr>
        <w:pStyle w:val="a3"/>
        <w:spacing w:line="264" w:lineRule="auto"/>
        <w:ind w:right="570"/>
      </w:pPr>
      <w: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</w:t>
      </w:r>
      <w:r>
        <w:t>е</w:t>
      </w:r>
      <w:r>
        <w:t>том самостоятельных наблюдений</w:t>
      </w:r>
      <w:r>
        <w:t xml:space="preserve"> за изменением их показателей;</w:t>
      </w:r>
    </w:p>
    <w:p w14:paraId="669C13F5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0CB67E97" w14:textId="77777777" w:rsidR="0023485F" w:rsidRDefault="00C63A8D">
      <w:pPr>
        <w:pStyle w:val="a3"/>
        <w:spacing w:before="74" w:line="264" w:lineRule="auto"/>
        <w:ind w:right="568"/>
      </w:pPr>
      <w:r>
        <w:lastRenderedPageBreak/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14:paraId="50231F80" w14:textId="77777777" w:rsidR="0023485F" w:rsidRDefault="00C63A8D">
      <w:pPr>
        <w:pStyle w:val="a3"/>
        <w:spacing w:before="1" w:line="264" w:lineRule="auto"/>
        <w:ind w:right="560"/>
      </w:pPr>
      <w:r>
        <w:t xml:space="preserve">осознание необходимости ведения </w:t>
      </w:r>
      <w:r>
        <w:t>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14:paraId="6E7C57A0" w14:textId="77777777" w:rsidR="0023485F" w:rsidRDefault="00C63A8D">
      <w:pPr>
        <w:pStyle w:val="a3"/>
        <w:spacing w:line="264" w:lineRule="auto"/>
        <w:ind w:right="566"/>
      </w:pPr>
      <w:r>
        <w:t>способность адаптироваться к стрессовым ситуациям, осуществлять профилактические мероприятия по регулированию эмо</w:t>
      </w:r>
      <w:r>
        <w:t>циональных напряжений, активному восстановлению организма после значительных умственных и физических нагрузок;</w:t>
      </w:r>
    </w:p>
    <w:p w14:paraId="333A8512" w14:textId="77777777" w:rsidR="0023485F" w:rsidRDefault="00C63A8D">
      <w:pPr>
        <w:pStyle w:val="a3"/>
        <w:spacing w:line="264" w:lineRule="auto"/>
        <w:ind w:right="565"/>
      </w:pPr>
      <w: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</w:t>
      </w:r>
      <w:r>
        <w:t xml:space="preserve"> по организации мест занятий, выбору спортивного инвентаря и оборудования, спортивной одежды;</w:t>
      </w:r>
    </w:p>
    <w:p w14:paraId="670FC566" w14:textId="77777777" w:rsidR="0023485F" w:rsidRDefault="00C63A8D">
      <w:pPr>
        <w:pStyle w:val="a3"/>
        <w:spacing w:line="264" w:lineRule="auto"/>
        <w:ind w:right="569"/>
      </w:pPr>
      <w:r>
        <w:t>готовность соблюдать правила и требования к организации бивуака во время</w:t>
      </w:r>
      <w:r>
        <w:rPr>
          <w:spacing w:val="-2"/>
        </w:rPr>
        <w:t xml:space="preserve"> </w:t>
      </w:r>
      <w:r>
        <w:t>туристских</w:t>
      </w:r>
      <w:r>
        <w:rPr>
          <w:spacing w:val="-2"/>
        </w:rPr>
        <w:t xml:space="preserve"> </w:t>
      </w:r>
      <w:r>
        <w:t>походов,</w:t>
      </w:r>
      <w:r>
        <w:rPr>
          <w:spacing w:val="-4"/>
        </w:rPr>
        <w:t xml:space="preserve"> </w:t>
      </w:r>
      <w:r>
        <w:t>противостоять</w:t>
      </w:r>
      <w:r>
        <w:rPr>
          <w:spacing w:val="-3"/>
        </w:rPr>
        <w:t xml:space="preserve"> </w:t>
      </w:r>
      <w:r>
        <w:t>действиям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поступкам,</w:t>
      </w:r>
      <w:r>
        <w:rPr>
          <w:spacing w:val="-3"/>
        </w:rPr>
        <w:t xml:space="preserve"> </w:t>
      </w:r>
      <w:r>
        <w:t>приносящим вред окружающей среде</w:t>
      </w:r>
      <w:r>
        <w:t>;</w:t>
      </w:r>
    </w:p>
    <w:p w14:paraId="6314CD4B" w14:textId="77777777" w:rsidR="0023485F" w:rsidRDefault="00C63A8D">
      <w:pPr>
        <w:pStyle w:val="a3"/>
        <w:spacing w:before="1" w:line="264" w:lineRule="auto"/>
        <w:ind w:right="565"/>
      </w:pPr>
      <w: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14:paraId="30149E06" w14:textId="77777777" w:rsidR="0023485F" w:rsidRDefault="00C63A8D">
      <w:pPr>
        <w:pStyle w:val="a3"/>
        <w:spacing w:line="264" w:lineRule="auto"/>
        <w:ind w:right="570"/>
      </w:pPr>
      <w:r>
        <w:t>повышение компетентности в организации самостоятельных занятий физической культ</w:t>
      </w:r>
      <w:r>
        <w:t>урой, планировании их содержания и направленности в зависимости от индивидуальных интересов и потребностей;</w:t>
      </w:r>
    </w:p>
    <w:p w14:paraId="21FF159D" w14:textId="77777777" w:rsidR="0023485F" w:rsidRDefault="00C63A8D">
      <w:pPr>
        <w:pStyle w:val="a3"/>
        <w:spacing w:line="264" w:lineRule="auto"/>
        <w:ind w:right="569"/>
      </w:pPr>
      <w: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</w:t>
      </w:r>
      <w:r>
        <w:t>ьной и практической деятельности, общении со сверстниками, публичных выступлениях и дискуссиях.</w:t>
      </w:r>
    </w:p>
    <w:p w14:paraId="51ECDBCF" w14:textId="77777777" w:rsidR="0023485F" w:rsidRDefault="0023485F">
      <w:pPr>
        <w:pStyle w:val="a3"/>
        <w:spacing w:before="286"/>
        <w:ind w:left="0" w:firstLine="0"/>
        <w:jc w:val="left"/>
      </w:pPr>
    </w:p>
    <w:p w14:paraId="06B981C0" w14:textId="77777777" w:rsidR="0023485F" w:rsidRDefault="00C63A8D">
      <w:pPr>
        <w:ind w:left="1560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15B3454B" w14:textId="77777777" w:rsidR="0023485F" w:rsidRDefault="00C63A8D">
      <w:pPr>
        <w:pStyle w:val="a3"/>
        <w:spacing w:before="29" w:line="264" w:lineRule="auto"/>
        <w:ind w:right="563"/>
      </w:pPr>
      <w:r>
        <w:t xml:space="preserve">В результате изучения физической культуры на уровне основного общего образования у обучающегося будут сформированы </w:t>
      </w:r>
      <w:r>
        <w:t>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19761DF9" w14:textId="77777777" w:rsidR="0023485F" w:rsidRDefault="00C63A8D">
      <w:pPr>
        <w:spacing w:line="264" w:lineRule="auto"/>
        <w:ind w:left="1440" w:right="560" w:firstLine="599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универсальные познавательные учебные действия</w:t>
      </w:r>
      <w:r>
        <w:rPr>
          <w:sz w:val="28"/>
        </w:rPr>
        <w:t>:</w:t>
      </w:r>
    </w:p>
    <w:p w14:paraId="6368971F" w14:textId="77777777" w:rsidR="0023485F" w:rsidRDefault="00C63A8D">
      <w:pPr>
        <w:pStyle w:val="a3"/>
        <w:spacing w:line="264" w:lineRule="auto"/>
        <w:ind w:right="572"/>
      </w:pPr>
      <w:r>
        <w:t>проводить сравнение сорев</w:t>
      </w:r>
      <w:r>
        <w:t>новательных упражнений Олимпийских игр древности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игр,</w:t>
      </w:r>
      <w:r>
        <w:rPr>
          <w:spacing w:val="-3"/>
        </w:rPr>
        <w:t xml:space="preserve"> </w:t>
      </w:r>
      <w:r>
        <w:t>выявлять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общность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различия;</w:t>
      </w:r>
    </w:p>
    <w:p w14:paraId="3E7A6CE8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79B0E8A7" w14:textId="77777777" w:rsidR="0023485F" w:rsidRDefault="00C63A8D">
      <w:pPr>
        <w:pStyle w:val="a3"/>
        <w:spacing w:before="74" w:line="264" w:lineRule="auto"/>
        <w:ind w:right="566"/>
      </w:pPr>
      <w:r>
        <w:lastRenderedPageBreak/>
        <w:t>осмысливать Олимпийскую хартию как основополагающий документ современного олимпийского движения, приводить примеры еѐ гуманистиче</w:t>
      </w:r>
      <w:r>
        <w:t>ской направленности;</w:t>
      </w:r>
    </w:p>
    <w:p w14:paraId="12DA4FD9" w14:textId="77777777" w:rsidR="0023485F" w:rsidRDefault="00C63A8D">
      <w:pPr>
        <w:pStyle w:val="a3"/>
        <w:spacing w:before="1" w:line="264" w:lineRule="auto"/>
        <w:ind w:right="566"/>
      </w:pPr>
      <w: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14:paraId="5C35F100" w14:textId="77777777" w:rsidR="0023485F" w:rsidRDefault="00C63A8D">
      <w:pPr>
        <w:pStyle w:val="a3"/>
        <w:spacing w:line="264" w:lineRule="auto"/>
        <w:ind w:right="567"/>
      </w:pPr>
      <w:r>
        <w:t xml:space="preserve">характеризовать туристские походы как форму активного отдыха, выявлять </w:t>
      </w:r>
      <w:r>
        <w:t>их целевое предназначение в сохранении и укреплении здоровья, руководствоваться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6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передвижения по маршруту и организации бивуака;</w:t>
      </w:r>
    </w:p>
    <w:p w14:paraId="1C6B7D8B" w14:textId="77777777" w:rsidR="0023485F" w:rsidRDefault="00C63A8D">
      <w:pPr>
        <w:pStyle w:val="a3"/>
        <w:spacing w:line="264" w:lineRule="auto"/>
        <w:ind w:right="566"/>
      </w:pPr>
      <w:r>
        <w:t>устанавливать причинно-следственную связь между планированием режима дня и изменениям</w:t>
      </w:r>
      <w:r>
        <w:t>и показателей работоспособности;</w:t>
      </w:r>
    </w:p>
    <w:p w14:paraId="62BC1097" w14:textId="77777777" w:rsidR="0023485F" w:rsidRDefault="00C63A8D">
      <w:pPr>
        <w:pStyle w:val="a3"/>
        <w:spacing w:before="1" w:line="264" w:lineRule="auto"/>
        <w:ind w:right="567"/>
      </w:pPr>
      <w: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</w:t>
      </w:r>
      <w:r>
        <w:rPr>
          <w:spacing w:val="-2"/>
        </w:rPr>
        <w:t>нарушений;</w:t>
      </w:r>
    </w:p>
    <w:p w14:paraId="63D55B8D" w14:textId="77777777" w:rsidR="0023485F" w:rsidRDefault="00C63A8D">
      <w:pPr>
        <w:pStyle w:val="a3"/>
        <w:spacing w:line="264" w:lineRule="auto"/>
        <w:ind w:right="566"/>
      </w:pPr>
      <w: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14:paraId="0B26233E" w14:textId="77777777" w:rsidR="0023485F" w:rsidRDefault="00C63A8D">
      <w:pPr>
        <w:pStyle w:val="a3"/>
        <w:spacing w:line="264" w:lineRule="auto"/>
        <w:ind w:right="562"/>
      </w:pPr>
      <w:r>
        <w:t>устанавливать причинно-следственную связь между качеством владения техникой физического упра</w:t>
      </w:r>
      <w:r>
        <w:t>жнения и возможностью возникновения травм и ушибов во время самостоятельных занятий физической культурой и спортом;</w:t>
      </w:r>
    </w:p>
    <w:p w14:paraId="5122AE08" w14:textId="77777777" w:rsidR="0023485F" w:rsidRDefault="00C63A8D">
      <w:pPr>
        <w:pStyle w:val="a3"/>
        <w:spacing w:before="1" w:line="264" w:lineRule="auto"/>
        <w:ind w:right="564"/>
      </w:pPr>
      <w: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14:paraId="3A7B3EB3" w14:textId="77777777" w:rsidR="0023485F" w:rsidRDefault="00C63A8D">
      <w:pPr>
        <w:spacing w:line="264" w:lineRule="auto"/>
        <w:ind w:left="1440" w:right="560" w:firstLine="599"/>
        <w:jc w:val="both"/>
        <w:rPr>
          <w:sz w:val="28"/>
        </w:rPr>
      </w:pPr>
      <w:r>
        <w:rPr>
          <w:sz w:val="28"/>
        </w:rPr>
        <w:t>У обу</w:t>
      </w:r>
      <w:r>
        <w:rPr>
          <w:sz w:val="28"/>
        </w:rPr>
        <w:t xml:space="preserve">чающегося будут сформированы следующие </w:t>
      </w:r>
      <w:r>
        <w:rPr>
          <w:b/>
          <w:sz w:val="28"/>
        </w:rPr>
        <w:t>универсальные коммуникативные учебные действия</w:t>
      </w:r>
      <w:r>
        <w:rPr>
          <w:sz w:val="28"/>
        </w:rPr>
        <w:t>:</w:t>
      </w:r>
    </w:p>
    <w:p w14:paraId="2521320B" w14:textId="77777777" w:rsidR="0023485F" w:rsidRDefault="00C63A8D">
      <w:pPr>
        <w:pStyle w:val="a3"/>
        <w:spacing w:line="264" w:lineRule="auto"/>
        <w:ind w:right="562"/>
      </w:pPr>
      <w: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</w:t>
      </w:r>
      <w:r>
        <w:t xml:space="preserve"> занятий физической и технической </w:t>
      </w:r>
      <w:r>
        <w:rPr>
          <w:spacing w:val="-2"/>
        </w:rPr>
        <w:t>подготовкой;</w:t>
      </w:r>
    </w:p>
    <w:p w14:paraId="0589A1BF" w14:textId="77777777" w:rsidR="0023485F" w:rsidRDefault="00C63A8D">
      <w:pPr>
        <w:pStyle w:val="a3"/>
        <w:spacing w:line="264" w:lineRule="auto"/>
        <w:ind w:right="565"/>
      </w:pPr>
      <w: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</w:t>
      </w:r>
      <w:r>
        <w:t>е</w:t>
      </w:r>
      <w:r>
        <w:t xml:space="preserve">нных правил и регулировать нагрузку по </w:t>
      </w:r>
      <w:r>
        <w:t>частоте пульса и внешним признакам утомления;</w:t>
      </w:r>
    </w:p>
    <w:p w14:paraId="0C0ED662" w14:textId="77777777" w:rsidR="0023485F" w:rsidRDefault="00C63A8D">
      <w:pPr>
        <w:pStyle w:val="a3"/>
        <w:spacing w:line="264" w:lineRule="auto"/>
        <w:ind w:right="568"/>
      </w:pPr>
      <w: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14:paraId="304337B5" w14:textId="77777777" w:rsidR="0023485F" w:rsidRDefault="00C63A8D">
      <w:pPr>
        <w:pStyle w:val="a3"/>
        <w:spacing w:line="264" w:lineRule="auto"/>
        <w:ind w:right="564"/>
      </w:pPr>
      <w:r>
        <w:t>и планировать последовательность решения задач обучения, оценивать эффективн</w:t>
      </w:r>
      <w:r>
        <w:t>ость обучения посредством сравнения с эталонным образцом;</w:t>
      </w:r>
    </w:p>
    <w:p w14:paraId="1DBCE6E2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72F2348E" w14:textId="77777777" w:rsidR="0023485F" w:rsidRDefault="00C63A8D">
      <w:pPr>
        <w:pStyle w:val="a3"/>
        <w:spacing w:before="74" w:line="264" w:lineRule="auto"/>
        <w:ind w:right="569"/>
      </w:pPr>
      <w:r>
        <w:lastRenderedPageBreak/>
        <w:t>наблюдать, анализировать и контролировать технику выполнения физических упражнений другими обучающимися, сравнивать е</w:t>
      </w:r>
      <w:r>
        <w:t>е</w:t>
      </w:r>
      <w:r>
        <w:t xml:space="preserve"> с эталонным образцом, выявлять ошибки и предлагать способы их уст</w:t>
      </w:r>
      <w:r>
        <w:t>ранения;</w:t>
      </w:r>
    </w:p>
    <w:p w14:paraId="50D71E3A" w14:textId="77777777" w:rsidR="0023485F" w:rsidRDefault="00C63A8D">
      <w:pPr>
        <w:pStyle w:val="a3"/>
        <w:spacing w:before="1" w:line="264" w:lineRule="auto"/>
        <w:ind w:right="567"/>
      </w:pPr>
      <w: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</w:t>
      </w:r>
      <w:r>
        <w:rPr>
          <w:spacing w:val="-2"/>
        </w:rPr>
        <w:t>устранения.</w:t>
      </w:r>
    </w:p>
    <w:p w14:paraId="67AF6D9C" w14:textId="77777777" w:rsidR="0023485F" w:rsidRDefault="00C63A8D">
      <w:pPr>
        <w:spacing w:line="264" w:lineRule="auto"/>
        <w:ind w:left="1440" w:right="560" w:firstLine="599"/>
        <w:jc w:val="both"/>
        <w:rPr>
          <w:sz w:val="28"/>
        </w:rPr>
      </w:pPr>
      <w:r>
        <w:rPr>
          <w:sz w:val="28"/>
        </w:rPr>
        <w:t>У обучающегося будут сформиров</w:t>
      </w:r>
      <w:r>
        <w:rPr>
          <w:sz w:val="28"/>
        </w:rPr>
        <w:t xml:space="preserve">аны следующие </w:t>
      </w:r>
      <w:r>
        <w:rPr>
          <w:b/>
          <w:sz w:val="28"/>
        </w:rPr>
        <w:t>универсальные регулятивные учебные действия</w:t>
      </w:r>
      <w:r>
        <w:rPr>
          <w:sz w:val="28"/>
        </w:rPr>
        <w:t>:</w:t>
      </w:r>
    </w:p>
    <w:p w14:paraId="500CF202" w14:textId="77777777" w:rsidR="0023485F" w:rsidRDefault="00C63A8D">
      <w:pPr>
        <w:pStyle w:val="a3"/>
        <w:spacing w:line="264" w:lineRule="auto"/>
        <w:ind w:right="568"/>
      </w:pPr>
      <w:r>
        <w:t>составлять и выполнять индивидуальные комплексы физических упражнений с разной функциональной направленностью, выявлять</w:t>
      </w:r>
      <w:r>
        <w:rPr>
          <w:spacing w:val="40"/>
        </w:rPr>
        <w:t xml:space="preserve"> </w:t>
      </w:r>
      <w:r>
        <w:t xml:space="preserve">особенности их воздействия на состояние организма, развитие его </w:t>
      </w:r>
      <w:r>
        <w:t>резервных возможностей с помощью процедур контроля и функциональных проб;</w:t>
      </w:r>
    </w:p>
    <w:p w14:paraId="1BAD05A1" w14:textId="77777777" w:rsidR="0023485F" w:rsidRDefault="00C63A8D">
      <w:pPr>
        <w:pStyle w:val="a3"/>
        <w:spacing w:line="264" w:lineRule="auto"/>
        <w:ind w:right="564"/>
      </w:pPr>
      <w: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14:paraId="57BDAF3A" w14:textId="77777777" w:rsidR="0023485F" w:rsidRDefault="00C63A8D">
      <w:pPr>
        <w:pStyle w:val="a3"/>
        <w:spacing w:line="264" w:lineRule="auto"/>
        <w:ind w:right="569"/>
      </w:pPr>
      <w:r>
        <w:t>активно взаимодейств</w:t>
      </w:r>
      <w:r>
        <w:t>овать в условиях учебной и игровой деятельности, ориентироваться на указания учителя и правила игры при возникновении конфликтных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нестандартных</w:t>
      </w:r>
      <w:r>
        <w:rPr>
          <w:spacing w:val="-2"/>
        </w:rPr>
        <w:t xml:space="preserve"> </w:t>
      </w:r>
      <w:r>
        <w:t>ситуаций,</w:t>
      </w:r>
      <w:r>
        <w:rPr>
          <w:spacing w:val="-3"/>
        </w:rPr>
        <w:t xml:space="preserve"> </w:t>
      </w:r>
      <w:r>
        <w:t>признавать</w:t>
      </w:r>
      <w:r>
        <w:rPr>
          <w:spacing w:val="-4"/>
        </w:rPr>
        <w:t xml:space="preserve"> </w:t>
      </w:r>
      <w:r>
        <w:t>сво</w:t>
      </w:r>
      <w:r>
        <w:t>е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других на ошибку, право на е</w:t>
      </w:r>
      <w:r>
        <w:t>е</w:t>
      </w:r>
      <w:r>
        <w:t xml:space="preserve"> совместное исправление;</w:t>
      </w:r>
    </w:p>
    <w:p w14:paraId="22F837B0" w14:textId="77777777" w:rsidR="0023485F" w:rsidRDefault="00C63A8D">
      <w:pPr>
        <w:pStyle w:val="a3"/>
        <w:spacing w:line="264" w:lineRule="auto"/>
        <w:ind w:right="568"/>
      </w:pPr>
      <w:r>
        <w:t>разучивать и вып</w:t>
      </w:r>
      <w:r>
        <w:t xml:space="preserve">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</w:t>
      </w:r>
      <w:r>
        <w:rPr>
          <w:spacing w:val="-2"/>
        </w:rPr>
        <w:t>соперников;</w:t>
      </w:r>
    </w:p>
    <w:p w14:paraId="277D18D5" w14:textId="77777777" w:rsidR="0023485F" w:rsidRDefault="00C63A8D">
      <w:pPr>
        <w:pStyle w:val="a3"/>
        <w:spacing w:before="1" w:line="264" w:lineRule="auto"/>
        <w:ind w:right="566"/>
      </w:pPr>
      <w:r>
        <w:t>организовывать оказание первой помощи при травмах</w:t>
      </w:r>
      <w:r>
        <w:t xml:space="preserve"> и ушибах во время самостоятельных занятий физической культурой и спортом, применять</w:t>
      </w:r>
      <w:r>
        <w:rPr>
          <w:spacing w:val="40"/>
        </w:rPr>
        <w:t xml:space="preserve"> </w:t>
      </w:r>
      <w:r>
        <w:t>способы и при</w:t>
      </w:r>
      <w:r>
        <w:t>е</w:t>
      </w:r>
      <w:r>
        <w:t>мы помощи в зависимости от характера и признаков</w:t>
      </w:r>
      <w:r>
        <w:rPr>
          <w:spacing w:val="40"/>
        </w:rPr>
        <w:t xml:space="preserve"> </w:t>
      </w:r>
      <w:r>
        <w:t>полученной травмы.</w:t>
      </w:r>
    </w:p>
    <w:p w14:paraId="052E5835" w14:textId="77777777" w:rsidR="0023485F" w:rsidRDefault="0023485F">
      <w:pPr>
        <w:pStyle w:val="a3"/>
        <w:ind w:left="0" w:firstLine="0"/>
        <w:jc w:val="left"/>
      </w:pPr>
    </w:p>
    <w:p w14:paraId="5DFA9EE7" w14:textId="77777777" w:rsidR="0023485F" w:rsidRDefault="0023485F">
      <w:pPr>
        <w:pStyle w:val="a3"/>
        <w:ind w:left="0" w:firstLine="0"/>
        <w:jc w:val="left"/>
      </w:pPr>
    </w:p>
    <w:p w14:paraId="72AEDFDA" w14:textId="77777777" w:rsidR="0023485F" w:rsidRDefault="0023485F">
      <w:pPr>
        <w:pStyle w:val="a3"/>
        <w:ind w:left="0" w:firstLine="0"/>
        <w:jc w:val="left"/>
      </w:pPr>
    </w:p>
    <w:p w14:paraId="39CEA987" w14:textId="77777777" w:rsidR="0023485F" w:rsidRDefault="0023485F">
      <w:pPr>
        <w:pStyle w:val="a3"/>
        <w:ind w:left="0" w:firstLine="0"/>
        <w:jc w:val="left"/>
      </w:pPr>
    </w:p>
    <w:p w14:paraId="484A7948" w14:textId="77777777" w:rsidR="0023485F" w:rsidRDefault="0023485F">
      <w:pPr>
        <w:pStyle w:val="a3"/>
        <w:ind w:left="0" w:firstLine="0"/>
        <w:jc w:val="left"/>
      </w:pPr>
    </w:p>
    <w:p w14:paraId="6C1BA5CE" w14:textId="77777777" w:rsidR="0023485F" w:rsidRDefault="0023485F">
      <w:pPr>
        <w:pStyle w:val="a3"/>
        <w:ind w:left="0" w:firstLine="0"/>
        <w:jc w:val="left"/>
      </w:pPr>
    </w:p>
    <w:p w14:paraId="7BB4CA31" w14:textId="77777777" w:rsidR="0023485F" w:rsidRDefault="0023485F">
      <w:pPr>
        <w:pStyle w:val="a3"/>
        <w:spacing w:before="127"/>
        <w:ind w:left="0" w:firstLine="0"/>
        <w:jc w:val="left"/>
      </w:pPr>
    </w:p>
    <w:p w14:paraId="61BDAB77" w14:textId="77777777" w:rsidR="0023485F" w:rsidRDefault="0023485F">
      <w:pPr>
        <w:ind w:left="1560"/>
        <w:rPr>
          <w:b/>
          <w:sz w:val="28"/>
        </w:rPr>
      </w:pPr>
    </w:p>
    <w:p w14:paraId="4467E333" w14:textId="77777777" w:rsidR="0023485F" w:rsidRDefault="0023485F">
      <w:pPr>
        <w:ind w:left="1560"/>
        <w:rPr>
          <w:b/>
          <w:sz w:val="28"/>
        </w:rPr>
      </w:pPr>
    </w:p>
    <w:p w14:paraId="6083F5BD" w14:textId="77777777" w:rsidR="0023485F" w:rsidRDefault="00C63A8D">
      <w:pPr>
        <w:jc w:val="center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14:paraId="4177482D" w14:textId="77777777" w:rsidR="0023485F" w:rsidRDefault="0023485F">
      <w:pPr>
        <w:pStyle w:val="a3"/>
        <w:spacing w:before="2"/>
        <w:ind w:left="0" w:firstLine="0"/>
        <w:jc w:val="center"/>
        <w:rPr>
          <w:b/>
        </w:rPr>
      </w:pPr>
    </w:p>
    <w:p w14:paraId="1818AB22" w14:textId="77777777" w:rsidR="0023485F" w:rsidRDefault="00C63A8D">
      <w:pPr>
        <w:ind w:left="1560"/>
        <w:jc w:val="center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5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056A0774" w14:textId="77777777" w:rsidR="0023485F" w:rsidRDefault="0023485F">
      <w:pPr>
        <w:jc w:val="center"/>
        <w:rPr>
          <w:sz w:val="28"/>
        </w:rPr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4FACA749" w14:textId="77777777" w:rsidR="0023485F" w:rsidRDefault="00C63A8D">
      <w:pPr>
        <w:pStyle w:val="a3"/>
        <w:spacing w:before="74" w:line="264" w:lineRule="auto"/>
        <w:ind w:right="570"/>
      </w:pPr>
      <w:r>
        <w:lastRenderedPageBreak/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14:paraId="2D9A7390" w14:textId="77777777" w:rsidR="0023485F" w:rsidRDefault="00C63A8D">
      <w:pPr>
        <w:pStyle w:val="a3"/>
        <w:spacing w:before="1" w:line="264" w:lineRule="auto"/>
        <w:ind w:right="570"/>
      </w:pPr>
      <w:r>
        <w:t>проводить измерение индивидуальной осанки и сравнивать еѐ показатели со стан</w:t>
      </w:r>
      <w:r>
        <w:t>дартами, составлять комплексы упражнений по коррекции и профилактике еѐ нарушения, планировать их выполнение в режиме дня;</w:t>
      </w:r>
    </w:p>
    <w:p w14:paraId="19501F33" w14:textId="77777777" w:rsidR="0023485F" w:rsidRDefault="00C63A8D">
      <w:pPr>
        <w:pStyle w:val="a3"/>
        <w:tabs>
          <w:tab w:val="left" w:pos="3052"/>
          <w:tab w:val="left" w:pos="3390"/>
          <w:tab w:val="left" w:pos="4699"/>
          <w:tab w:val="left" w:pos="5222"/>
          <w:tab w:val="left" w:pos="6497"/>
          <w:tab w:val="left" w:pos="6598"/>
          <w:tab w:val="left" w:pos="7070"/>
          <w:tab w:val="left" w:pos="8797"/>
          <w:tab w:val="left" w:pos="9020"/>
          <w:tab w:val="left" w:pos="10901"/>
        </w:tabs>
        <w:spacing w:line="264" w:lineRule="auto"/>
        <w:ind w:right="566"/>
        <w:jc w:val="right"/>
      </w:pPr>
      <w:r>
        <w:t>составлять</w:t>
      </w:r>
      <w:r>
        <w:rPr>
          <w:spacing w:val="40"/>
        </w:rPr>
        <w:t xml:space="preserve"> </w:t>
      </w:r>
      <w:r>
        <w:t>дневник</w:t>
      </w:r>
      <w:r>
        <w:rPr>
          <w:spacing w:val="40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вести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нѐм</w:t>
      </w:r>
      <w:r>
        <w:rPr>
          <w:spacing w:val="40"/>
        </w:rPr>
        <w:t xml:space="preserve"> </w:t>
      </w:r>
      <w:r>
        <w:t>наблюдение</w:t>
      </w:r>
      <w:r>
        <w:rPr>
          <w:spacing w:val="40"/>
        </w:rPr>
        <w:t xml:space="preserve"> </w:t>
      </w:r>
      <w:r>
        <w:t xml:space="preserve">за </w:t>
      </w:r>
      <w:r>
        <w:rPr>
          <w:spacing w:val="-2"/>
        </w:rPr>
        <w:t>показателями</w:t>
      </w:r>
      <w:r>
        <w:tab/>
      </w:r>
      <w:r>
        <w:tab/>
      </w:r>
      <w:r>
        <w:rPr>
          <w:spacing w:val="-2"/>
        </w:rPr>
        <w:t>физического</w:t>
      </w:r>
      <w:r>
        <w:tab/>
      </w:r>
      <w:r>
        <w:rPr>
          <w:spacing w:val="-2"/>
        </w:rPr>
        <w:t>развития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физической</w:t>
      </w:r>
      <w:r>
        <w:tab/>
      </w:r>
      <w:r>
        <w:rPr>
          <w:spacing w:val="-2"/>
        </w:rPr>
        <w:t>подготовленности,</w:t>
      </w:r>
      <w:r>
        <w:rPr>
          <w:spacing w:val="-2"/>
        </w:rPr>
        <w:t xml:space="preserve"> </w:t>
      </w:r>
      <w:r>
        <w:t>планировать содержание и регулярность проведения самостоятельных занятий; осуществлять</w:t>
      </w:r>
      <w:r>
        <w:rPr>
          <w:spacing w:val="40"/>
        </w:rPr>
        <w:t xml:space="preserve"> </w:t>
      </w:r>
      <w:r>
        <w:t>профилактику</w:t>
      </w:r>
      <w:r>
        <w:rPr>
          <w:spacing w:val="40"/>
        </w:rPr>
        <w:t xml:space="preserve"> </w:t>
      </w:r>
      <w:r>
        <w:t>утомления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 xml:space="preserve">деятельности, </w:t>
      </w:r>
      <w:r>
        <w:rPr>
          <w:spacing w:val="-2"/>
        </w:rPr>
        <w:t>выполнять</w:t>
      </w:r>
      <w:r>
        <w:tab/>
      </w:r>
      <w:r>
        <w:rPr>
          <w:spacing w:val="-2"/>
        </w:rPr>
        <w:t>комплексы</w:t>
      </w:r>
      <w:r>
        <w:tab/>
      </w:r>
      <w:r>
        <w:rPr>
          <w:spacing w:val="-2"/>
        </w:rPr>
        <w:t>упражнений</w:t>
      </w:r>
      <w:r>
        <w:tab/>
      </w:r>
      <w:r>
        <w:rPr>
          <w:spacing w:val="-2"/>
        </w:rPr>
        <w:t>физкультминуток,</w:t>
      </w:r>
      <w:r>
        <w:tab/>
      </w:r>
      <w:r>
        <w:tab/>
      </w:r>
      <w:r>
        <w:rPr>
          <w:spacing w:val="-2"/>
        </w:rPr>
        <w:t>дыхательной</w:t>
      </w:r>
      <w:r>
        <w:tab/>
      </w:r>
      <w:r>
        <w:rPr>
          <w:spacing w:val="-10"/>
        </w:rPr>
        <w:t>и</w:t>
      </w:r>
    </w:p>
    <w:p w14:paraId="31C9B0BC" w14:textId="77777777" w:rsidR="0023485F" w:rsidRDefault="00C63A8D">
      <w:pPr>
        <w:pStyle w:val="a3"/>
        <w:ind w:firstLine="0"/>
      </w:pPr>
      <w:r>
        <w:t>зрительной</w:t>
      </w:r>
      <w:r>
        <w:rPr>
          <w:spacing w:val="-8"/>
        </w:rPr>
        <w:t xml:space="preserve"> </w:t>
      </w:r>
      <w:r>
        <w:rPr>
          <w:spacing w:val="-2"/>
        </w:rPr>
        <w:t>гимнастики;</w:t>
      </w:r>
    </w:p>
    <w:p w14:paraId="218DE188" w14:textId="77777777" w:rsidR="0023485F" w:rsidRDefault="00C63A8D">
      <w:pPr>
        <w:pStyle w:val="a3"/>
        <w:spacing w:before="33" w:line="264" w:lineRule="auto"/>
        <w:ind w:right="565"/>
      </w:pPr>
      <w:r>
        <w:t>выполнять</w:t>
      </w:r>
      <w:r>
        <w:rPr>
          <w:spacing w:val="-6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упражнен</w:t>
      </w:r>
      <w:r>
        <w:t>ий</w:t>
      </w:r>
      <w:r>
        <w:rPr>
          <w:spacing w:val="-5"/>
        </w:rPr>
        <w:t xml:space="preserve"> </w:t>
      </w:r>
      <w:r>
        <w:t>оздоровительной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 на развитие гибкости, координации и формирование телосложения;</w:t>
      </w:r>
    </w:p>
    <w:p w14:paraId="5B11F1F3" w14:textId="77777777" w:rsidR="0023485F" w:rsidRDefault="00C63A8D">
      <w:pPr>
        <w:pStyle w:val="a3"/>
        <w:spacing w:line="264" w:lineRule="auto"/>
        <w:ind w:right="569"/>
      </w:pPr>
      <w:r>
        <w:t>выполнять опорный прыжок с разбега способом «ноги врозь» (мальчики)</w:t>
      </w:r>
      <w:r>
        <w:rPr>
          <w:spacing w:val="40"/>
        </w:rPr>
        <w:t xml:space="preserve"> </w:t>
      </w:r>
      <w:r>
        <w:t>и способом «напрыгивания с последующим спрыгиванием» (девочки);</w:t>
      </w:r>
    </w:p>
    <w:p w14:paraId="5A7BE56C" w14:textId="77777777" w:rsidR="0023485F" w:rsidRDefault="00C63A8D">
      <w:pPr>
        <w:pStyle w:val="a3"/>
        <w:spacing w:line="264" w:lineRule="auto"/>
        <w:ind w:right="565"/>
      </w:pPr>
      <w:r>
        <w:t xml:space="preserve">выполнять </w:t>
      </w:r>
      <w:r>
        <w:t>упражнения в висах и упорах на низкой гимнастической перекладине (мальчики), в передвижениях по гимнастическому</w:t>
      </w:r>
      <w:r>
        <w:rPr>
          <w:spacing w:val="-2"/>
        </w:rPr>
        <w:t xml:space="preserve"> </w:t>
      </w:r>
      <w:r>
        <w:t>бревну</w:t>
      </w:r>
      <w:r>
        <w:rPr>
          <w:spacing w:val="-2"/>
        </w:rPr>
        <w:t xml:space="preserve"> </w:t>
      </w:r>
      <w:r>
        <w:t>ходьбой и приставным</w:t>
      </w:r>
      <w:r>
        <w:rPr>
          <w:spacing w:val="-1"/>
        </w:rPr>
        <w:t xml:space="preserve"> </w:t>
      </w:r>
      <w:r>
        <w:t>шагом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поворотами,</w:t>
      </w:r>
      <w:r>
        <w:rPr>
          <w:spacing w:val="-1"/>
        </w:rPr>
        <w:t xml:space="preserve"> </w:t>
      </w:r>
      <w:r>
        <w:t>подпрыгиванием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двух ногах</w:t>
      </w:r>
      <w:r>
        <w:rPr>
          <w:spacing w:val="-1"/>
        </w:rPr>
        <w:t xml:space="preserve"> </w:t>
      </w:r>
      <w:r>
        <w:t>на месте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 продвижением (девочки);</w:t>
      </w:r>
    </w:p>
    <w:p w14:paraId="5E1D3A85" w14:textId="77777777" w:rsidR="0023485F" w:rsidRDefault="00C63A8D">
      <w:pPr>
        <w:pStyle w:val="a3"/>
        <w:spacing w:line="264" w:lineRule="auto"/>
        <w:ind w:right="560"/>
      </w:pPr>
      <w:r>
        <w:t>передвигаться по гимнастическо</w:t>
      </w:r>
      <w:r>
        <w:t>й стенке приставным шагом, лазать разноимѐнным способом вверх и по диагонали;</w:t>
      </w:r>
    </w:p>
    <w:p w14:paraId="225AFBCD" w14:textId="77777777" w:rsidR="0023485F" w:rsidRDefault="00C63A8D">
      <w:pPr>
        <w:pStyle w:val="a3"/>
        <w:spacing w:before="1" w:line="264" w:lineRule="auto"/>
        <w:ind w:right="570"/>
      </w:pPr>
      <w:r>
        <w:t xml:space="preserve">выполнять бег с равномерной скоростью с высокого старта по учебной </w:t>
      </w:r>
      <w:r>
        <w:rPr>
          <w:spacing w:val="-2"/>
        </w:rPr>
        <w:t>дистанции;</w:t>
      </w:r>
    </w:p>
    <w:p w14:paraId="177AA823" w14:textId="77777777" w:rsidR="0023485F" w:rsidRDefault="00C63A8D">
      <w:pPr>
        <w:pStyle w:val="a3"/>
        <w:spacing w:line="264" w:lineRule="auto"/>
        <w:ind w:right="571"/>
      </w:pPr>
      <w:r>
        <w:t xml:space="preserve">демонстрировать технику прыжка в длину с разбега способом «согнув </w:t>
      </w:r>
      <w:r>
        <w:rPr>
          <w:spacing w:val="-2"/>
        </w:rPr>
        <w:t>ноги»;</w:t>
      </w:r>
    </w:p>
    <w:p w14:paraId="57911730" w14:textId="77777777" w:rsidR="0023485F" w:rsidRDefault="00C63A8D">
      <w:pPr>
        <w:pStyle w:val="a3"/>
        <w:spacing w:line="264" w:lineRule="auto"/>
        <w:ind w:right="563"/>
      </w:pPr>
      <w:r>
        <w:t>передвигаться на лыжах попе</w:t>
      </w:r>
      <w:r>
        <w:t>ременным двухшажным ходом (для бесснежных районов – имитация передвижения);</w:t>
      </w:r>
    </w:p>
    <w:p w14:paraId="7433696C" w14:textId="77777777" w:rsidR="0023485F" w:rsidRDefault="00C63A8D">
      <w:pPr>
        <w:pStyle w:val="a3"/>
        <w:spacing w:line="264" w:lineRule="auto"/>
        <w:ind w:right="571"/>
      </w:pPr>
      <w:r>
        <w:t>тренироваться</w:t>
      </w:r>
      <w:r>
        <w:rPr>
          <w:spacing w:val="-2"/>
        </w:rPr>
        <w:t xml:space="preserve"> </w:t>
      </w:r>
      <w:r>
        <w:t>в упражнениях</w:t>
      </w:r>
      <w:r>
        <w:rPr>
          <w:spacing w:val="-3"/>
        </w:rPr>
        <w:t xml:space="preserve"> </w:t>
      </w:r>
      <w:r>
        <w:t>общефизической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физической подготовки с учѐтом индивидуальных и возрастно-половых особенностей;</w:t>
      </w:r>
    </w:p>
    <w:p w14:paraId="73603E08" w14:textId="77777777" w:rsidR="0023485F" w:rsidRDefault="00C63A8D">
      <w:pPr>
        <w:pStyle w:val="a3"/>
        <w:spacing w:line="322" w:lineRule="exact"/>
        <w:ind w:left="2040" w:firstLine="0"/>
      </w:pPr>
      <w:r>
        <w:t>демонстрировать</w:t>
      </w:r>
      <w:r>
        <w:rPr>
          <w:spacing w:val="-13"/>
        </w:rPr>
        <w:t xml:space="preserve"> </w:t>
      </w:r>
      <w:r>
        <w:t>технические</w:t>
      </w:r>
      <w:r>
        <w:rPr>
          <w:spacing w:val="-8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спор</w:t>
      </w:r>
      <w:r>
        <w:t>тивных</w:t>
      </w:r>
      <w:r>
        <w:rPr>
          <w:spacing w:val="-11"/>
        </w:rPr>
        <w:t xml:space="preserve"> </w:t>
      </w:r>
      <w:r>
        <w:rPr>
          <w:spacing w:val="-2"/>
        </w:rPr>
        <w:t>играх:</w:t>
      </w:r>
    </w:p>
    <w:p w14:paraId="4E38A507" w14:textId="77777777" w:rsidR="0023485F" w:rsidRDefault="00C63A8D">
      <w:pPr>
        <w:pStyle w:val="a3"/>
        <w:spacing w:before="33" w:line="264" w:lineRule="auto"/>
        <w:ind w:right="568"/>
      </w:pPr>
      <w:r>
        <w:t>баскетбол (ведение мяча с равномерной скоростью в разных</w:t>
      </w:r>
      <w:r>
        <w:rPr>
          <w:spacing w:val="40"/>
        </w:rPr>
        <w:t xml:space="preserve"> </w:t>
      </w:r>
      <w:r>
        <w:t xml:space="preserve">направлениях, приѐм и передача мяча двумя руками от груди с места и в </w:t>
      </w:r>
      <w:r>
        <w:rPr>
          <w:spacing w:val="-2"/>
        </w:rPr>
        <w:t>движении);</w:t>
      </w:r>
    </w:p>
    <w:p w14:paraId="6E1FDB93" w14:textId="77777777" w:rsidR="0023485F" w:rsidRDefault="00C63A8D">
      <w:pPr>
        <w:pStyle w:val="a3"/>
        <w:spacing w:line="264" w:lineRule="auto"/>
        <w:ind w:right="568"/>
      </w:pPr>
      <w:r>
        <w:t>волейбол (приѐм и передача мяча двумя руками снизу и сверху с места и в движении, прямая нижняя подача);</w:t>
      </w:r>
    </w:p>
    <w:p w14:paraId="57379508" w14:textId="77777777" w:rsidR="0023485F" w:rsidRDefault="00C63A8D">
      <w:pPr>
        <w:pStyle w:val="a3"/>
        <w:spacing w:line="264" w:lineRule="auto"/>
        <w:ind w:right="567"/>
      </w:pPr>
      <w:r>
        <w:t>футбол (ведение мяча с равномерной скоростью в разных направлениях, приѐм и передача мяча, удар по неподвижному мячу с небольшого разбега).</w:t>
      </w:r>
    </w:p>
    <w:p w14:paraId="0A5D2CDA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338E4B9D" w14:textId="77777777" w:rsidR="0023485F" w:rsidRDefault="00C63A8D">
      <w:pPr>
        <w:spacing w:before="74"/>
        <w:ind w:left="1560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6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74F78426" w14:textId="77777777" w:rsidR="0023485F" w:rsidRDefault="00C63A8D">
      <w:pPr>
        <w:pStyle w:val="a3"/>
        <w:spacing w:before="34" w:line="264" w:lineRule="auto"/>
        <w:ind w:right="568"/>
      </w:pPr>
      <w:r>
        <w:t xml:space="preserve">характеризовать Олимпийские игры </w:t>
      </w:r>
      <w:r>
        <w:t>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</w:t>
      </w:r>
      <w:r>
        <w:rPr>
          <w:spacing w:val="40"/>
        </w:rPr>
        <w:t xml:space="preserve"> </w:t>
      </w:r>
      <w:r>
        <w:t>Олимпийских игр;</w:t>
      </w:r>
    </w:p>
    <w:p w14:paraId="569595E5" w14:textId="77777777" w:rsidR="0023485F" w:rsidRDefault="00C63A8D">
      <w:pPr>
        <w:pStyle w:val="a3"/>
        <w:spacing w:line="264" w:lineRule="auto"/>
        <w:ind w:right="564"/>
      </w:pPr>
      <w:r>
        <w:t xml:space="preserve">измерять индивидуальные показатели физических качеств, </w:t>
      </w:r>
      <w:r>
        <w:t>определять их соответствие возрастным нормам и подбирать упражнения для их направленного развития;</w:t>
      </w:r>
    </w:p>
    <w:p w14:paraId="43A46834" w14:textId="77777777" w:rsidR="0023485F" w:rsidRDefault="00C63A8D">
      <w:pPr>
        <w:pStyle w:val="a3"/>
        <w:spacing w:line="264" w:lineRule="auto"/>
        <w:ind w:right="571"/>
      </w:pPr>
      <w:r>
        <w:t>контролировать</w:t>
      </w:r>
      <w:r>
        <w:rPr>
          <w:spacing w:val="-5"/>
        </w:rPr>
        <w:t xml:space="preserve"> </w:t>
      </w:r>
      <w:r>
        <w:t>режимы</w:t>
      </w:r>
      <w:r>
        <w:rPr>
          <w:spacing w:val="-4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частоте</w:t>
      </w:r>
      <w:r>
        <w:rPr>
          <w:spacing w:val="-3"/>
        </w:rPr>
        <w:t xml:space="preserve"> </w:t>
      </w:r>
      <w:r>
        <w:t>пульса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степени утомления организма по внешним признакам во время самостоятельных занятий физической по</w:t>
      </w:r>
      <w:r>
        <w:t>дготовкой;</w:t>
      </w:r>
    </w:p>
    <w:p w14:paraId="153E6FF4" w14:textId="77777777" w:rsidR="0023485F" w:rsidRDefault="00C63A8D">
      <w:pPr>
        <w:pStyle w:val="a3"/>
        <w:spacing w:line="264" w:lineRule="auto"/>
        <w:ind w:right="569"/>
      </w:pPr>
      <w: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</w:t>
      </w:r>
      <w:r>
        <w:rPr>
          <w:spacing w:val="-2"/>
        </w:rPr>
        <w:t>требованиями;</w:t>
      </w:r>
    </w:p>
    <w:p w14:paraId="1759AE0C" w14:textId="77777777" w:rsidR="0023485F" w:rsidRDefault="00C63A8D">
      <w:pPr>
        <w:pStyle w:val="a3"/>
        <w:spacing w:line="264" w:lineRule="auto"/>
        <w:ind w:right="567"/>
      </w:pPr>
      <w:r>
        <w:t>отбирать упражнения оздоровительной физической культуры и составлять из них комплексы физкул</w:t>
      </w:r>
      <w:r>
        <w:t xml:space="preserve">ьтминуток и физкультпауз для оптимизации работоспособности и снятия мышечного утомления в режиме учебной </w:t>
      </w:r>
      <w:r>
        <w:rPr>
          <w:spacing w:val="-2"/>
        </w:rPr>
        <w:t>деятельности;</w:t>
      </w:r>
    </w:p>
    <w:p w14:paraId="6676C3FF" w14:textId="77777777" w:rsidR="0023485F" w:rsidRDefault="00C63A8D">
      <w:pPr>
        <w:pStyle w:val="a3"/>
        <w:spacing w:line="264" w:lineRule="auto"/>
        <w:ind w:right="569"/>
      </w:pPr>
      <w:r>
        <w:t>составлять и выполнять акробатические комбинации из разученных упражнений, наблюдать и анализировать выполнение другими обучающимися, выя</w:t>
      </w:r>
      <w:r>
        <w:t>влять ошибки и предлагать способы устранения;</w:t>
      </w:r>
    </w:p>
    <w:p w14:paraId="7549EBF8" w14:textId="77777777" w:rsidR="0023485F" w:rsidRDefault="00C63A8D">
      <w:pPr>
        <w:pStyle w:val="a3"/>
        <w:spacing w:line="264" w:lineRule="auto"/>
        <w:ind w:right="568"/>
      </w:pPr>
      <w:r>
        <w:t>выполнять лазанье по канату в три приѐма (мальчики), составлять и выполнять</w:t>
      </w:r>
      <w:r>
        <w:rPr>
          <w:spacing w:val="-1"/>
        </w:rPr>
        <w:t xml:space="preserve"> </w:t>
      </w:r>
      <w:r>
        <w:t>комбинацию</w:t>
      </w:r>
      <w:r>
        <w:rPr>
          <w:spacing w:val="-1"/>
        </w:rPr>
        <w:t xml:space="preserve"> </w:t>
      </w:r>
      <w:r>
        <w:t>на низком</w:t>
      </w:r>
      <w:r>
        <w:rPr>
          <w:spacing w:val="-1"/>
        </w:rPr>
        <w:t xml:space="preserve"> </w:t>
      </w:r>
      <w:r>
        <w:t>бревне из</w:t>
      </w:r>
      <w:r>
        <w:rPr>
          <w:spacing w:val="-1"/>
        </w:rPr>
        <w:t xml:space="preserve"> </w:t>
      </w:r>
      <w:r>
        <w:t>стилизованных общеразвивающих и сложно-координированных упражнений (девочки);</w:t>
      </w:r>
    </w:p>
    <w:p w14:paraId="2FEE7D3C" w14:textId="77777777" w:rsidR="0023485F" w:rsidRDefault="00C63A8D">
      <w:pPr>
        <w:pStyle w:val="a3"/>
        <w:spacing w:before="1" w:line="264" w:lineRule="auto"/>
        <w:ind w:right="561"/>
      </w:pPr>
      <w:r>
        <w:t>выполнять беговые упражне</w:t>
      </w:r>
      <w:r>
        <w:t>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14:paraId="6B472F40" w14:textId="77777777" w:rsidR="0023485F" w:rsidRDefault="00C63A8D">
      <w:pPr>
        <w:pStyle w:val="a3"/>
        <w:spacing w:line="264" w:lineRule="auto"/>
        <w:ind w:right="562"/>
      </w:pPr>
      <w:r>
        <w:t>выполнять прыжок в высоту с разбега способом «перешагивание», наблюдать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другим</w:t>
      </w:r>
      <w:r>
        <w:t>и</w:t>
      </w:r>
      <w:r>
        <w:rPr>
          <w:spacing w:val="-5"/>
        </w:rPr>
        <w:t xml:space="preserve"> </w:t>
      </w:r>
      <w:r>
        <w:t>обучающимися,</w:t>
      </w:r>
      <w:r>
        <w:rPr>
          <w:spacing w:val="-5"/>
        </w:rPr>
        <w:t xml:space="preserve"> </w:t>
      </w:r>
      <w:r>
        <w:t>сравнивая с заданным образцом, выявлять ошибки и предлагать способы устранения;</w:t>
      </w:r>
    </w:p>
    <w:p w14:paraId="24EC9CE4" w14:textId="77777777" w:rsidR="0023485F" w:rsidRDefault="00C63A8D">
      <w:pPr>
        <w:pStyle w:val="a3"/>
        <w:spacing w:line="264" w:lineRule="auto"/>
        <w:ind w:right="567"/>
      </w:pPr>
      <w:r>
        <w:t>выполнять передвижение на лыжах одновременным одношажным ходом, наблюдать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обучающимися,</w:t>
      </w:r>
      <w:r>
        <w:rPr>
          <w:spacing w:val="-5"/>
        </w:rPr>
        <w:t xml:space="preserve"> </w:t>
      </w:r>
      <w:r>
        <w:t xml:space="preserve">сравнивая с заданным </w:t>
      </w:r>
      <w:r>
        <w:t>образцом, выявлять ошибки и предлагать способы устранения (для бесснежных районов – имитация передвижения);</w:t>
      </w:r>
    </w:p>
    <w:p w14:paraId="244BAD5F" w14:textId="77777777" w:rsidR="0023485F" w:rsidRDefault="00C63A8D">
      <w:pPr>
        <w:pStyle w:val="a3"/>
        <w:spacing w:line="264" w:lineRule="auto"/>
        <w:ind w:right="571"/>
      </w:pPr>
      <w:r>
        <w:t>тренироваться</w:t>
      </w:r>
      <w:r>
        <w:rPr>
          <w:spacing w:val="-2"/>
        </w:rPr>
        <w:t xml:space="preserve"> </w:t>
      </w:r>
      <w:r>
        <w:t>в упражнениях</w:t>
      </w:r>
      <w:r>
        <w:rPr>
          <w:spacing w:val="-3"/>
        </w:rPr>
        <w:t xml:space="preserve"> </w:t>
      </w:r>
      <w:r>
        <w:t>общефизической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физической подготовки с учѐтом индивидуальных и возрастно-половых особенностей;</w:t>
      </w:r>
    </w:p>
    <w:p w14:paraId="0646E77D" w14:textId="77777777" w:rsidR="0023485F" w:rsidRDefault="00C63A8D">
      <w:pPr>
        <w:pStyle w:val="a3"/>
        <w:spacing w:before="1" w:line="264" w:lineRule="auto"/>
        <w:ind w:right="562"/>
      </w:pPr>
      <w:r>
        <w:t>выполнять п</w:t>
      </w:r>
      <w:r>
        <w:t>равила и демонстрировать технические действия в</w:t>
      </w:r>
      <w:r>
        <w:rPr>
          <w:spacing w:val="40"/>
        </w:rPr>
        <w:t xml:space="preserve"> </w:t>
      </w:r>
      <w:r>
        <w:t>спортивных играх:</w:t>
      </w:r>
    </w:p>
    <w:p w14:paraId="692B4EF2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3D807E05" w14:textId="77777777" w:rsidR="0023485F" w:rsidRDefault="00C63A8D">
      <w:pPr>
        <w:pStyle w:val="a3"/>
        <w:spacing w:before="74" w:line="264" w:lineRule="auto"/>
        <w:ind w:right="568"/>
      </w:pPr>
      <w:r>
        <w:lastRenderedPageBreak/>
        <w:t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</w:t>
      </w:r>
    </w:p>
    <w:p w14:paraId="056F5312" w14:textId="77777777" w:rsidR="0023485F" w:rsidRDefault="00C63A8D">
      <w:pPr>
        <w:pStyle w:val="a3"/>
        <w:spacing w:before="1" w:line="264" w:lineRule="auto"/>
        <w:ind w:right="565"/>
      </w:pPr>
      <w:r>
        <w:t>вол</w:t>
      </w:r>
      <w:r>
        <w:t>ейбол (приѐм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</w:t>
      </w:r>
    </w:p>
    <w:p w14:paraId="1AD2976F" w14:textId="77777777" w:rsidR="0023485F" w:rsidRDefault="00C63A8D">
      <w:pPr>
        <w:pStyle w:val="a3"/>
        <w:spacing w:line="264" w:lineRule="auto"/>
        <w:ind w:right="562"/>
      </w:pPr>
      <w:r>
        <w:t>футбол (ведение мяча с разной скоростью передвижения, с ускорением в разных направлен</w:t>
      </w:r>
      <w:r>
        <w:t>иях, удар по катящемуся мячу с разбега, использование разученных технических действий в условиях игровой деятельности).</w:t>
      </w:r>
    </w:p>
    <w:p w14:paraId="1C083227" w14:textId="77777777" w:rsidR="0023485F" w:rsidRDefault="00C63A8D">
      <w:pPr>
        <w:spacing w:before="295"/>
        <w:ind w:left="1560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7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0178B7D2" w14:textId="77777777" w:rsidR="0023485F" w:rsidRDefault="00C63A8D">
      <w:pPr>
        <w:pStyle w:val="a3"/>
        <w:spacing w:before="33" w:line="264" w:lineRule="auto"/>
        <w:ind w:right="569"/>
      </w:pPr>
      <w:r>
        <w:t xml:space="preserve">проводить анализ причин зарождения современного олимпийского движения, давать </w:t>
      </w:r>
      <w:r>
        <w:t>характеристику основным этапам его развития в СССР и современной России;</w:t>
      </w:r>
    </w:p>
    <w:p w14:paraId="0F30A8DE" w14:textId="77777777" w:rsidR="0023485F" w:rsidRDefault="00C63A8D">
      <w:pPr>
        <w:pStyle w:val="a3"/>
        <w:spacing w:before="1" w:line="264" w:lineRule="auto"/>
        <w:ind w:right="564"/>
      </w:pPr>
      <w:r>
        <w:t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</w:t>
      </w:r>
    </w:p>
    <w:p w14:paraId="58CAFB41" w14:textId="77777777" w:rsidR="0023485F" w:rsidRDefault="00C63A8D">
      <w:pPr>
        <w:pStyle w:val="a3"/>
        <w:spacing w:line="264" w:lineRule="auto"/>
        <w:ind w:right="562"/>
      </w:pPr>
      <w:r>
        <w:t>объяснять поня</w:t>
      </w:r>
      <w:r>
        <w:t xml:space="preserve">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</w:t>
      </w:r>
      <w:r>
        <w:rPr>
          <w:spacing w:val="-2"/>
        </w:rPr>
        <w:t>выполнения;</w:t>
      </w:r>
    </w:p>
    <w:p w14:paraId="7E15D133" w14:textId="77777777" w:rsidR="0023485F" w:rsidRDefault="00C63A8D">
      <w:pPr>
        <w:pStyle w:val="a3"/>
        <w:spacing w:line="264" w:lineRule="auto"/>
        <w:ind w:right="563"/>
      </w:pPr>
      <w:r>
        <w:t>составлять планы самостоятельных занятий физической и т</w:t>
      </w:r>
      <w:r>
        <w:t>ехнической подготовкой, распределять их в недельном и месячном циклах учебного года, оценивать</w:t>
      </w:r>
      <w:r>
        <w:rPr>
          <w:spacing w:val="38"/>
        </w:rPr>
        <w:t xml:space="preserve">  </w:t>
      </w:r>
      <w:r>
        <w:t>их</w:t>
      </w:r>
      <w:r>
        <w:rPr>
          <w:spacing w:val="38"/>
        </w:rPr>
        <w:t xml:space="preserve">  </w:t>
      </w:r>
      <w:r>
        <w:t>оздоровительный</w:t>
      </w:r>
      <w:r>
        <w:rPr>
          <w:spacing w:val="39"/>
        </w:rPr>
        <w:t xml:space="preserve">  </w:t>
      </w:r>
      <w:r>
        <w:t>эффект</w:t>
      </w:r>
      <w:r>
        <w:rPr>
          <w:spacing w:val="38"/>
        </w:rPr>
        <w:t xml:space="preserve">  </w:t>
      </w:r>
      <w:r>
        <w:t>с</w:t>
      </w:r>
      <w:r>
        <w:rPr>
          <w:spacing w:val="38"/>
        </w:rPr>
        <w:t xml:space="preserve">  </w:t>
      </w:r>
      <w:r>
        <w:t>помощью</w:t>
      </w:r>
      <w:r>
        <w:rPr>
          <w:spacing w:val="40"/>
        </w:rPr>
        <w:t xml:space="preserve">  </w:t>
      </w:r>
      <w:r>
        <w:t>«индекса</w:t>
      </w:r>
      <w:r>
        <w:rPr>
          <w:spacing w:val="38"/>
        </w:rPr>
        <w:t xml:space="preserve">  </w:t>
      </w:r>
      <w:r>
        <w:t>Кетле»</w:t>
      </w:r>
      <w:r>
        <w:rPr>
          <w:spacing w:val="37"/>
        </w:rPr>
        <w:t xml:space="preserve">  </w:t>
      </w:r>
      <w:r>
        <w:rPr>
          <w:spacing w:val="-10"/>
        </w:rPr>
        <w:t>и</w:t>
      </w:r>
    </w:p>
    <w:p w14:paraId="26079F4B" w14:textId="77777777" w:rsidR="0023485F" w:rsidRDefault="00C63A8D">
      <w:pPr>
        <w:pStyle w:val="a3"/>
        <w:spacing w:line="320" w:lineRule="exact"/>
        <w:ind w:firstLine="0"/>
      </w:pPr>
      <w:r>
        <w:t>«ортостатической</w:t>
      </w:r>
      <w:r>
        <w:rPr>
          <w:spacing w:val="-6"/>
        </w:rPr>
        <w:t xml:space="preserve"> </w:t>
      </w:r>
      <w:r>
        <w:t>пробы»</w:t>
      </w:r>
      <w:r>
        <w:rPr>
          <w:spacing w:val="-6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rPr>
          <w:spacing w:val="-2"/>
        </w:rPr>
        <w:t>образцу);</w:t>
      </w:r>
    </w:p>
    <w:p w14:paraId="0D76CD33" w14:textId="77777777" w:rsidR="0023485F" w:rsidRDefault="00C63A8D">
      <w:pPr>
        <w:pStyle w:val="a3"/>
        <w:spacing w:before="34" w:line="264" w:lineRule="auto"/>
        <w:ind w:right="572"/>
      </w:pPr>
      <w:r>
        <w:t xml:space="preserve">выполнять лазанье по канату в два приѐма (юноши) и </w:t>
      </w:r>
      <w:r>
        <w:t>простейшие акробатические пирамиды в парах и тройках (девушки);</w:t>
      </w:r>
    </w:p>
    <w:p w14:paraId="21AAE5E9" w14:textId="77777777" w:rsidR="0023485F" w:rsidRDefault="00C63A8D">
      <w:pPr>
        <w:pStyle w:val="a3"/>
        <w:spacing w:line="264" w:lineRule="auto"/>
        <w:ind w:right="560"/>
      </w:pPr>
      <w: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14:paraId="3442E0F4" w14:textId="77777777" w:rsidR="0023485F" w:rsidRDefault="00C63A8D">
      <w:pPr>
        <w:pStyle w:val="a3"/>
        <w:spacing w:line="264" w:lineRule="auto"/>
        <w:ind w:right="568"/>
      </w:pPr>
      <w:r>
        <w:t>выполнять стой</w:t>
      </w:r>
      <w:r>
        <w:t>ку на голове с опорой на руки и включать еѐ в акробатическую комбинацию из ранее освоенных упражнений (юноши);</w:t>
      </w:r>
    </w:p>
    <w:p w14:paraId="04BCCB28" w14:textId="77777777" w:rsidR="0023485F" w:rsidRDefault="00C63A8D">
      <w:pPr>
        <w:pStyle w:val="a3"/>
        <w:ind w:left="2040" w:firstLine="0"/>
      </w:pPr>
      <w:r>
        <w:t>выполнять</w:t>
      </w:r>
      <w:r>
        <w:rPr>
          <w:spacing w:val="41"/>
        </w:rPr>
        <w:t xml:space="preserve"> </w:t>
      </w:r>
      <w:r>
        <w:t>беговые</w:t>
      </w:r>
      <w:r>
        <w:rPr>
          <w:spacing w:val="42"/>
        </w:rPr>
        <w:t xml:space="preserve"> </w:t>
      </w:r>
      <w:r>
        <w:t>упражнения</w:t>
      </w:r>
      <w:r>
        <w:rPr>
          <w:spacing w:val="42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преодолением</w:t>
      </w:r>
      <w:r>
        <w:rPr>
          <w:spacing w:val="42"/>
        </w:rPr>
        <w:t xml:space="preserve"> </w:t>
      </w:r>
      <w:r>
        <w:t>препятствий</w:t>
      </w:r>
      <w:r>
        <w:rPr>
          <w:spacing w:val="43"/>
        </w:rPr>
        <w:t xml:space="preserve"> </w:t>
      </w:r>
      <w:r>
        <w:rPr>
          <w:spacing w:val="-2"/>
        </w:rPr>
        <w:t>способами</w:t>
      </w:r>
    </w:p>
    <w:p w14:paraId="59CA8131" w14:textId="77777777" w:rsidR="0023485F" w:rsidRDefault="00C63A8D">
      <w:pPr>
        <w:pStyle w:val="a3"/>
        <w:spacing w:before="31" w:line="264" w:lineRule="auto"/>
        <w:ind w:right="569" w:firstLine="0"/>
      </w:pPr>
      <w:r>
        <w:t xml:space="preserve">«наступание» и «прыжковый бег», применять их в беге по пересечѐнной </w:t>
      </w:r>
      <w:r>
        <w:rPr>
          <w:spacing w:val="-2"/>
        </w:rPr>
        <w:t>местности;</w:t>
      </w:r>
    </w:p>
    <w:p w14:paraId="48CB0F77" w14:textId="77777777" w:rsidR="0023485F" w:rsidRDefault="00C63A8D">
      <w:pPr>
        <w:pStyle w:val="a3"/>
        <w:spacing w:line="264" w:lineRule="auto"/>
        <w:ind w:right="573"/>
      </w:pPr>
      <w:r>
        <w:t>выполнять</w:t>
      </w:r>
      <w:r>
        <w:rPr>
          <w:spacing w:val="-3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малого</w:t>
      </w:r>
      <w:r>
        <w:rPr>
          <w:spacing w:val="-2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неподвижную,</w:t>
      </w:r>
      <w:r>
        <w:rPr>
          <w:spacing w:val="-3"/>
        </w:rPr>
        <w:t xml:space="preserve"> </w:t>
      </w:r>
      <w:r>
        <w:t>качающуюся и катящуюся с разной скоростью мишень;</w:t>
      </w:r>
    </w:p>
    <w:p w14:paraId="311D19D4" w14:textId="77777777" w:rsidR="0023485F" w:rsidRDefault="00C63A8D">
      <w:pPr>
        <w:pStyle w:val="a3"/>
        <w:spacing w:before="2" w:line="264" w:lineRule="auto"/>
        <w:ind w:right="566"/>
      </w:pPr>
      <w:r>
        <w:t>выполнять переход с передвижения попеременным двухшажным ходом на передвижение</w:t>
      </w:r>
      <w:r>
        <w:rPr>
          <w:spacing w:val="36"/>
        </w:rPr>
        <w:t xml:space="preserve">  </w:t>
      </w:r>
      <w:r>
        <w:t>одновременным</w:t>
      </w:r>
      <w:r>
        <w:rPr>
          <w:spacing w:val="35"/>
        </w:rPr>
        <w:t xml:space="preserve">  </w:t>
      </w:r>
      <w:r>
        <w:t>одношажным</w:t>
      </w:r>
      <w:r>
        <w:rPr>
          <w:spacing w:val="36"/>
        </w:rPr>
        <w:t xml:space="preserve">  </w:t>
      </w:r>
      <w:r>
        <w:t>ходом</w:t>
      </w:r>
      <w:r>
        <w:rPr>
          <w:spacing w:val="35"/>
        </w:rPr>
        <w:t xml:space="preserve">  </w:t>
      </w:r>
      <w:r>
        <w:t>и</w:t>
      </w:r>
      <w:r>
        <w:rPr>
          <w:spacing w:val="35"/>
        </w:rPr>
        <w:t xml:space="preserve">  </w:t>
      </w:r>
      <w:r>
        <w:t>обратно</w:t>
      </w:r>
      <w:r>
        <w:rPr>
          <w:spacing w:val="37"/>
        </w:rPr>
        <w:t xml:space="preserve">  </w:t>
      </w:r>
      <w:r>
        <w:t>во</w:t>
      </w:r>
      <w:r>
        <w:rPr>
          <w:spacing w:val="36"/>
        </w:rPr>
        <w:t xml:space="preserve">  </w:t>
      </w:r>
      <w:r>
        <w:rPr>
          <w:spacing w:val="-2"/>
        </w:rPr>
        <w:t>время</w:t>
      </w:r>
    </w:p>
    <w:p w14:paraId="4474AC70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4B081709" w14:textId="77777777" w:rsidR="0023485F" w:rsidRDefault="00C63A8D">
      <w:pPr>
        <w:pStyle w:val="a3"/>
        <w:spacing w:before="74" w:line="264" w:lineRule="auto"/>
        <w:ind w:right="561" w:firstLine="0"/>
      </w:pPr>
      <w:r>
        <w:lastRenderedPageBreak/>
        <w:t xml:space="preserve">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</w:t>
      </w:r>
      <w:r>
        <w:rPr>
          <w:spacing w:val="-2"/>
        </w:rPr>
        <w:t>перехода);</w:t>
      </w:r>
    </w:p>
    <w:p w14:paraId="10687FA7" w14:textId="77777777" w:rsidR="0023485F" w:rsidRDefault="00C63A8D">
      <w:pPr>
        <w:pStyle w:val="a3"/>
        <w:spacing w:line="264" w:lineRule="auto"/>
        <w:ind w:right="571"/>
      </w:pPr>
      <w:r>
        <w:t>тренироваться</w:t>
      </w:r>
      <w:r>
        <w:rPr>
          <w:spacing w:val="-2"/>
        </w:rPr>
        <w:t xml:space="preserve"> </w:t>
      </w:r>
      <w:r>
        <w:t>в упражнениях</w:t>
      </w:r>
      <w:r>
        <w:rPr>
          <w:spacing w:val="-3"/>
        </w:rPr>
        <w:t xml:space="preserve"> </w:t>
      </w:r>
      <w:r>
        <w:t>общефизич</w:t>
      </w:r>
      <w:r>
        <w:t>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физической подготовки с учѐтом индивидуальных и возрастно-половых особенностей;</w:t>
      </w:r>
    </w:p>
    <w:p w14:paraId="13F5D2CE" w14:textId="77777777" w:rsidR="0023485F" w:rsidRDefault="00C63A8D">
      <w:pPr>
        <w:pStyle w:val="a3"/>
        <w:spacing w:line="264" w:lineRule="auto"/>
        <w:ind w:left="2040" w:right="564" w:firstLine="0"/>
      </w:pPr>
      <w:r>
        <w:t>демонстрировать и использовать технические действия спортивных игр: баскетбол</w:t>
      </w:r>
      <w:r>
        <w:rPr>
          <w:spacing w:val="61"/>
        </w:rPr>
        <w:t xml:space="preserve"> </w:t>
      </w:r>
      <w:r>
        <w:t>(передача</w:t>
      </w:r>
      <w:r>
        <w:rPr>
          <w:spacing w:val="62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ловля</w:t>
      </w:r>
      <w:r>
        <w:rPr>
          <w:spacing w:val="61"/>
        </w:rPr>
        <w:t xml:space="preserve"> </w:t>
      </w:r>
      <w:r>
        <w:t>мяча</w:t>
      </w:r>
      <w:r>
        <w:rPr>
          <w:spacing w:val="62"/>
        </w:rPr>
        <w:t xml:space="preserve"> </w:t>
      </w:r>
      <w:r>
        <w:t>после</w:t>
      </w:r>
      <w:r>
        <w:rPr>
          <w:spacing w:val="62"/>
        </w:rPr>
        <w:t xml:space="preserve"> </w:t>
      </w:r>
      <w:r>
        <w:t>отскока</w:t>
      </w:r>
      <w:r>
        <w:rPr>
          <w:spacing w:val="62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пола,</w:t>
      </w:r>
      <w:r>
        <w:rPr>
          <w:spacing w:val="61"/>
        </w:rPr>
        <w:t xml:space="preserve"> </w:t>
      </w:r>
      <w:r>
        <w:t>броски</w:t>
      </w:r>
      <w:r>
        <w:rPr>
          <w:spacing w:val="64"/>
        </w:rPr>
        <w:t xml:space="preserve"> </w:t>
      </w:r>
      <w:r>
        <w:rPr>
          <w:spacing w:val="-4"/>
        </w:rPr>
        <w:t>мяча</w:t>
      </w:r>
    </w:p>
    <w:p w14:paraId="58A4F7F6" w14:textId="77777777" w:rsidR="0023485F" w:rsidRDefault="00C63A8D">
      <w:pPr>
        <w:pStyle w:val="a3"/>
        <w:spacing w:before="2" w:line="264" w:lineRule="auto"/>
        <w:ind w:right="570" w:firstLine="0"/>
      </w:pPr>
      <w:r>
        <w:t xml:space="preserve">двумя руками </w:t>
      </w:r>
      <w:r>
        <w:t>снизу и от груди в движении, использование разученных технических действий в условиях игровой деятельности);</w:t>
      </w:r>
    </w:p>
    <w:p w14:paraId="4BC96B03" w14:textId="77777777" w:rsidR="0023485F" w:rsidRDefault="00C63A8D">
      <w:pPr>
        <w:pStyle w:val="a3"/>
        <w:spacing w:line="264" w:lineRule="auto"/>
        <w:ind w:right="564"/>
      </w:pPr>
      <w: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</w:t>
      </w:r>
      <w:r>
        <w:rPr>
          <w:spacing w:val="-2"/>
        </w:rPr>
        <w:t>деятельности);</w:t>
      </w:r>
    </w:p>
    <w:p w14:paraId="091B3958" w14:textId="77777777" w:rsidR="0023485F" w:rsidRDefault="00C63A8D">
      <w:pPr>
        <w:pStyle w:val="a3"/>
        <w:spacing w:line="264" w:lineRule="auto"/>
        <w:ind w:right="561"/>
      </w:pPr>
      <w:r>
        <w:t xml:space="preserve"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</w:t>
      </w:r>
      <w:r>
        <w:rPr>
          <w:spacing w:val="-2"/>
        </w:rPr>
        <w:t>деятельности).</w:t>
      </w:r>
    </w:p>
    <w:p w14:paraId="7473A3FB" w14:textId="77777777" w:rsidR="0023485F" w:rsidRDefault="00C63A8D">
      <w:pPr>
        <w:spacing w:before="295"/>
        <w:ind w:left="1560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8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обуч</w:t>
      </w:r>
      <w:r>
        <w:rPr>
          <w:sz w:val="28"/>
        </w:rPr>
        <w:t>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1366CB2C" w14:textId="77777777" w:rsidR="0023485F" w:rsidRDefault="00C63A8D">
      <w:pPr>
        <w:pStyle w:val="a3"/>
        <w:spacing w:before="31" w:line="264" w:lineRule="auto"/>
        <w:ind w:right="570"/>
      </w:pPr>
      <w:r>
        <w:t>проводить анализ</w:t>
      </w:r>
      <w:r>
        <w:rPr>
          <w:spacing w:val="-1"/>
        </w:rPr>
        <w:t xml:space="preserve"> </w:t>
      </w:r>
      <w:r>
        <w:t xml:space="preserve">основных направлений развития физической культуры в Российской Федерации, характеризовать содержание основных форм их </w:t>
      </w:r>
      <w:r>
        <w:rPr>
          <w:spacing w:val="-2"/>
        </w:rPr>
        <w:t>организации;</w:t>
      </w:r>
    </w:p>
    <w:p w14:paraId="698D1B8B" w14:textId="77777777" w:rsidR="0023485F" w:rsidRDefault="00C63A8D">
      <w:pPr>
        <w:pStyle w:val="a3"/>
        <w:spacing w:before="1" w:line="264" w:lineRule="auto"/>
        <w:ind w:right="561"/>
      </w:pPr>
      <w:r>
        <w:t>анализировать понятие «всестороннее и гармоничное физическое развитие», раскрывать критери</w:t>
      </w:r>
      <w:r>
        <w:t>и и приводить примеры, устанавливать связь с наследственными факторами и занятиями физической культурой и спортом;</w:t>
      </w:r>
    </w:p>
    <w:p w14:paraId="6566850D" w14:textId="77777777" w:rsidR="0023485F" w:rsidRDefault="00C63A8D">
      <w:pPr>
        <w:pStyle w:val="a3"/>
        <w:spacing w:before="1" w:line="264" w:lineRule="auto"/>
        <w:ind w:right="569"/>
      </w:pPr>
      <w:r>
        <w:t>проводить занятия оздоровительной гимнастикой по коррекции индивидуальной формы осанки и избыточной массы тела;</w:t>
      </w:r>
    </w:p>
    <w:p w14:paraId="290B3098" w14:textId="77777777" w:rsidR="0023485F" w:rsidRDefault="00C63A8D">
      <w:pPr>
        <w:pStyle w:val="a3"/>
        <w:spacing w:line="264" w:lineRule="auto"/>
        <w:ind w:right="560"/>
      </w:pPr>
      <w:r>
        <w:t>составлять</w:t>
      </w:r>
      <w:r>
        <w:rPr>
          <w:spacing w:val="-3"/>
        </w:rPr>
        <w:t xml:space="preserve"> </w:t>
      </w:r>
      <w:r>
        <w:t>планы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спортивной</w:t>
      </w:r>
      <w:r>
        <w:rPr>
          <w:spacing w:val="-2"/>
        </w:rPr>
        <w:t xml:space="preserve"> </w:t>
      </w:r>
      <w:r>
        <w:t>тренировкой,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целевое содержание в соответствии с дивидуальными показателями развития основных физических качеств;</w:t>
      </w:r>
    </w:p>
    <w:p w14:paraId="2D540E23" w14:textId="77777777" w:rsidR="0023485F" w:rsidRDefault="00C63A8D">
      <w:pPr>
        <w:pStyle w:val="a3"/>
        <w:spacing w:line="264" w:lineRule="auto"/>
        <w:ind w:right="569"/>
      </w:pPr>
      <w:r>
        <w:t>выполнять гимнастическую комбинацию на гимнастическом бревне из ранее освоенных упражнений с добавлением элементов ак</w:t>
      </w:r>
      <w:r>
        <w:t>робатики и ритмической гимнастики (девушки);</w:t>
      </w:r>
    </w:p>
    <w:p w14:paraId="0CAF232B" w14:textId="77777777" w:rsidR="0023485F" w:rsidRDefault="00C63A8D">
      <w:pPr>
        <w:pStyle w:val="a3"/>
        <w:spacing w:line="264" w:lineRule="auto"/>
        <w:ind w:right="567"/>
      </w:pPr>
      <w:r>
        <w:t>выполнять комбинацию на параллельных брусьях с включением упражнений в упоре на руках, кувырка вперѐд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</w:t>
      </w:r>
      <w:r>
        <w:t xml:space="preserve">транения </w:t>
      </w:r>
      <w:r>
        <w:rPr>
          <w:spacing w:val="-2"/>
        </w:rPr>
        <w:t>(юноши);</w:t>
      </w:r>
    </w:p>
    <w:p w14:paraId="35E4E2EB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28E210FD" w14:textId="77777777" w:rsidR="0023485F" w:rsidRDefault="00C63A8D">
      <w:pPr>
        <w:pStyle w:val="a3"/>
        <w:spacing w:before="74" w:line="264" w:lineRule="auto"/>
        <w:ind w:right="560"/>
      </w:pPr>
      <w:r>
        <w:lastRenderedPageBreak/>
        <w:t>выполнять</w:t>
      </w:r>
      <w:r>
        <w:rPr>
          <w:spacing w:val="-4"/>
        </w:rPr>
        <w:t xml:space="preserve"> </w:t>
      </w:r>
      <w:r>
        <w:t>прыжок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длину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разбега способом</w:t>
      </w:r>
      <w:r>
        <w:rPr>
          <w:spacing w:val="-1"/>
        </w:rPr>
        <w:t xml:space="preserve"> </w:t>
      </w:r>
      <w:r>
        <w:t>«прогнувшись»,</w:t>
      </w:r>
      <w:r>
        <w:rPr>
          <w:spacing w:val="-1"/>
        </w:rPr>
        <w:t xml:space="preserve"> </w:t>
      </w:r>
      <w:r>
        <w:t>наблюдать и анализировать технические особенности в выполнении другими обучающимися, выявлять ошибки и предлагать способы устранения;</w:t>
      </w:r>
    </w:p>
    <w:p w14:paraId="03B2758F" w14:textId="77777777" w:rsidR="0023485F" w:rsidRDefault="00C63A8D">
      <w:pPr>
        <w:pStyle w:val="a3"/>
        <w:spacing w:before="1" w:line="264" w:lineRule="auto"/>
        <w:ind w:right="561"/>
      </w:pPr>
      <w:r>
        <w:t>выполнять тестовые задания комп</w:t>
      </w:r>
      <w:r>
        <w:t>лекса ГТО в беговых и технических легкоатлетических дисциплинах в соответствии с установленными требованиями к их технике;</w:t>
      </w:r>
    </w:p>
    <w:p w14:paraId="7054928A" w14:textId="77777777" w:rsidR="0023485F" w:rsidRDefault="00C63A8D">
      <w:pPr>
        <w:pStyle w:val="a3"/>
        <w:spacing w:line="264" w:lineRule="auto"/>
        <w:ind w:right="560"/>
      </w:pPr>
      <w:r>
        <w:t>выполнять передвижение на лыжах одновременным бесшажным ходом, переход с попеременного двухшажного хода на одновременный бесшажный хо</w:t>
      </w:r>
      <w:r>
        <w:t xml:space="preserve">д, преодоление естественных препятствий на лыжах широким шагом, перешагиванием, перелазанием (для бесснежных районов – имитация </w:t>
      </w:r>
      <w:r>
        <w:rPr>
          <w:spacing w:val="-2"/>
        </w:rPr>
        <w:t>передвижения);</w:t>
      </w:r>
    </w:p>
    <w:p w14:paraId="77869CAF" w14:textId="77777777" w:rsidR="0023485F" w:rsidRDefault="00C63A8D">
      <w:pPr>
        <w:pStyle w:val="a3"/>
        <w:spacing w:line="264" w:lineRule="auto"/>
        <w:ind w:right="569"/>
      </w:pPr>
      <w:r>
        <w:t>соблюдать правила безопасности в бассейне при выполнении плавательных упражнений;</w:t>
      </w:r>
    </w:p>
    <w:p w14:paraId="0235DCCA" w14:textId="77777777" w:rsidR="0023485F" w:rsidRDefault="00C63A8D">
      <w:pPr>
        <w:pStyle w:val="a3"/>
        <w:spacing w:line="322" w:lineRule="exact"/>
        <w:ind w:left="2040" w:firstLine="0"/>
      </w:pPr>
      <w:r>
        <w:t>выполнять</w:t>
      </w:r>
      <w:r>
        <w:rPr>
          <w:spacing w:val="-7"/>
        </w:rPr>
        <w:t xml:space="preserve"> </w:t>
      </w:r>
      <w:r>
        <w:t>прыжки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воду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стар</w:t>
      </w:r>
      <w:r>
        <w:t>товой</w:t>
      </w:r>
      <w:r>
        <w:rPr>
          <w:spacing w:val="-5"/>
        </w:rPr>
        <w:t xml:space="preserve"> </w:t>
      </w:r>
      <w:r>
        <w:rPr>
          <w:spacing w:val="-2"/>
        </w:rPr>
        <w:t>тумбы;</w:t>
      </w:r>
    </w:p>
    <w:p w14:paraId="6763E48F" w14:textId="77777777" w:rsidR="0023485F" w:rsidRDefault="00C63A8D">
      <w:pPr>
        <w:pStyle w:val="a3"/>
        <w:spacing w:before="33" w:line="264" w:lineRule="auto"/>
        <w:ind w:right="568"/>
      </w:pPr>
      <w:r>
        <w:t>выполнять технические элементы плавания кролем на груди в согласовании с дыханием;</w:t>
      </w:r>
    </w:p>
    <w:p w14:paraId="7E441E1C" w14:textId="77777777" w:rsidR="0023485F" w:rsidRDefault="00C63A8D">
      <w:pPr>
        <w:pStyle w:val="a3"/>
        <w:spacing w:line="264" w:lineRule="auto"/>
        <w:ind w:right="571"/>
      </w:pPr>
      <w:r>
        <w:t>тренироваться</w:t>
      </w:r>
      <w:r>
        <w:rPr>
          <w:spacing w:val="-2"/>
        </w:rPr>
        <w:t xml:space="preserve"> </w:t>
      </w:r>
      <w:r>
        <w:t>в упражнениях</w:t>
      </w:r>
      <w:r>
        <w:rPr>
          <w:spacing w:val="-3"/>
        </w:rPr>
        <w:t xml:space="preserve"> </w:t>
      </w:r>
      <w:r>
        <w:t>общефизической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физической подготовки с учѐтом индивидуальных и возрастно-половых особенностей;</w:t>
      </w:r>
    </w:p>
    <w:p w14:paraId="1644190D" w14:textId="77777777" w:rsidR="0023485F" w:rsidRDefault="00C63A8D">
      <w:pPr>
        <w:pStyle w:val="a3"/>
        <w:spacing w:line="264" w:lineRule="auto"/>
        <w:ind w:left="2040" w:right="569" w:firstLine="0"/>
      </w:pPr>
      <w:r>
        <w:t>демонстрировать и испол</w:t>
      </w:r>
      <w:r>
        <w:t>ьзовать технические действия спортивных игр: баскетбол</w:t>
      </w:r>
      <w:r>
        <w:rPr>
          <w:spacing w:val="6"/>
        </w:rPr>
        <w:t xml:space="preserve"> </w:t>
      </w:r>
      <w:r>
        <w:t>(передача</w:t>
      </w:r>
      <w:r>
        <w:rPr>
          <w:spacing w:val="6"/>
        </w:rPr>
        <w:t xml:space="preserve"> </w:t>
      </w:r>
      <w:r>
        <w:t>мяча</w:t>
      </w:r>
      <w:r>
        <w:rPr>
          <w:spacing w:val="10"/>
        </w:rPr>
        <w:t xml:space="preserve"> </w:t>
      </w:r>
      <w:r>
        <w:t>одной</w:t>
      </w:r>
      <w:r>
        <w:rPr>
          <w:spacing w:val="8"/>
        </w:rPr>
        <w:t xml:space="preserve"> </w:t>
      </w:r>
      <w:r>
        <w:t>рукой</w:t>
      </w:r>
      <w:r>
        <w:rPr>
          <w:spacing w:val="8"/>
        </w:rPr>
        <w:t xml:space="preserve"> </w:t>
      </w:r>
      <w:r>
        <w:t>снизу</w:t>
      </w:r>
      <w:r>
        <w:rPr>
          <w:spacing w:val="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плеча,</w:t>
      </w:r>
      <w:r>
        <w:rPr>
          <w:spacing w:val="6"/>
        </w:rPr>
        <w:t xml:space="preserve"> </w:t>
      </w:r>
      <w:r>
        <w:t>бросок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rPr>
          <w:spacing w:val="-2"/>
        </w:rPr>
        <w:t>корзину</w:t>
      </w:r>
    </w:p>
    <w:p w14:paraId="4D81CB62" w14:textId="77777777" w:rsidR="0023485F" w:rsidRDefault="00C63A8D">
      <w:pPr>
        <w:pStyle w:val="a3"/>
        <w:spacing w:line="264" w:lineRule="auto"/>
        <w:ind w:right="570" w:firstLine="0"/>
      </w:pPr>
      <w:r>
        <w:t xml:space="preserve">двумя и одной рукой в прыжке, тактические действия в защите и нападении, использование разученных технических и тактических </w:t>
      </w:r>
      <w:r>
        <w:t>действий в условиях игровой деятельности);</w:t>
      </w:r>
    </w:p>
    <w:p w14:paraId="07644945" w14:textId="77777777" w:rsidR="0023485F" w:rsidRDefault="00C63A8D">
      <w:pPr>
        <w:pStyle w:val="a3"/>
        <w:spacing w:line="264" w:lineRule="auto"/>
        <w:ind w:right="564"/>
      </w:pPr>
      <w:r>
        <w:t>волейбол</w:t>
      </w:r>
      <w:r>
        <w:rPr>
          <w:spacing w:val="-6"/>
        </w:rPr>
        <w:t xml:space="preserve"> </w:t>
      </w:r>
      <w:r>
        <w:t>(прямой</w:t>
      </w:r>
      <w:r>
        <w:rPr>
          <w:spacing w:val="-5"/>
        </w:rPr>
        <w:t xml:space="preserve"> </w:t>
      </w:r>
      <w:r>
        <w:t>нападающий</w:t>
      </w:r>
      <w:r>
        <w:rPr>
          <w:spacing w:val="-5"/>
        </w:rPr>
        <w:t xml:space="preserve"> </w:t>
      </w:r>
      <w:r>
        <w:t>удар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индивидуальное</w:t>
      </w:r>
      <w:r>
        <w:rPr>
          <w:spacing w:val="-5"/>
        </w:rPr>
        <w:t xml:space="preserve"> </w:t>
      </w:r>
      <w:r>
        <w:t>блокирование</w:t>
      </w:r>
      <w:r>
        <w:rPr>
          <w:spacing w:val="-5"/>
        </w:rPr>
        <w:t xml:space="preserve"> </w:t>
      </w:r>
      <w:r>
        <w:t xml:space="preserve">мяча в прыжке с места, тактические действия в защите и нападении, использование разученных технических и тактических действий в условиях игровой </w:t>
      </w:r>
      <w:r>
        <w:rPr>
          <w:spacing w:val="-2"/>
        </w:rPr>
        <w:t>деяте</w:t>
      </w:r>
      <w:r>
        <w:rPr>
          <w:spacing w:val="-2"/>
        </w:rPr>
        <w:t>льности);</w:t>
      </w:r>
    </w:p>
    <w:p w14:paraId="2D5B874D" w14:textId="77777777" w:rsidR="0023485F" w:rsidRDefault="00C63A8D">
      <w:pPr>
        <w:pStyle w:val="a3"/>
        <w:spacing w:line="264" w:lineRule="auto"/>
        <w:ind w:right="568"/>
      </w:pPr>
      <w:r>
        <w:t>футбол (удары по неподвижному, катящемуся и летящему мячу с разбега внутренней и внешней частью подъѐма стопы, тактические действия игроков в нападении и защите, использование разученных технических и тактических действий в условиях игровой деяте</w:t>
      </w:r>
      <w:r>
        <w:t>льности).</w:t>
      </w:r>
    </w:p>
    <w:p w14:paraId="2B626765" w14:textId="77777777" w:rsidR="0023485F" w:rsidRDefault="00C63A8D">
      <w:pPr>
        <w:spacing w:before="297"/>
        <w:ind w:left="1560"/>
        <w:jc w:val="both"/>
        <w:rPr>
          <w:sz w:val="28"/>
        </w:rPr>
      </w:pP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концу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9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классе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14:paraId="79256009" w14:textId="77777777" w:rsidR="0023485F" w:rsidRDefault="00C63A8D">
      <w:pPr>
        <w:pStyle w:val="a3"/>
        <w:spacing w:before="31" w:line="264" w:lineRule="auto"/>
        <w:ind w:right="565"/>
      </w:pPr>
      <w: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</w:t>
      </w:r>
      <w:r>
        <w:rPr>
          <w:spacing w:val="-2"/>
        </w:rPr>
        <w:t>деятельность;</w:t>
      </w:r>
    </w:p>
    <w:p w14:paraId="29E22B03" w14:textId="77777777" w:rsidR="0023485F" w:rsidRDefault="0023485F">
      <w:pPr>
        <w:pStyle w:val="a3"/>
        <w:spacing w:line="264" w:lineRule="auto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6498E1BD" w14:textId="77777777" w:rsidR="0023485F" w:rsidRDefault="00C63A8D">
      <w:pPr>
        <w:pStyle w:val="a3"/>
        <w:spacing w:before="74" w:line="264" w:lineRule="auto"/>
        <w:ind w:right="563"/>
      </w:pPr>
      <w:r>
        <w:lastRenderedPageBreak/>
        <w:t>понимать польз</w:t>
      </w:r>
      <w:r>
        <w:t>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14:paraId="5818ECB8" w14:textId="77777777" w:rsidR="0023485F" w:rsidRDefault="00C63A8D">
      <w:pPr>
        <w:pStyle w:val="a3"/>
        <w:spacing w:before="1" w:line="264" w:lineRule="auto"/>
        <w:ind w:left="2040" w:right="564" w:firstLine="0"/>
      </w:pPr>
      <w:r>
        <w:t>объяснять понятие «профессионально-прикладная физическая культура»; еѐ</w:t>
      </w:r>
      <w:r>
        <w:rPr>
          <w:spacing w:val="54"/>
        </w:rPr>
        <w:t xml:space="preserve">  </w:t>
      </w:r>
      <w:r>
        <w:t>целево</w:t>
      </w:r>
      <w:r>
        <w:t>е</w:t>
      </w:r>
      <w:r>
        <w:rPr>
          <w:spacing w:val="54"/>
        </w:rPr>
        <w:t xml:space="preserve">  </w:t>
      </w:r>
      <w:r>
        <w:t>предназначение,</w:t>
      </w:r>
      <w:r>
        <w:rPr>
          <w:spacing w:val="54"/>
        </w:rPr>
        <w:t xml:space="preserve">  </w:t>
      </w:r>
      <w:r>
        <w:t>связь</w:t>
      </w:r>
      <w:r>
        <w:rPr>
          <w:spacing w:val="53"/>
        </w:rPr>
        <w:t xml:space="preserve">  </w:t>
      </w:r>
      <w:r>
        <w:t>с</w:t>
      </w:r>
      <w:r>
        <w:rPr>
          <w:spacing w:val="54"/>
        </w:rPr>
        <w:t xml:space="preserve">  </w:t>
      </w:r>
      <w:r>
        <w:t>характером</w:t>
      </w:r>
      <w:r>
        <w:rPr>
          <w:spacing w:val="57"/>
        </w:rPr>
        <w:t xml:space="preserve">  </w:t>
      </w:r>
      <w:r>
        <w:t>и</w:t>
      </w:r>
      <w:r>
        <w:rPr>
          <w:spacing w:val="54"/>
        </w:rPr>
        <w:t xml:space="preserve">  </w:t>
      </w:r>
      <w:r>
        <w:rPr>
          <w:spacing w:val="-2"/>
        </w:rPr>
        <w:t>особенностями</w:t>
      </w:r>
    </w:p>
    <w:p w14:paraId="4F3E3F9C" w14:textId="77777777" w:rsidR="0023485F" w:rsidRDefault="00C63A8D">
      <w:pPr>
        <w:pStyle w:val="a3"/>
        <w:spacing w:line="264" w:lineRule="auto"/>
        <w:ind w:right="566" w:firstLine="0"/>
      </w:pPr>
      <w:r>
        <w:t>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</w:t>
      </w:r>
    </w:p>
    <w:p w14:paraId="221B2BAD" w14:textId="77777777" w:rsidR="0023485F" w:rsidRDefault="00C63A8D">
      <w:pPr>
        <w:pStyle w:val="a3"/>
        <w:spacing w:before="1" w:line="264" w:lineRule="auto"/>
        <w:ind w:right="567"/>
      </w:pPr>
      <w:r>
        <w:t xml:space="preserve">использовать приѐмы массажа и </w:t>
      </w:r>
      <w:r>
        <w:t>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14:paraId="076743D3" w14:textId="77777777" w:rsidR="0023485F" w:rsidRDefault="00C63A8D">
      <w:pPr>
        <w:pStyle w:val="a3"/>
        <w:spacing w:line="264" w:lineRule="auto"/>
        <w:ind w:right="557"/>
      </w:pPr>
      <w:r>
        <w:t>измерять индивидуальные функциональные резервы организма с</w:t>
      </w:r>
      <w:r>
        <w:rPr>
          <w:spacing w:val="40"/>
        </w:rPr>
        <w:t xml:space="preserve"> </w:t>
      </w:r>
      <w:r>
        <w:t>помощью проб Штанге, Генча, «задержки дыхания», использовать</w:t>
      </w:r>
      <w:r>
        <w:t xml:space="preserve"> их для планирования индивидуальных занятий спортивной и профессионально- прикладной физической подготовкой;</w:t>
      </w:r>
    </w:p>
    <w:p w14:paraId="1FA19D11" w14:textId="77777777" w:rsidR="0023485F" w:rsidRDefault="00C63A8D">
      <w:pPr>
        <w:pStyle w:val="a3"/>
        <w:spacing w:line="264" w:lineRule="auto"/>
        <w:ind w:right="568"/>
      </w:pPr>
      <w: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</w:t>
      </w:r>
      <w:r>
        <w:t>бы оказания первой помощи;</w:t>
      </w:r>
    </w:p>
    <w:p w14:paraId="16135D7C" w14:textId="77777777" w:rsidR="0023485F" w:rsidRDefault="00C63A8D">
      <w:pPr>
        <w:pStyle w:val="a3"/>
        <w:spacing w:line="264" w:lineRule="auto"/>
        <w:ind w:right="566"/>
      </w:pPr>
      <w: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14:paraId="7FF61C62" w14:textId="77777777" w:rsidR="0023485F" w:rsidRDefault="00C63A8D">
      <w:pPr>
        <w:pStyle w:val="a3"/>
        <w:spacing w:line="264" w:lineRule="auto"/>
        <w:ind w:right="568"/>
      </w:pPr>
      <w:r>
        <w:t>составлять и выполнять гимнастическую комбинацию на высокой перекладине из разученных</w:t>
      </w:r>
      <w:r>
        <w:t xml:space="preserve"> упражнений, с включением элементов размахиванияи соскока вперѐд способом «прогнувшись» (юноши);</w:t>
      </w:r>
    </w:p>
    <w:p w14:paraId="1FABE09A" w14:textId="77777777" w:rsidR="0023485F" w:rsidRDefault="00C63A8D">
      <w:pPr>
        <w:pStyle w:val="a3"/>
        <w:spacing w:line="264" w:lineRule="auto"/>
        <w:ind w:right="572"/>
      </w:pPr>
      <w:r>
        <w:t>составлять и выполнять композицию упражнений черлидинга с построением пирамид, элементами степ-аэробики и акробатики (девушки);</w:t>
      </w:r>
    </w:p>
    <w:p w14:paraId="1FD4374F" w14:textId="77777777" w:rsidR="0023485F" w:rsidRDefault="00C63A8D">
      <w:pPr>
        <w:pStyle w:val="a3"/>
        <w:spacing w:line="264" w:lineRule="auto"/>
        <w:ind w:right="568"/>
      </w:pPr>
      <w:r>
        <w:t>составлять и выполнять комплекс</w:t>
      </w:r>
      <w:r>
        <w:t xml:space="preserve"> ритмической гимнастики с включением элементов художественной гимнастики, упражнений на гибкость и равновесие </w:t>
      </w:r>
      <w:r>
        <w:rPr>
          <w:spacing w:val="-2"/>
        </w:rPr>
        <w:t>(девушки);</w:t>
      </w:r>
    </w:p>
    <w:p w14:paraId="2B5A907E" w14:textId="77777777" w:rsidR="0023485F" w:rsidRDefault="00C63A8D">
      <w:pPr>
        <w:pStyle w:val="a3"/>
        <w:spacing w:before="1" w:line="264" w:lineRule="auto"/>
        <w:ind w:right="568"/>
      </w:pPr>
      <w:r>
        <w:t>совершенствовать технику беговых и прыжковых упражнений в процессе самостоятельных занятий технической подготовкой к выполнению нормати</w:t>
      </w:r>
      <w:r>
        <w:t>вных требований комплекса ГТО;</w:t>
      </w:r>
    </w:p>
    <w:p w14:paraId="4C65ED7E" w14:textId="77777777" w:rsidR="0023485F" w:rsidRDefault="00C63A8D">
      <w:pPr>
        <w:pStyle w:val="a3"/>
        <w:spacing w:line="264" w:lineRule="auto"/>
        <w:ind w:right="568"/>
      </w:pPr>
      <w: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14:paraId="7D54CBB1" w14:textId="77777777" w:rsidR="0023485F" w:rsidRDefault="00C63A8D">
      <w:pPr>
        <w:pStyle w:val="a3"/>
        <w:spacing w:line="264" w:lineRule="auto"/>
        <w:ind w:right="569"/>
      </w:pPr>
      <w:r>
        <w:t xml:space="preserve">соблюдать правила безопасности в бассейне при </w:t>
      </w:r>
      <w:r>
        <w:t>выполнении плавательных упражнений;</w:t>
      </w:r>
    </w:p>
    <w:p w14:paraId="39174C19" w14:textId="77777777" w:rsidR="0023485F" w:rsidRDefault="00C63A8D">
      <w:pPr>
        <w:pStyle w:val="a3"/>
        <w:spacing w:line="322" w:lineRule="exact"/>
        <w:ind w:left="2040" w:firstLine="0"/>
      </w:pPr>
      <w:r>
        <w:t>выполнять</w:t>
      </w:r>
      <w:r>
        <w:rPr>
          <w:spacing w:val="-10"/>
        </w:rPr>
        <w:t xml:space="preserve"> </w:t>
      </w:r>
      <w:r>
        <w:t>повороты</w:t>
      </w:r>
      <w:r>
        <w:rPr>
          <w:spacing w:val="-6"/>
        </w:rPr>
        <w:t xml:space="preserve"> </w:t>
      </w:r>
      <w:r>
        <w:t>кувырком,</w:t>
      </w:r>
      <w:r>
        <w:rPr>
          <w:spacing w:val="-7"/>
        </w:rPr>
        <w:t xml:space="preserve"> </w:t>
      </w:r>
      <w:r>
        <w:rPr>
          <w:spacing w:val="-2"/>
        </w:rPr>
        <w:t>маятником;</w:t>
      </w:r>
    </w:p>
    <w:p w14:paraId="4DCF2C3B" w14:textId="77777777" w:rsidR="0023485F" w:rsidRDefault="00C63A8D">
      <w:pPr>
        <w:pStyle w:val="a3"/>
        <w:spacing w:before="32"/>
        <w:ind w:left="2040" w:firstLine="0"/>
      </w:pPr>
      <w:r>
        <w:t>выполнять</w:t>
      </w:r>
      <w:r>
        <w:rPr>
          <w:spacing w:val="-9"/>
        </w:rPr>
        <w:t xml:space="preserve"> </w:t>
      </w:r>
      <w:r>
        <w:t>технические</w:t>
      </w:r>
      <w:r>
        <w:rPr>
          <w:spacing w:val="-5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t>брассом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согласовании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дыханием;</w:t>
      </w:r>
    </w:p>
    <w:p w14:paraId="1FE0A269" w14:textId="77777777" w:rsidR="0023485F" w:rsidRDefault="0023485F">
      <w:pPr>
        <w:pStyle w:val="a3"/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07C35ADC" w14:textId="77777777" w:rsidR="0023485F" w:rsidRDefault="00C63A8D">
      <w:pPr>
        <w:pStyle w:val="a3"/>
        <w:spacing w:before="74" w:line="264" w:lineRule="auto"/>
        <w:ind w:right="567"/>
      </w:pPr>
      <w:r>
        <w:lastRenderedPageBreak/>
        <w:t>совершенствовать технические действия в спортивных играх: баскетбол, волейбол, футбол, взаимодейство</w:t>
      </w:r>
      <w:r>
        <w:t xml:space="preserve">вать с игроками своих команд в условиях игровой деятельности, при организации тактических действий в нападении и </w:t>
      </w:r>
      <w:r>
        <w:rPr>
          <w:spacing w:val="-2"/>
        </w:rPr>
        <w:t>защите;</w:t>
      </w:r>
    </w:p>
    <w:p w14:paraId="6C814CB0" w14:textId="77777777" w:rsidR="0023485F" w:rsidRDefault="00C63A8D">
      <w:pPr>
        <w:pStyle w:val="a3"/>
        <w:spacing w:line="264" w:lineRule="auto"/>
        <w:ind w:right="567"/>
      </w:pPr>
      <w:r>
        <w:t>тренироваться</w:t>
      </w:r>
      <w:r>
        <w:rPr>
          <w:spacing w:val="-2"/>
        </w:rPr>
        <w:t xml:space="preserve"> </w:t>
      </w:r>
      <w:r>
        <w:t>в упражнениях общефизической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специальной</w:t>
      </w:r>
      <w:r>
        <w:rPr>
          <w:spacing w:val="-2"/>
        </w:rPr>
        <w:t xml:space="preserve"> </w:t>
      </w:r>
      <w:r>
        <w:t>физической подготовки с учѐтом индивидуальных и возрастно-половых особенностей</w:t>
      </w:r>
      <w:r>
        <w:t>.</w:t>
      </w:r>
    </w:p>
    <w:p w14:paraId="3767E091" w14:textId="77777777" w:rsidR="0023485F" w:rsidRDefault="0023485F">
      <w:pPr>
        <w:pStyle w:val="a3"/>
        <w:spacing w:before="38"/>
        <w:ind w:left="0" w:firstLine="0"/>
        <w:jc w:val="left"/>
      </w:pPr>
    </w:p>
    <w:p w14:paraId="271EF26B" w14:textId="77777777" w:rsidR="0023485F" w:rsidRDefault="00C63A8D">
      <w:pPr>
        <w:ind w:left="1927"/>
        <w:jc w:val="both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составлено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6946C13E" w14:textId="77777777" w:rsidR="0023485F" w:rsidRDefault="00C63A8D">
      <w:pPr>
        <w:spacing w:before="47"/>
        <w:ind w:left="4750"/>
        <w:jc w:val="both"/>
        <w:rPr>
          <w:b/>
          <w:sz w:val="28"/>
        </w:rPr>
      </w:pPr>
      <w:r>
        <w:rPr>
          <w:b/>
          <w:sz w:val="28"/>
        </w:rPr>
        <w:t>воспитания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«Ступени».</w:t>
      </w:r>
    </w:p>
    <w:p w14:paraId="5A706793" w14:textId="77777777" w:rsidR="0023485F" w:rsidRDefault="00C63A8D">
      <w:pPr>
        <w:pStyle w:val="a3"/>
        <w:spacing w:before="46"/>
        <w:ind w:left="1723" w:firstLine="0"/>
      </w:pP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нацелена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rPr>
          <w:spacing w:val="-2"/>
        </w:rPr>
        <w:t>обучающихся:</w:t>
      </w:r>
    </w:p>
    <w:p w14:paraId="25425C81" w14:textId="77777777" w:rsidR="0023485F" w:rsidRDefault="00C63A8D">
      <w:pPr>
        <w:pStyle w:val="a4"/>
        <w:numPr>
          <w:ilvl w:val="0"/>
          <w:numId w:val="2"/>
        </w:numPr>
        <w:tabs>
          <w:tab w:val="left" w:pos="1955"/>
        </w:tabs>
        <w:spacing w:before="47"/>
        <w:ind w:left="1955" w:hanging="232"/>
        <w:rPr>
          <w:sz w:val="28"/>
        </w:rPr>
      </w:pPr>
      <w:r>
        <w:rPr>
          <w:sz w:val="28"/>
        </w:rPr>
        <w:t>интереса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науке;</w:t>
      </w:r>
    </w:p>
    <w:p w14:paraId="7DE37C21" w14:textId="77777777" w:rsidR="0023485F" w:rsidRDefault="00C63A8D">
      <w:pPr>
        <w:pStyle w:val="a4"/>
        <w:numPr>
          <w:ilvl w:val="0"/>
          <w:numId w:val="2"/>
        </w:numPr>
        <w:tabs>
          <w:tab w:val="left" w:pos="2060"/>
        </w:tabs>
        <w:spacing w:before="48" w:line="276" w:lineRule="auto"/>
        <w:ind w:right="567" w:firstLine="283"/>
        <w:rPr>
          <w:sz w:val="28"/>
        </w:rPr>
      </w:pPr>
      <w:r>
        <w:rPr>
          <w:sz w:val="28"/>
        </w:rPr>
        <w:t xml:space="preserve">на основе соответствующих заданий, развитие их математических </w:t>
      </w:r>
      <w:r>
        <w:rPr>
          <w:sz w:val="28"/>
        </w:rPr>
        <w:t>способностей и внутренней мотивации к предмету;</w:t>
      </w:r>
    </w:p>
    <w:p w14:paraId="1B1DF1D4" w14:textId="77777777" w:rsidR="0023485F" w:rsidRDefault="00C63A8D">
      <w:pPr>
        <w:pStyle w:val="a4"/>
        <w:numPr>
          <w:ilvl w:val="0"/>
          <w:numId w:val="2"/>
        </w:numPr>
        <w:tabs>
          <w:tab w:val="left" w:pos="1964"/>
        </w:tabs>
        <w:spacing w:before="1" w:line="276" w:lineRule="auto"/>
        <w:ind w:right="565" w:firstLine="283"/>
        <w:rPr>
          <w:sz w:val="28"/>
        </w:rPr>
      </w:pPr>
      <w:r>
        <w:rPr>
          <w:sz w:val="28"/>
        </w:rPr>
        <w:t>на создание благоприятных условий для развития социально значимых отношений</w:t>
      </w:r>
      <w:r>
        <w:rPr>
          <w:spacing w:val="-4"/>
          <w:sz w:val="28"/>
        </w:rPr>
        <w:t xml:space="preserve"> </w:t>
      </w:r>
      <w:r>
        <w:rPr>
          <w:sz w:val="28"/>
        </w:rPr>
        <w:t>школьников,</w:t>
      </w:r>
      <w:r>
        <w:rPr>
          <w:spacing w:val="-4"/>
          <w:sz w:val="28"/>
        </w:rPr>
        <w:t xml:space="preserve"> </w:t>
      </w:r>
      <w:r>
        <w:rPr>
          <w:sz w:val="28"/>
        </w:rPr>
        <w:t>и,</w:t>
      </w:r>
      <w:r>
        <w:rPr>
          <w:spacing w:val="-4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-4"/>
          <w:sz w:val="28"/>
        </w:rPr>
        <w:t xml:space="preserve"> </w:t>
      </w:r>
      <w:r>
        <w:rPr>
          <w:sz w:val="28"/>
        </w:rPr>
        <w:t>всего,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-4"/>
          <w:sz w:val="28"/>
        </w:rPr>
        <w:t xml:space="preserve"> </w:t>
      </w:r>
      <w:r>
        <w:rPr>
          <w:sz w:val="28"/>
        </w:rPr>
        <w:t>как интеллектуальному ресурсу, обеспечивающему будущее человека, как рез</w:t>
      </w:r>
      <w:r>
        <w:rPr>
          <w:sz w:val="28"/>
        </w:rPr>
        <w:t>ультату кропотливого, но увлекательного учебного труда.</w:t>
      </w:r>
    </w:p>
    <w:p w14:paraId="66D324F6" w14:textId="77777777" w:rsidR="0023485F" w:rsidRDefault="00C63A8D">
      <w:pPr>
        <w:pStyle w:val="a3"/>
        <w:spacing w:line="276" w:lineRule="auto"/>
        <w:ind w:right="567" w:firstLine="427"/>
      </w:pPr>
      <w:r>
        <w:t xml:space="preserve">Реализация учителем воспитательного потенциала занятия предполагает </w:t>
      </w:r>
      <w:r>
        <w:rPr>
          <w:spacing w:val="-2"/>
        </w:rPr>
        <w:t>следующее:</w:t>
      </w:r>
    </w:p>
    <w:p w14:paraId="4D3DCE21" w14:textId="77777777" w:rsidR="0023485F" w:rsidRDefault="00C63A8D">
      <w:pPr>
        <w:pStyle w:val="a4"/>
        <w:numPr>
          <w:ilvl w:val="0"/>
          <w:numId w:val="2"/>
        </w:numPr>
        <w:tabs>
          <w:tab w:val="left" w:pos="2142"/>
        </w:tabs>
        <w:ind w:right="560" w:firstLine="283"/>
        <w:rPr>
          <w:sz w:val="28"/>
        </w:rPr>
      </w:pPr>
      <w:r>
        <w:rPr>
          <w:sz w:val="28"/>
        </w:rPr>
        <w:t>применение на уроке интерактивных форм работы учащихся: интеллектуальных игр, стимулирующих познавательную мотивацию школ</w:t>
      </w:r>
      <w:r>
        <w:rPr>
          <w:sz w:val="28"/>
        </w:rPr>
        <w:t xml:space="preserve">ьников; дискуссий, которые дают учащимся возможность приобрести опыт ведения конструктивного диалога; групповой работы или работы в парах, которые учат школьников командной работе и взаимодействию с другими </w:t>
      </w:r>
      <w:r>
        <w:rPr>
          <w:spacing w:val="-2"/>
          <w:sz w:val="28"/>
        </w:rPr>
        <w:t>детьми;</w:t>
      </w:r>
    </w:p>
    <w:p w14:paraId="57199CE2" w14:textId="77777777" w:rsidR="0023485F" w:rsidRDefault="00C63A8D">
      <w:pPr>
        <w:pStyle w:val="a4"/>
        <w:numPr>
          <w:ilvl w:val="0"/>
          <w:numId w:val="2"/>
        </w:numPr>
        <w:tabs>
          <w:tab w:val="left" w:pos="1708"/>
        </w:tabs>
        <w:spacing w:line="276" w:lineRule="auto"/>
        <w:ind w:right="559" w:firstLine="0"/>
        <w:rPr>
          <w:sz w:val="28"/>
        </w:rPr>
      </w:pPr>
      <w:r>
        <w:rPr>
          <w:sz w:val="28"/>
        </w:rPr>
        <w:t>включение в занятие игровых процедур, кот</w:t>
      </w:r>
      <w:r>
        <w:rPr>
          <w:sz w:val="28"/>
        </w:rPr>
        <w:t>орые помогают поддержать мотивацию детей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14:paraId="0CA45C3A" w14:textId="77777777" w:rsidR="0023485F" w:rsidRDefault="00C63A8D">
      <w:pPr>
        <w:pStyle w:val="a4"/>
        <w:numPr>
          <w:ilvl w:val="0"/>
          <w:numId w:val="2"/>
        </w:numPr>
        <w:tabs>
          <w:tab w:val="left" w:pos="1672"/>
        </w:tabs>
        <w:spacing w:line="276" w:lineRule="auto"/>
        <w:ind w:right="569" w:firstLine="0"/>
        <w:rPr>
          <w:sz w:val="28"/>
        </w:rPr>
      </w:pPr>
      <w:r>
        <w:rPr>
          <w:sz w:val="28"/>
        </w:rPr>
        <w:t>организация шефства мотивированных и эрудированных учащихся над их неуспе</w:t>
      </w:r>
      <w:r>
        <w:rPr>
          <w:sz w:val="28"/>
        </w:rPr>
        <w:t>вающими одноклассниками, дающего школьникам социально значимый опыт сотрудничества и взаимной помощи;</w:t>
      </w:r>
    </w:p>
    <w:p w14:paraId="1872D38C" w14:textId="77777777" w:rsidR="0023485F" w:rsidRDefault="00C63A8D">
      <w:pPr>
        <w:pStyle w:val="a4"/>
        <w:numPr>
          <w:ilvl w:val="0"/>
          <w:numId w:val="2"/>
        </w:numPr>
        <w:tabs>
          <w:tab w:val="left" w:pos="1641"/>
        </w:tabs>
        <w:spacing w:line="276" w:lineRule="auto"/>
        <w:ind w:right="564" w:firstLine="0"/>
        <w:rPr>
          <w:sz w:val="28"/>
        </w:rPr>
      </w:pPr>
      <w:r>
        <w:rPr>
          <w:sz w:val="28"/>
        </w:rPr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</w:t>
      </w:r>
      <w:r>
        <w:rPr>
          <w:sz w:val="28"/>
        </w:rPr>
        <w:t>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</w:t>
      </w:r>
      <w:r>
        <w:rPr>
          <w:spacing w:val="80"/>
          <w:sz w:val="28"/>
        </w:rPr>
        <w:t xml:space="preserve"> </w:t>
      </w:r>
      <w:r>
        <w:rPr>
          <w:sz w:val="28"/>
        </w:rPr>
        <w:t>оформленным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работах</w:t>
      </w:r>
      <w:r>
        <w:rPr>
          <w:spacing w:val="8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80"/>
          <w:sz w:val="28"/>
        </w:rPr>
        <w:t xml:space="preserve"> </w:t>
      </w:r>
      <w:r>
        <w:rPr>
          <w:sz w:val="28"/>
        </w:rPr>
        <w:t>исследователей,</w:t>
      </w:r>
      <w:r>
        <w:rPr>
          <w:spacing w:val="80"/>
          <w:sz w:val="28"/>
        </w:rPr>
        <w:t xml:space="preserve"> </w:t>
      </w:r>
      <w:r>
        <w:rPr>
          <w:sz w:val="28"/>
        </w:rPr>
        <w:t>навык</w:t>
      </w:r>
      <w:r>
        <w:rPr>
          <w:spacing w:val="80"/>
          <w:sz w:val="28"/>
        </w:rPr>
        <w:t xml:space="preserve"> </w:t>
      </w:r>
      <w:r>
        <w:rPr>
          <w:sz w:val="28"/>
        </w:rPr>
        <w:t>публичного</w:t>
      </w:r>
    </w:p>
    <w:p w14:paraId="082A575D" w14:textId="77777777" w:rsidR="0023485F" w:rsidRDefault="0023485F">
      <w:pPr>
        <w:pStyle w:val="a4"/>
        <w:spacing w:line="276" w:lineRule="auto"/>
        <w:rPr>
          <w:sz w:val="28"/>
        </w:rPr>
        <w:sectPr w:rsidR="0023485F">
          <w:pgSz w:w="11910" w:h="16840"/>
          <w:pgMar w:top="1340" w:right="283" w:bottom="280" w:left="0" w:header="720" w:footer="720" w:gutter="0"/>
          <w:cols w:space="720"/>
        </w:sectPr>
      </w:pPr>
    </w:p>
    <w:p w14:paraId="5B66326C" w14:textId="77777777" w:rsidR="0023485F" w:rsidRDefault="00C63A8D">
      <w:pPr>
        <w:pStyle w:val="a3"/>
        <w:spacing w:before="74" w:line="276" w:lineRule="auto"/>
        <w:ind w:firstLine="0"/>
        <w:jc w:val="left"/>
      </w:pPr>
      <w:r>
        <w:lastRenderedPageBreak/>
        <w:t xml:space="preserve">выступления перед аудиторией, аргументирования и отстаивания своей точки </w:t>
      </w:r>
      <w:r>
        <w:rPr>
          <w:spacing w:val="-2"/>
        </w:rPr>
        <w:t>зрения.</w:t>
      </w:r>
    </w:p>
    <w:p w14:paraId="7AA93671" w14:textId="77777777" w:rsidR="0023485F" w:rsidRDefault="0023485F">
      <w:pPr>
        <w:pStyle w:val="a3"/>
        <w:ind w:left="0" w:firstLine="0"/>
        <w:jc w:val="left"/>
      </w:pPr>
    </w:p>
    <w:p w14:paraId="489A8BC1" w14:textId="77777777" w:rsidR="0023485F" w:rsidRDefault="0023485F">
      <w:pPr>
        <w:pStyle w:val="a3"/>
        <w:spacing w:before="27"/>
        <w:ind w:left="0" w:firstLine="0"/>
        <w:jc w:val="left"/>
      </w:pPr>
    </w:p>
    <w:p w14:paraId="6BF04AF2" w14:textId="77777777" w:rsidR="0023485F" w:rsidRDefault="00C63A8D">
      <w:pPr>
        <w:spacing w:line="276" w:lineRule="auto"/>
        <w:ind w:left="1560" w:right="6493"/>
        <w:rPr>
          <w:b/>
          <w:sz w:val="28"/>
        </w:rPr>
      </w:pPr>
      <w:r>
        <w:rPr>
          <w:b/>
          <w:sz w:val="28"/>
        </w:rPr>
        <w:t>УЧЕБНЫЕ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НОРМАТИВЫ 5 КЛАСС</w:t>
      </w: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7423"/>
        <w:gridCol w:w="401"/>
        <w:gridCol w:w="408"/>
        <w:gridCol w:w="756"/>
        <w:gridCol w:w="514"/>
      </w:tblGrid>
      <w:tr w:rsidR="0023485F" w14:paraId="71583552" w14:textId="77777777">
        <w:trPr>
          <w:trHeight w:val="568"/>
        </w:trPr>
        <w:tc>
          <w:tcPr>
            <w:tcW w:w="574" w:type="dxa"/>
            <w:vMerge w:val="restart"/>
          </w:tcPr>
          <w:p w14:paraId="7C780BF7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246FEBDB" w14:textId="77777777" w:rsidR="0023485F" w:rsidRDefault="00C63A8D">
            <w:pPr>
              <w:pStyle w:val="TableParagraph"/>
              <w:ind w:left="182"/>
            </w:pPr>
            <w:r>
              <w:rPr>
                <w:spacing w:val="-10"/>
              </w:rPr>
              <w:t>№</w:t>
            </w:r>
          </w:p>
        </w:tc>
        <w:tc>
          <w:tcPr>
            <w:tcW w:w="7423" w:type="dxa"/>
            <w:vMerge w:val="restart"/>
          </w:tcPr>
          <w:p w14:paraId="74B80467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528DC712" w14:textId="77777777" w:rsidR="0023485F" w:rsidRDefault="00C63A8D">
            <w:pPr>
              <w:pStyle w:val="TableParagraph"/>
              <w:ind w:left="11" w:right="2"/>
              <w:jc w:val="center"/>
            </w:pPr>
            <w:r>
              <w:rPr>
                <w:spacing w:val="-2"/>
              </w:rPr>
              <w:t>Нормативы</w:t>
            </w:r>
          </w:p>
        </w:tc>
        <w:tc>
          <w:tcPr>
            <w:tcW w:w="401" w:type="dxa"/>
            <w:vMerge w:val="restart"/>
          </w:tcPr>
          <w:p w14:paraId="241AEDDC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3823CF1D" w14:textId="77777777" w:rsidR="0023485F" w:rsidRDefault="00C63A8D">
            <w:pPr>
              <w:pStyle w:val="TableParagraph"/>
              <w:ind w:left="8" w:right="-15"/>
            </w:pPr>
            <w:r>
              <w:rPr>
                <w:spacing w:val="-5"/>
              </w:rPr>
              <w:t>Пол</w:t>
            </w:r>
          </w:p>
        </w:tc>
        <w:tc>
          <w:tcPr>
            <w:tcW w:w="1678" w:type="dxa"/>
            <w:gridSpan w:val="3"/>
          </w:tcPr>
          <w:p w14:paraId="50CD5C3B" w14:textId="77777777" w:rsidR="0023485F" w:rsidRDefault="00C63A8D">
            <w:pPr>
              <w:pStyle w:val="TableParagraph"/>
              <w:spacing w:line="249" w:lineRule="exact"/>
              <w:ind w:left="488"/>
            </w:pPr>
            <w:r>
              <w:rPr>
                <w:spacing w:val="-2"/>
              </w:rPr>
              <w:t>Оценка</w:t>
            </w:r>
          </w:p>
        </w:tc>
      </w:tr>
      <w:tr w:rsidR="0023485F" w14:paraId="0587AF44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60028E9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5D24FDD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14:paraId="6F29EEE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36BFD62F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56" w:type="dxa"/>
          </w:tcPr>
          <w:p w14:paraId="7888AC0D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14" w:type="dxa"/>
          </w:tcPr>
          <w:p w14:paraId="2E3D6CE7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23485F" w14:paraId="500F353F" w14:textId="77777777">
        <w:trPr>
          <w:trHeight w:val="565"/>
        </w:trPr>
        <w:tc>
          <w:tcPr>
            <w:tcW w:w="574" w:type="dxa"/>
            <w:vMerge w:val="restart"/>
          </w:tcPr>
          <w:p w14:paraId="415B72E8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C5418C1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423" w:type="dxa"/>
            <w:vMerge w:val="restart"/>
          </w:tcPr>
          <w:p w14:paraId="71468238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38FEA3F1" w14:textId="77777777" w:rsidR="0023485F" w:rsidRDefault="00C63A8D">
            <w:pPr>
              <w:pStyle w:val="TableParagraph"/>
              <w:spacing w:before="1"/>
              <w:ind w:left="11" w:right="3"/>
              <w:jc w:val="center"/>
            </w:pPr>
            <w:r>
              <w:t>«Челночный</w:t>
            </w:r>
            <w:r>
              <w:rPr>
                <w:spacing w:val="-3"/>
              </w:rPr>
              <w:t xml:space="preserve"> </w:t>
            </w:r>
            <w:r>
              <w:t>бег»</w:t>
            </w:r>
            <w:r>
              <w:rPr>
                <w:spacing w:val="-7"/>
              </w:rPr>
              <w:t xml:space="preserve"> </w:t>
            </w:r>
            <w:r>
              <w:t>4х9</w:t>
            </w:r>
            <w:r>
              <w:rPr>
                <w:spacing w:val="-3"/>
              </w:rPr>
              <w:t xml:space="preserve"> </w:t>
            </w:r>
            <w:r>
              <w:t>м</w:t>
            </w:r>
            <w:r>
              <w:rPr>
                <w:spacing w:val="-2"/>
              </w:rPr>
              <w:t xml:space="preserve"> (сек)</w:t>
            </w:r>
          </w:p>
        </w:tc>
        <w:tc>
          <w:tcPr>
            <w:tcW w:w="401" w:type="dxa"/>
          </w:tcPr>
          <w:p w14:paraId="1BE4294C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1B110CCC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10,2</w:t>
            </w:r>
          </w:p>
        </w:tc>
        <w:tc>
          <w:tcPr>
            <w:tcW w:w="756" w:type="dxa"/>
          </w:tcPr>
          <w:p w14:paraId="7824ACD2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10,7</w:t>
            </w:r>
          </w:p>
        </w:tc>
        <w:tc>
          <w:tcPr>
            <w:tcW w:w="514" w:type="dxa"/>
          </w:tcPr>
          <w:p w14:paraId="3206F5C4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11,3</w:t>
            </w:r>
          </w:p>
        </w:tc>
      </w:tr>
      <w:tr w:rsidR="0023485F" w14:paraId="294EF19A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727A91F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633DC58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53CEE8E9" w14:textId="77777777" w:rsidR="0023485F" w:rsidRDefault="00C63A8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43CA26EF" w14:textId="77777777" w:rsidR="0023485F" w:rsidRDefault="00C63A8D">
            <w:pPr>
              <w:pStyle w:val="TableParagraph"/>
              <w:spacing w:line="247" w:lineRule="exact"/>
              <w:ind w:left="10" w:right="-15"/>
              <w:jc w:val="center"/>
            </w:pPr>
            <w:r>
              <w:rPr>
                <w:spacing w:val="-4"/>
              </w:rPr>
              <w:t>10,5</w:t>
            </w:r>
          </w:p>
        </w:tc>
        <w:tc>
          <w:tcPr>
            <w:tcW w:w="756" w:type="dxa"/>
          </w:tcPr>
          <w:p w14:paraId="3D447511" w14:textId="77777777" w:rsidR="0023485F" w:rsidRDefault="00C63A8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4"/>
              </w:rPr>
              <w:t>11,0</w:t>
            </w:r>
          </w:p>
        </w:tc>
        <w:tc>
          <w:tcPr>
            <w:tcW w:w="514" w:type="dxa"/>
          </w:tcPr>
          <w:p w14:paraId="064BE9A4" w14:textId="77777777" w:rsidR="0023485F" w:rsidRDefault="00C63A8D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11,7</w:t>
            </w:r>
          </w:p>
        </w:tc>
      </w:tr>
      <w:tr w:rsidR="0023485F" w14:paraId="6713DA35" w14:textId="77777777">
        <w:trPr>
          <w:trHeight w:val="565"/>
        </w:trPr>
        <w:tc>
          <w:tcPr>
            <w:tcW w:w="574" w:type="dxa"/>
            <w:vMerge w:val="restart"/>
          </w:tcPr>
          <w:p w14:paraId="54975D30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DDED5C6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7423" w:type="dxa"/>
            <w:vMerge w:val="restart"/>
          </w:tcPr>
          <w:p w14:paraId="78BBF6E0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5DFAE96F" w14:textId="77777777" w:rsidR="0023485F" w:rsidRDefault="00C63A8D">
            <w:pPr>
              <w:pStyle w:val="TableParagraph"/>
              <w:spacing w:before="1"/>
              <w:ind w:left="11" w:right="3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30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01" w:type="dxa"/>
          </w:tcPr>
          <w:p w14:paraId="7DDA1D1D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339BE0EA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5,5</w:t>
            </w:r>
          </w:p>
        </w:tc>
        <w:tc>
          <w:tcPr>
            <w:tcW w:w="756" w:type="dxa"/>
          </w:tcPr>
          <w:p w14:paraId="7E1042C0" w14:textId="77777777" w:rsidR="0023485F" w:rsidRDefault="00C63A8D">
            <w:pPr>
              <w:pStyle w:val="TableParagraph"/>
              <w:spacing w:line="246" w:lineRule="exact"/>
              <w:ind w:left="11" w:right="4"/>
              <w:jc w:val="center"/>
            </w:pPr>
            <w:r>
              <w:rPr>
                <w:spacing w:val="-5"/>
              </w:rPr>
              <w:t>6,0</w:t>
            </w:r>
          </w:p>
        </w:tc>
        <w:tc>
          <w:tcPr>
            <w:tcW w:w="514" w:type="dxa"/>
          </w:tcPr>
          <w:p w14:paraId="50DDC678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5"/>
              </w:rPr>
              <w:t>6,5</w:t>
            </w:r>
          </w:p>
        </w:tc>
      </w:tr>
      <w:tr w:rsidR="0023485F" w14:paraId="0F9CA682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7FA723A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4A10B0C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7D5B027B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277B255E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5,7</w:t>
            </w:r>
          </w:p>
        </w:tc>
        <w:tc>
          <w:tcPr>
            <w:tcW w:w="756" w:type="dxa"/>
          </w:tcPr>
          <w:p w14:paraId="3A554437" w14:textId="77777777" w:rsidR="0023485F" w:rsidRDefault="00C63A8D">
            <w:pPr>
              <w:pStyle w:val="TableParagraph"/>
              <w:spacing w:line="246" w:lineRule="exact"/>
              <w:ind w:left="11" w:right="4"/>
              <w:jc w:val="center"/>
            </w:pPr>
            <w:r>
              <w:rPr>
                <w:spacing w:val="-5"/>
              </w:rPr>
              <w:t>6,2</w:t>
            </w:r>
          </w:p>
        </w:tc>
        <w:tc>
          <w:tcPr>
            <w:tcW w:w="514" w:type="dxa"/>
          </w:tcPr>
          <w:p w14:paraId="7426CD3E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5"/>
              </w:rPr>
              <w:t>6,7</w:t>
            </w:r>
          </w:p>
        </w:tc>
      </w:tr>
      <w:tr w:rsidR="0023485F" w14:paraId="2E8E67AF" w14:textId="77777777">
        <w:trPr>
          <w:trHeight w:val="565"/>
        </w:trPr>
        <w:tc>
          <w:tcPr>
            <w:tcW w:w="574" w:type="dxa"/>
            <w:vMerge w:val="restart"/>
          </w:tcPr>
          <w:p w14:paraId="07AC7AC2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EEE1A6C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423" w:type="dxa"/>
            <w:vMerge w:val="restart"/>
          </w:tcPr>
          <w:p w14:paraId="0F78990C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09425EC" w14:textId="77777777" w:rsidR="0023485F" w:rsidRDefault="00C63A8D">
            <w:pPr>
              <w:pStyle w:val="TableParagraph"/>
              <w:spacing w:before="1"/>
              <w:ind w:left="11" w:right="3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01" w:type="dxa"/>
          </w:tcPr>
          <w:p w14:paraId="6E7F89ED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2DDB35F8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10,0</w:t>
            </w:r>
          </w:p>
        </w:tc>
        <w:tc>
          <w:tcPr>
            <w:tcW w:w="756" w:type="dxa"/>
          </w:tcPr>
          <w:p w14:paraId="4DB24216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10,6</w:t>
            </w:r>
          </w:p>
        </w:tc>
        <w:tc>
          <w:tcPr>
            <w:tcW w:w="514" w:type="dxa"/>
          </w:tcPr>
          <w:p w14:paraId="4A9E1B69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11,2</w:t>
            </w:r>
          </w:p>
        </w:tc>
      </w:tr>
      <w:tr w:rsidR="0023485F" w14:paraId="0723BA89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282C649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4A1AC6C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00495BD3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19546DB8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10,4</w:t>
            </w:r>
          </w:p>
        </w:tc>
        <w:tc>
          <w:tcPr>
            <w:tcW w:w="756" w:type="dxa"/>
          </w:tcPr>
          <w:p w14:paraId="5701EAEF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10,8</w:t>
            </w:r>
          </w:p>
        </w:tc>
        <w:tc>
          <w:tcPr>
            <w:tcW w:w="514" w:type="dxa"/>
          </w:tcPr>
          <w:p w14:paraId="7F9EB8C8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11,4</w:t>
            </w:r>
          </w:p>
        </w:tc>
      </w:tr>
      <w:tr w:rsidR="0023485F" w14:paraId="7FC4D474" w14:textId="77777777">
        <w:trPr>
          <w:trHeight w:val="565"/>
        </w:trPr>
        <w:tc>
          <w:tcPr>
            <w:tcW w:w="574" w:type="dxa"/>
            <w:vMerge w:val="restart"/>
          </w:tcPr>
          <w:p w14:paraId="00B7C036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4559210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423" w:type="dxa"/>
            <w:vMerge w:val="restart"/>
          </w:tcPr>
          <w:p w14:paraId="01D13D5E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532BFE0D" w14:textId="77777777" w:rsidR="0023485F" w:rsidRDefault="00C63A8D">
            <w:pPr>
              <w:pStyle w:val="TableParagraph"/>
              <w:spacing w:before="1"/>
              <w:ind w:left="11" w:right="3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01" w:type="dxa"/>
          </w:tcPr>
          <w:p w14:paraId="59BE1213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6BC857CA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1,02</w:t>
            </w:r>
          </w:p>
        </w:tc>
        <w:tc>
          <w:tcPr>
            <w:tcW w:w="756" w:type="dxa"/>
          </w:tcPr>
          <w:p w14:paraId="7FDCC801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1,06</w:t>
            </w:r>
          </w:p>
        </w:tc>
        <w:tc>
          <w:tcPr>
            <w:tcW w:w="514" w:type="dxa"/>
          </w:tcPr>
          <w:p w14:paraId="53F1D6A8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1,12</w:t>
            </w:r>
          </w:p>
        </w:tc>
      </w:tr>
      <w:tr w:rsidR="0023485F" w14:paraId="30249469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3D1755C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4342CC5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74A735DF" w14:textId="77777777" w:rsidR="0023485F" w:rsidRDefault="00C63A8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4DCA924A" w14:textId="77777777" w:rsidR="0023485F" w:rsidRDefault="00C63A8D">
            <w:pPr>
              <w:pStyle w:val="TableParagraph"/>
              <w:spacing w:line="247" w:lineRule="exact"/>
              <w:ind w:left="10" w:right="-15"/>
              <w:jc w:val="center"/>
            </w:pPr>
            <w:r>
              <w:rPr>
                <w:spacing w:val="-4"/>
              </w:rPr>
              <w:t>1,05</w:t>
            </w:r>
          </w:p>
        </w:tc>
        <w:tc>
          <w:tcPr>
            <w:tcW w:w="756" w:type="dxa"/>
          </w:tcPr>
          <w:p w14:paraId="6F5AF879" w14:textId="77777777" w:rsidR="0023485F" w:rsidRDefault="00C63A8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4"/>
              </w:rPr>
              <w:t>1,10</w:t>
            </w:r>
          </w:p>
        </w:tc>
        <w:tc>
          <w:tcPr>
            <w:tcW w:w="514" w:type="dxa"/>
          </w:tcPr>
          <w:p w14:paraId="0FFB20C3" w14:textId="77777777" w:rsidR="0023485F" w:rsidRDefault="00C63A8D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4"/>
              </w:rPr>
              <w:t>1,15</w:t>
            </w:r>
          </w:p>
        </w:tc>
      </w:tr>
      <w:tr w:rsidR="0023485F" w14:paraId="513C3392" w14:textId="77777777">
        <w:trPr>
          <w:trHeight w:val="565"/>
        </w:trPr>
        <w:tc>
          <w:tcPr>
            <w:tcW w:w="574" w:type="dxa"/>
            <w:vMerge w:val="restart"/>
          </w:tcPr>
          <w:p w14:paraId="065E4322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694231A9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423" w:type="dxa"/>
            <w:vMerge w:val="restart"/>
          </w:tcPr>
          <w:p w14:paraId="2B781715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391A4FAE" w14:textId="77777777" w:rsidR="0023485F" w:rsidRDefault="00C63A8D">
            <w:pPr>
              <w:pStyle w:val="TableParagraph"/>
              <w:ind w:left="11" w:right="3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1000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01" w:type="dxa"/>
          </w:tcPr>
          <w:p w14:paraId="416F91E4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703C9CD6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4,30</w:t>
            </w:r>
          </w:p>
        </w:tc>
        <w:tc>
          <w:tcPr>
            <w:tcW w:w="756" w:type="dxa"/>
          </w:tcPr>
          <w:p w14:paraId="6059A2BE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4,50</w:t>
            </w:r>
          </w:p>
        </w:tc>
        <w:tc>
          <w:tcPr>
            <w:tcW w:w="514" w:type="dxa"/>
          </w:tcPr>
          <w:p w14:paraId="69C54D87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5,20</w:t>
            </w:r>
          </w:p>
        </w:tc>
      </w:tr>
      <w:tr w:rsidR="0023485F" w14:paraId="2AF5B323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0D9347B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66335C5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5B69A701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7F38BCCF" w14:textId="77777777" w:rsidR="0023485F" w:rsidRDefault="00C63A8D">
            <w:pPr>
              <w:pStyle w:val="TableParagraph"/>
              <w:spacing w:line="249" w:lineRule="exact"/>
              <w:ind w:left="10" w:right="-15"/>
              <w:jc w:val="center"/>
            </w:pPr>
            <w:r>
              <w:rPr>
                <w:spacing w:val="-4"/>
              </w:rPr>
              <w:t>4,50</w:t>
            </w:r>
          </w:p>
        </w:tc>
        <w:tc>
          <w:tcPr>
            <w:tcW w:w="756" w:type="dxa"/>
          </w:tcPr>
          <w:p w14:paraId="3EB03D2C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4"/>
              </w:rPr>
              <w:t>5,10</w:t>
            </w:r>
          </w:p>
        </w:tc>
        <w:tc>
          <w:tcPr>
            <w:tcW w:w="514" w:type="dxa"/>
          </w:tcPr>
          <w:p w14:paraId="0A279116" w14:textId="77777777" w:rsidR="0023485F" w:rsidRDefault="00C63A8D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4"/>
              </w:rPr>
              <w:t>5,40</w:t>
            </w:r>
          </w:p>
        </w:tc>
      </w:tr>
      <w:tr w:rsidR="0023485F" w14:paraId="790FC173" w14:textId="77777777">
        <w:trPr>
          <w:trHeight w:val="565"/>
        </w:trPr>
        <w:tc>
          <w:tcPr>
            <w:tcW w:w="574" w:type="dxa"/>
            <w:vMerge w:val="restart"/>
          </w:tcPr>
          <w:p w14:paraId="2EE61DC2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D105F5C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423" w:type="dxa"/>
            <w:vMerge w:val="restart"/>
          </w:tcPr>
          <w:p w14:paraId="08273BFE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64354481" w14:textId="77777777" w:rsidR="0023485F" w:rsidRDefault="00C63A8D">
            <w:pPr>
              <w:pStyle w:val="TableParagraph"/>
              <w:ind w:left="11" w:right="3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2000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01" w:type="dxa"/>
          </w:tcPr>
          <w:p w14:paraId="6A9202C5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7E812DB5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756" w:type="dxa"/>
          </w:tcPr>
          <w:p w14:paraId="3CC37968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514" w:type="dxa"/>
          </w:tcPr>
          <w:p w14:paraId="32155FFA" w14:textId="77777777" w:rsidR="0023485F" w:rsidRDefault="00C63A8D">
            <w:pPr>
              <w:pStyle w:val="TableParagraph"/>
              <w:spacing w:line="249" w:lineRule="exact"/>
              <w:ind w:left="9" w:right="3"/>
              <w:jc w:val="center"/>
            </w:pPr>
            <w:r>
              <w:rPr>
                <w:spacing w:val="-10"/>
              </w:rPr>
              <w:t>+</w:t>
            </w:r>
          </w:p>
        </w:tc>
      </w:tr>
      <w:tr w:rsidR="0023485F" w14:paraId="1F33A73C" w14:textId="77777777">
        <w:trPr>
          <w:trHeight w:val="568"/>
        </w:trPr>
        <w:tc>
          <w:tcPr>
            <w:tcW w:w="574" w:type="dxa"/>
            <w:vMerge/>
            <w:tcBorders>
              <w:top w:val="nil"/>
            </w:tcBorders>
          </w:tcPr>
          <w:p w14:paraId="6C7D4B7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1DC5FE3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4FB62493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19A5F5C5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756" w:type="dxa"/>
          </w:tcPr>
          <w:p w14:paraId="0ED23C4B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514" w:type="dxa"/>
          </w:tcPr>
          <w:p w14:paraId="325FC5CA" w14:textId="77777777" w:rsidR="0023485F" w:rsidRDefault="00C63A8D">
            <w:pPr>
              <w:pStyle w:val="TableParagraph"/>
              <w:spacing w:line="249" w:lineRule="exact"/>
              <w:ind w:left="9" w:right="3"/>
              <w:jc w:val="center"/>
            </w:pPr>
            <w:r>
              <w:rPr>
                <w:spacing w:val="-10"/>
              </w:rPr>
              <w:t>+</w:t>
            </w:r>
          </w:p>
        </w:tc>
      </w:tr>
      <w:tr w:rsidR="0023485F" w14:paraId="3A285F76" w14:textId="77777777">
        <w:trPr>
          <w:trHeight w:val="565"/>
        </w:trPr>
        <w:tc>
          <w:tcPr>
            <w:tcW w:w="574" w:type="dxa"/>
            <w:vMerge w:val="restart"/>
          </w:tcPr>
          <w:p w14:paraId="1BA35BE7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5095BBF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423" w:type="dxa"/>
            <w:vMerge w:val="restart"/>
          </w:tcPr>
          <w:p w14:paraId="33119C62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5A927F4" w14:textId="77777777" w:rsidR="0023485F" w:rsidRDefault="00C63A8D">
            <w:pPr>
              <w:pStyle w:val="TableParagraph"/>
              <w:spacing w:before="1"/>
              <w:ind w:left="11" w:right="1"/>
              <w:jc w:val="center"/>
            </w:pPr>
            <w:r>
              <w:t>Кросс</w:t>
            </w:r>
            <w:r>
              <w:rPr>
                <w:spacing w:val="-4"/>
              </w:rPr>
              <w:t xml:space="preserve"> </w:t>
            </w:r>
            <w:r>
              <w:t>1,5</w:t>
            </w:r>
            <w:r>
              <w:rPr>
                <w:spacing w:val="-3"/>
              </w:rPr>
              <w:t xml:space="preserve"> </w:t>
            </w:r>
            <w:r>
              <w:t>км</w:t>
            </w:r>
            <w:r>
              <w:rPr>
                <w:spacing w:val="-2"/>
              </w:rPr>
              <w:t xml:space="preserve"> </w:t>
            </w:r>
            <w:r>
              <w:t>(мин,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сек)</w:t>
            </w:r>
          </w:p>
        </w:tc>
        <w:tc>
          <w:tcPr>
            <w:tcW w:w="401" w:type="dxa"/>
          </w:tcPr>
          <w:p w14:paraId="056E9901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7EF07B46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8,50</w:t>
            </w:r>
          </w:p>
        </w:tc>
        <w:tc>
          <w:tcPr>
            <w:tcW w:w="756" w:type="dxa"/>
          </w:tcPr>
          <w:p w14:paraId="6AB62A4F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9,30</w:t>
            </w:r>
          </w:p>
        </w:tc>
        <w:tc>
          <w:tcPr>
            <w:tcW w:w="514" w:type="dxa"/>
          </w:tcPr>
          <w:p w14:paraId="6981F888" w14:textId="77777777" w:rsidR="0023485F" w:rsidRDefault="00C63A8D">
            <w:pPr>
              <w:pStyle w:val="TableParagraph"/>
              <w:spacing w:line="246" w:lineRule="exact"/>
              <w:ind w:left="5" w:right="-15"/>
              <w:jc w:val="center"/>
            </w:pPr>
            <w:r>
              <w:rPr>
                <w:spacing w:val="-2"/>
              </w:rPr>
              <w:t>10,00</w:t>
            </w:r>
          </w:p>
        </w:tc>
      </w:tr>
      <w:tr w:rsidR="0023485F" w14:paraId="126D6CFD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39E2F47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52C9D88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248424E2" w14:textId="77777777" w:rsidR="0023485F" w:rsidRDefault="00C63A8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7C87BF46" w14:textId="77777777" w:rsidR="0023485F" w:rsidRDefault="00C63A8D">
            <w:pPr>
              <w:pStyle w:val="TableParagraph"/>
              <w:spacing w:line="247" w:lineRule="exact"/>
              <w:ind w:left="10" w:right="-15"/>
              <w:jc w:val="center"/>
            </w:pPr>
            <w:r>
              <w:rPr>
                <w:spacing w:val="-4"/>
              </w:rPr>
              <w:t>9,00</w:t>
            </w:r>
          </w:p>
        </w:tc>
        <w:tc>
          <w:tcPr>
            <w:tcW w:w="756" w:type="dxa"/>
          </w:tcPr>
          <w:p w14:paraId="7EC1E413" w14:textId="77777777" w:rsidR="0023485F" w:rsidRDefault="00C63A8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4"/>
              </w:rPr>
              <w:t>9,40</w:t>
            </w:r>
          </w:p>
        </w:tc>
        <w:tc>
          <w:tcPr>
            <w:tcW w:w="514" w:type="dxa"/>
          </w:tcPr>
          <w:p w14:paraId="6F57B2A6" w14:textId="77777777" w:rsidR="0023485F" w:rsidRDefault="00C63A8D">
            <w:pPr>
              <w:pStyle w:val="TableParagraph"/>
              <w:spacing w:line="247" w:lineRule="exact"/>
              <w:ind w:left="5" w:right="-15"/>
              <w:jc w:val="center"/>
            </w:pPr>
            <w:r>
              <w:rPr>
                <w:spacing w:val="-2"/>
              </w:rPr>
              <w:t>10,30</w:t>
            </w:r>
          </w:p>
        </w:tc>
      </w:tr>
      <w:tr w:rsidR="0023485F" w14:paraId="329F4486" w14:textId="77777777">
        <w:trPr>
          <w:trHeight w:val="565"/>
        </w:trPr>
        <w:tc>
          <w:tcPr>
            <w:tcW w:w="574" w:type="dxa"/>
          </w:tcPr>
          <w:p w14:paraId="0AFAE1EE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7423" w:type="dxa"/>
          </w:tcPr>
          <w:p w14:paraId="55BA2DE4" w14:textId="77777777" w:rsidR="0023485F" w:rsidRDefault="00C63A8D">
            <w:pPr>
              <w:pStyle w:val="TableParagraph"/>
              <w:spacing w:line="246" w:lineRule="exact"/>
              <w:ind w:left="11" w:right="4"/>
              <w:jc w:val="center"/>
            </w:pPr>
            <w:r>
              <w:t>Подтягивание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перекладине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виса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01" w:type="dxa"/>
          </w:tcPr>
          <w:p w14:paraId="627F7A23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4F7D89A6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56" w:type="dxa"/>
          </w:tcPr>
          <w:p w14:paraId="1E168597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14" w:type="dxa"/>
          </w:tcPr>
          <w:p w14:paraId="610FB4FD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23485F" w14:paraId="55C612B4" w14:textId="77777777">
        <w:trPr>
          <w:trHeight w:val="565"/>
        </w:trPr>
        <w:tc>
          <w:tcPr>
            <w:tcW w:w="574" w:type="dxa"/>
          </w:tcPr>
          <w:p w14:paraId="231490C3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423" w:type="dxa"/>
          </w:tcPr>
          <w:p w14:paraId="670258A3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t>Подтягивание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перекладине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виса</w:t>
            </w:r>
            <w:r>
              <w:rPr>
                <w:spacing w:val="-4"/>
              </w:rPr>
              <w:t xml:space="preserve"> </w:t>
            </w:r>
            <w:r>
              <w:t>лежа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01" w:type="dxa"/>
          </w:tcPr>
          <w:p w14:paraId="600F5036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46851024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756" w:type="dxa"/>
          </w:tcPr>
          <w:p w14:paraId="79C91DD3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14" w:type="dxa"/>
          </w:tcPr>
          <w:p w14:paraId="338A254F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23485F" w14:paraId="4A347EED" w14:textId="77777777">
        <w:trPr>
          <w:trHeight w:val="565"/>
        </w:trPr>
        <w:tc>
          <w:tcPr>
            <w:tcW w:w="574" w:type="dxa"/>
            <w:vMerge w:val="restart"/>
          </w:tcPr>
          <w:p w14:paraId="2AC8566A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2A7DDDF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10</w:t>
            </w:r>
          </w:p>
        </w:tc>
        <w:tc>
          <w:tcPr>
            <w:tcW w:w="7423" w:type="dxa"/>
            <w:vMerge w:val="restart"/>
          </w:tcPr>
          <w:p w14:paraId="5CF7AB2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46DA34E" w14:textId="77777777" w:rsidR="0023485F" w:rsidRDefault="00C63A8D">
            <w:pPr>
              <w:pStyle w:val="TableParagraph"/>
              <w:spacing w:before="1"/>
              <w:ind w:left="1797"/>
            </w:pPr>
            <w:r>
              <w:t>Сгибание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разгибание</w:t>
            </w:r>
            <w:r>
              <w:rPr>
                <w:spacing w:val="-4"/>
              </w:rPr>
              <w:t xml:space="preserve"> </w:t>
            </w:r>
            <w:r>
              <w:t>рук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упоре</w:t>
            </w:r>
            <w:r>
              <w:rPr>
                <w:spacing w:val="-4"/>
              </w:rPr>
              <w:t xml:space="preserve"> лежа</w:t>
            </w:r>
          </w:p>
        </w:tc>
        <w:tc>
          <w:tcPr>
            <w:tcW w:w="401" w:type="dxa"/>
          </w:tcPr>
          <w:p w14:paraId="1D1E9A4A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3A11D024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756" w:type="dxa"/>
          </w:tcPr>
          <w:p w14:paraId="586AC4F3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14" w:type="dxa"/>
          </w:tcPr>
          <w:p w14:paraId="1312903F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23485F" w14:paraId="0B48AA32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AF6333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3217E57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59CB5601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68AF58A6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56" w:type="dxa"/>
          </w:tcPr>
          <w:p w14:paraId="29E8D4E9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14" w:type="dxa"/>
          </w:tcPr>
          <w:p w14:paraId="643CCB1B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3</w:t>
            </w:r>
          </w:p>
        </w:tc>
      </w:tr>
    </w:tbl>
    <w:p w14:paraId="7DB5FC67" w14:textId="77777777" w:rsidR="0023485F" w:rsidRDefault="0023485F">
      <w:pPr>
        <w:pStyle w:val="TableParagraph"/>
        <w:spacing w:line="246" w:lineRule="exact"/>
        <w:jc w:val="center"/>
        <w:sectPr w:rsidR="0023485F">
          <w:pgSz w:w="11910" w:h="16840"/>
          <w:pgMar w:top="1340" w:right="283" w:bottom="1365" w:left="0" w:header="720" w:footer="720" w:gutter="0"/>
          <w:cols w:space="720"/>
        </w:sectPr>
      </w:pP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7423"/>
        <w:gridCol w:w="401"/>
        <w:gridCol w:w="408"/>
        <w:gridCol w:w="756"/>
        <w:gridCol w:w="514"/>
      </w:tblGrid>
      <w:tr w:rsidR="0023485F" w14:paraId="33E57545" w14:textId="77777777">
        <w:trPr>
          <w:trHeight w:val="566"/>
        </w:trPr>
        <w:tc>
          <w:tcPr>
            <w:tcW w:w="574" w:type="dxa"/>
            <w:vMerge w:val="restart"/>
          </w:tcPr>
          <w:p w14:paraId="49A0FD1E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401B51EC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11</w:t>
            </w:r>
          </w:p>
        </w:tc>
        <w:tc>
          <w:tcPr>
            <w:tcW w:w="7423" w:type="dxa"/>
            <w:vMerge w:val="restart"/>
          </w:tcPr>
          <w:p w14:paraId="7322A565" w14:textId="77777777" w:rsidR="0023485F" w:rsidRDefault="00C63A8D">
            <w:pPr>
              <w:pStyle w:val="TableParagraph"/>
              <w:spacing w:before="159"/>
              <w:ind w:left="3172" w:hanging="3102"/>
            </w:pPr>
            <w:r>
              <w:t>Подъем</w:t>
            </w:r>
            <w:r>
              <w:rPr>
                <w:spacing w:val="-3"/>
              </w:rPr>
              <w:t xml:space="preserve"> </w:t>
            </w:r>
            <w:r>
              <w:t>туловища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лежа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спине,</w:t>
            </w:r>
            <w:r>
              <w:rPr>
                <w:spacing w:val="-6"/>
              </w:rPr>
              <w:t xml:space="preserve"> </w:t>
            </w:r>
            <w:r>
              <w:t>руки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груди</w:t>
            </w:r>
            <w:r>
              <w:rPr>
                <w:spacing w:val="-3"/>
              </w:rPr>
              <w:t xml:space="preserve"> </w:t>
            </w:r>
            <w:r>
              <w:t>скрестно</w:t>
            </w:r>
            <w:r>
              <w:rPr>
                <w:spacing w:val="-3"/>
              </w:rPr>
              <w:t xml:space="preserve"> </w:t>
            </w:r>
            <w:r>
              <w:t>(кол- во раз/мин)</w:t>
            </w:r>
          </w:p>
        </w:tc>
        <w:tc>
          <w:tcPr>
            <w:tcW w:w="401" w:type="dxa"/>
          </w:tcPr>
          <w:p w14:paraId="13300BA8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353BD82A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39</w:t>
            </w:r>
          </w:p>
        </w:tc>
        <w:tc>
          <w:tcPr>
            <w:tcW w:w="756" w:type="dxa"/>
          </w:tcPr>
          <w:p w14:paraId="53E09C92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514" w:type="dxa"/>
          </w:tcPr>
          <w:p w14:paraId="6AE37AA8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5"/>
              </w:rPr>
              <w:t>27</w:t>
            </w:r>
          </w:p>
        </w:tc>
      </w:tr>
      <w:tr w:rsidR="0023485F" w14:paraId="1F0BCADE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04D0A3D3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53297B4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796AC095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0F6B0F04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756" w:type="dxa"/>
          </w:tcPr>
          <w:p w14:paraId="192BBBBC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514" w:type="dxa"/>
          </w:tcPr>
          <w:p w14:paraId="3DCDE660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23485F" w14:paraId="1D1190FC" w14:textId="77777777">
        <w:trPr>
          <w:trHeight w:val="565"/>
        </w:trPr>
        <w:tc>
          <w:tcPr>
            <w:tcW w:w="574" w:type="dxa"/>
            <w:vMerge w:val="restart"/>
          </w:tcPr>
          <w:p w14:paraId="22725FE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18D5A557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12</w:t>
            </w:r>
          </w:p>
        </w:tc>
        <w:tc>
          <w:tcPr>
            <w:tcW w:w="7423" w:type="dxa"/>
            <w:vMerge w:val="restart"/>
          </w:tcPr>
          <w:p w14:paraId="5734C994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1F261DD7" w14:textId="77777777" w:rsidR="0023485F" w:rsidRDefault="00C63A8D">
            <w:pPr>
              <w:pStyle w:val="TableParagraph"/>
              <w:spacing w:before="1"/>
              <w:ind w:left="11" w:right="3"/>
              <w:jc w:val="center"/>
            </w:pPr>
            <w:r>
              <w:t>Прыжок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(см)</w:t>
            </w:r>
          </w:p>
        </w:tc>
        <w:tc>
          <w:tcPr>
            <w:tcW w:w="401" w:type="dxa"/>
          </w:tcPr>
          <w:p w14:paraId="14538A3D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63EB046C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170</w:t>
            </w:r>
          </w:p>
        </w:tc>
        <w:tc>
          <w:tcPr>
            <w:tcW w:w="756" w:type="dxa"/>
          </w:tcPr>
          <w:p w14:paraId="4A15A143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160</w:t>
            </w:r>
          </w:p>
        </w:tc>
        <w:tc>
          <w:tcPr>
            <w:tcW w:w="514" w:type="dxa"/>
          </w:tcPr>
          <w:p w14:paraId="3AD8751C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5"/>
              </w:rPr>
              <w:t>140</w:t>
            </w:r>
          </w:p>
        </w:tc>
      </w:tr>
      <w:tr w:rsidR="0023485F" w14:paraId="2DA37894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45F3D6E8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3688676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29F4EF68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349139B4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160</w:t>
            </w:r>
          </w:p>
        </w:tc>
        <w:tc>
          <w:tcPr>
            <w:tcW w:w="756" w:type="dxa"/>
          </w:tcPr>
          <w:p w14:paraId="425F8ED3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150</w:t>
            </w:r>
          </w:p>
        </w:tc>
        <w:tc>
          <w:tcPr>
            <w:tcW w:w="514" w:type="dxa"/>
          </w:tcPr>
          <w:p w14:paraId="66F705B9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5"/>
              </w:rPr>
              <w:t>130</w:t>
            </w:r>
          </w:p>
        </w:tc>
      </w:tr>
      <w:tr w:rsidR="0023485F" w14:paraId="656897B0" w14:textId="77777777">
        <w:trPr>
          <w:trHeight w:val="565"/>
        </w:trPr>
        <w:tc>
          <w:tcPr>
            <w:tcW w:w="574" w:type="dxa"/>
            <w:vMerge w:val="restart"/>
          </w:tcPr>
          <w:p w14:paraId="73558E98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344C4C57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13</w:t>
            </w:r>
          </w:p>
        </w:tc>
        <w:tc>
          <w:tcPr>
            <w:tcW w:w="7423" w:type="dxa"/>
            <w:vMerge w:val="restart"/>
          </w:tcPr>
          <w:p w14:paraId="6E196777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5FA33378" w14:textId="77777777" w:rsidR="0023485F" w:rsidRDefault="00C63A8D">
            <w:pPr>
              <w:pStyle w:val="TableParagraph"/>
              <w:ind w:left="11" w:right="3"/>
              <w:jc w:val="center"/>
            </w:pPr>
            <w:r>
              <w:t>Прыжок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длину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разбега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(см)</w:t>
            </w:r>
          </w:p>
        </w:tc>
        <w:tc>
          <w:tcPr>
            <w:tcW w:w="401" w:type="dxa"/>
          </w:tcPr>
          <w:p w14:paraId="12FA6A86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2BD547AF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5"/>
              </w:rPr>
              <w:t>340</w:t>
            </w:r>
          </w:p>
        </w:tc>
        <w:tc>
          <w:tcPr>
            <w:tcW w:w="756" w:type="dxa"/>
          </w:tcPr>
          <w:p w14:paraId="302BD679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5"/>
              </w:rPr>
              <w:t>300</w:t>
            </w:r>
          </w:p>
        </w:tc>
        <w:tc>
          <w:tcPr>
            <w:tcW w:w="514" w:type="dxa"/>
          </w:tcPr>
          <w:p w14:paraId="1CCFA7E4" w14:textId="77777777" w:rsidR="0023485F" w:rsidRDefault="00C63A8D">
            <w:pPr>
              <w:pStyle w:val="TableParagraph"/>
              <w:spacing w:line="249" w:lineRule="exact"/>
              <w:ind w:left="9" w:right="3"/>
              <w:jc w:val="center"/>
            </w:pPr>
            <w:r>
              <w:rPr>
                <w:spacing w:val="-5"/>
              </w:rPr>
              <w:t>260</w:t>
            </w:r>
          </w:p>
        </w:tc>
      </w:tr>
      <w:tr w:rsidR="0023485F" w14:paraId="65450B68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78902E2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4E485C1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49030121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134F3019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5"/>
              </w:rPr>
              <w:t>300</w:t>
            </w:r>
          </w:p>
        </w:tc>
        <w:tc>
          <w:tcPr>
            <w:tcW w:w="756" w:type="dxa"/>
          </w:tcPr>
          <w:p w14:paraId="5FF4F224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5"/>
              </w:rPr>
              <w:t>260</w:t>
            </w:r>
          </w:p>
        </w:tc>
        <w:tc>
          <w:tcPr>
            <w:tcW w:w="514" w:type="dxa"/>
          </w:tcPr>
          <w:p w14:paraId="52FA3EB8" w14:textId="77777777" w:rsidR="0023485F" w:rsidRDefault="00C63A8D">
            <w:pPr>
              <w:pStyle w:val="TableParagraph"/>
              <w:spacing w:line="249" w:lineRule="exact"/>
              <w:ind w:left="9" w:right="3"/>
              <w:jc w:val="center"/>
            </w:pPr>
            <w:r>
              <w:rPr>
                <w:spacing w:val="-5"/>
              </w:rPr>
              <w:t>220</w:t>
            </w:r>
          </w:p>
        </w:tc>
      </w:tr>
      <w:tr w:rsidR="0023485F" w14:paraId="2041BAE7" w14:textId="77777777">
        <w:trPr>
          <w:trHeight w:val="568"/>
        </w:trPr>
        <w:tc>
          <w:tcPr>
            <w:tcW w:w="574" w:type="dxa"/>
            <w:vMerge w:val="restart"/>
          </w:tcPr>
          <w:p w14:paraId="24D38A92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6277CB31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14</w:t>
            </w:r>
          </w:p>
        </w:tc>
        <w:tc>
          <w:tcPr>
            <w:tcW w:w="7423" w:type="dxa"/>
            <w:vMerge w:val="restart"/>
          </w:tcPr>
          <w:p w14:paraId="28BB13EF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2BF87857" w14:textId="77777777" w:rsidR="0023485F" w:rsidRDefault="00C63A8D">
            <w:pPr>
              <w:pStyle w:val="TableParagraph"/>
              <w:spacing w:before="1"/>
              <w:ind w:left="11" w:right="1"/>
              <w:jc w:val="center"/>
            </w:pPr>
            <w:r>
              <w:t>Прыжок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высоту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разбега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(см)</w:t>
            </w:r>
          </w:p>
        </w:tc>
        <w:tc>
          <w:tcPr>
            <w:tcW w:w="401" w:type="dxa"/>
          </w:tcPr>
          <w:p w14:paraId="762D6424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46679E4E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5"/>
              </w:rPr>
              <w:t>110</w:t>
            </w:r>
          </w:p>
        </w:tc>
        <w:tc>
          <w:tcPr>
            <w:tcW w:w="756" w:type="dxa"/>
          </w:tcPr>
          <w:p w14:paraId="1030FF77" w14:textId="77777777" w:rsidR="0023485F" w:rsidRDefault="00C63A8D">
            <w:pPr>
              <w:pStyle w:val="TableParagraph"/>
              <w:spacing w:line="249" w:lineRule="exact"/>
              <w:ind w:left="11" w:right="2"/>
              <w:jc w:val="center"/>
            </w:pPr>
            <w:r>
              <w:rPr>
                <w:spacing w:val="-5"/>
              </w:rPr>
              <w:t>100</w:t>
            </w:r>
          </w:p>
        </w:tc>
        <w:tc>
          <w:tcPr>
            <w:tcW w:w="514" w:type="dxa"/>
          </w:tcPr>
          <w:p w14:paraId="42C525A3" w14:textId="77777777" w:rsidR="0023485F" w:rsidRDefault="00C63A8D">
            <w:pPr>
              <w:pStyle w:val="TableParagraph"/>
              <w:spacing w:line="249" w:lineRule="exact"/>
              <w:ind w:left="9" w:right="3"/>
              <w:jc w:val="center"/>
            </w:pPr>
            <w:r>
              <w:rPr>
                <w:spacing w:val="-5"/>
              </w:rPr>
              <w:t>85</w:t>
            </w:r>
          </w:p>
        </w:tc>
      </w:tr>
      <w:tr w:rsidR="0023485F" w14:paraId="307443A2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4ABFDD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25361DB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281EAB95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3BA92C26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105</w:t>
            </w:r>
          </w:p>
        </w:tc>
        <w:tc>
          <w:tcPr>
            <w:tcW w:w="756" w:type="dxa"/>
          </w:tcPr>
          <w:p w14:paraId="640F9069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5"/>
              </w:rPr>
              <w:t>95</w:t>
            </w:r>
          </w:p>
        </w:tc>
        <w:tc>
          <w:tcPr>
            <w:tcW w:w="514" w:type="dxa"/>
          </w:tcPr>
          <w:p w14:paraId="4423E77B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5"/>
              </w:rPr>
              <w:t>80</w:t>
            </w:r>
          </w:p>
        </w:tc>
      </w:tr>
      <w:tr w:rsidR="0023485F" w14:paraId="244DC778" w14:textId="77777777">
        <w:trPr>
          <w:trHeight w:val="565"/>
        </w:trPr>
        <w:tc>
          <w:tcPr>
            <w:tcW w:w="574" w:type="dxa"/>
            <w:vMerge w:val="restart"/>
          </w:tcPr>
          <w:p w14:paraId="7753718B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5737DD94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15</w:t>
            </w:r>
          </w:p>
        </w:tc>
        <w:tc>
          <w:tcPr>
            <w:tcW w:w="7423" w:type="dxa"/>
            <w:vMerge w:val="restart"/>
          </w:tcPr>
          <w:p w14:paraId="153C48D1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4C2296E" w14:textId="77777777" w:rsidR="0023485F" w:rsidRDefault="00C63A8D">
            <w:pPr>
              <w:pStyle w:val="TableParagraph"/>
              <w:spacing w:before="1"/>
              <w:ind w:left="11" w:right="3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01" w:type="dxa"/>
          </w:tcPr>
          <w:p w14:paraId="67BC40F1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3C14518A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6,30</w:t>
            </w:r>
          </w:p>
        </w:tc>
        <w:tc>
          <w:tcPr>
            <w:tcW w:w="756" w:type="dxa"/>
          </w:tcPr>
          <w:p w14:paraId="7288FBDD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7,00</w:t>
            </w:r>
          </w:p>
        </w:tc>
        <w:tc>
          <w:tcPr>
            <w:tcW w:w="514" w:type="dxa"/>
          </w:tcPr>
          <w:p w14:paraId="0C333A3C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7,40</w:t>
            </w:r>
          </w:p>
        </w:tc>
      </w:tr>
      <w:tr w:rsidR="0023485F" w14:paraId="18019FD8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6EA1ED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6EAEB6B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3FA44753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1C510183" w14:textId="77777777" w:rsidR="0023485F" w:rsidRDefault="00C63A8D">
            <w:pPr>
              <w:pStyle w:val="TableParagraph"/>
              <w:spacing w:line="246" w:lineRule="exact"/>
              <w:ind w:left="10" w:right="-15"/>
              <w:jc w:val="center"/>
            </w:pPr>
            <w:r>
              <w:rPr>
                <w:spacing w:val="-4"/>
              </w:rPr>
              <w:t>7,00</w:t>
            </w:r>
          </w:p>
        </w:tc>
        <w:tc>
          <w:tcPr>
            <w:tcW w:w="756" w:type="dxa"/>
          </w:tcPr>
          <w:p w14:paraId="6AB3C791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4"/>
              </w:rPr>
              <w:t>7,30</w:t>
            </w:r>
          </w:p>
        </w:tc>
        <w:tc>
          <w:tcPr>
            <w:tcW w:w="514" w:type="dxa"/>
          </w:tcPr>
          <w:p w14:paraId="0DFC02BC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8,10</w:t>
            </w:r>
          </w:p>
        </w:tc>
      </w:tr>
      <w:tr w:rsidR="0023485F" w14:paraId="15516085" w14:textId="77777777">
        <w:trPr>
          <w:trHeight w:val="565"/>
        </w:trPr>
        <w:tc>
          <w:tcPr>
            <w:tcW w:w="574" w:type="dxa"/>
            <w:vMerge w:val="restart"/>
          </w:tcPr>
          <w:p w14:paraId="115DE821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5A9EF87A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16</w:t>
            </w:r>
          </w:p>
        </w:tc>
        <w:tc>
          <w:tcPr>
            <w:tcW w:w="7423" w:type="dxa"/>
            <w:vMerge w:val="restart"/>
          </w:tcPr>
          <w:p w14:paraId="1FAF4CE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325A83D" w14:textId="77777777" w:rsidR="0023485F" w:rsidRDefault="00C63A8D">
            <w:pPr>
              <w:pStyle w:val="TableParagraph"/>
              <w:spacing w:before="1"/>
              <w:ind w:left="11" w:right="3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01" w:type="dxa"/>
          </w:tcPr>
          <w:p w14:paraId="76B3E4BA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6E5AB917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756" w:type="dxa"/>
          </w:tcPr>
          <w:p w14:paraId="297B9B92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514" w:type="dxa"/>
          </w:tcPr>
          <w:p w14:paraId="060BFF64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+</w:t>
            </w:r>
          </w:p>
        </w:tc>
      </w:tr>
      <w:tr w:rsidR="0023485F" w14:paraId="3F5E273C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6DF082D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3ED8589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0CCC1EBC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0DC3BF68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756" w:type="dxa"/>
          </w:tcPr>
          <w:p w14:paraId="2992B999" w14:textId="77777777" w:rsidR="0023485F" w:rsidRDefault="00C63A8D">
            <w:pPr>
              <w:pStyle w:val="TableParagraph"/>
              <w:spacing w:line="246" w:lineRule="exact"/>
              <w:ind w:left="11" w:right="2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514" w:type="dxa"/>
          </w:tcPr>
          <w:p w14:paraId="7CE6DAA0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+</w:t>
            </w:r>
          </w:p>
        </w:tc>
      </w:tr>
      <w:tr w:rsidR="0023485F" w14:paraId="69ED06EA" w14:textId="77777777">
        <w:trPr>
          <w:trHeight w:val="253"/>
        </w:trPr>
        <w:tc>
          <w:tcPr>
            <w:tcW w:w="574" w:type="dxa"/>
            <w:vMerge w:val="restart"/>
          </w:tcPr>
          <w:p w14:paraId="1A13ED0F" w14:textId="77777777" w:rsidR="0023485F" w:rsidRDefault="0023485F">
            <w:pPr>
              <w:pStyle w:val="TableParagraph"/>
              <w:rPr>
                <w:b/>
              </w:rPr>
            </w:pPr>
          </w:p>
          <w:p w14:paraId="097A1E23" w14:textId="77777777" w:rsidR="0023485F" w:rsidRDefault="0023485F">
            <w:pPr>
              <w:pStyle w:val="TableParagraph"/>
              <w:spacing w:before="147"/>
              <w:rPr>
                <w:b/>
              </w:rPr>
            </w:pPr>
          </w:p>
          <w:p w14:paraId="2CE2D558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17</w:t>
            </w:r>
          </w:p>
        </w:tc>
        <w:tc>
          <w:tcPr>
            <w:tcW w:w="7423" w:type="dxa"/>
            <w:vMerge w:val="restart"/>
          </w:tcPr>
          <w:p w14:paraId="151F6664" w14:textId="77777777" w:rsidR="0023485F" w:rsidRDefault="00C63A8D">
            <w:pPr>
              <w:pStyle w:val="TableParagraph"/>
              <w:numPr>
                <w:ilvl w:val="0"/>
                <w:numId w:val="3"/>
              </w:numPr>
              <w:tabs>
                <w:tab w:val="left" w:pos="2224"/>
              </w:tabs>
              <w:spacing w:line="246" w:lineRule="exact"/>
              <w:ind w:left="2224" w:hanging="132"/>
            </w:pPr>
            <w:r>
              <w:t>Одновременный</w:t>
            </w:r>
            <w:r>
              <w:rPr>
                <w:spacing w:val="-11"/>
              </w:rPr>
              <w:t xml:space="preserve"> </w:t>
            </w:r>
            <w:r>
              <w:t>бесшажный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ход</w:t>
            </w:r>
          </w:p>
          <w:p w14:paraId="70A7C080" w14:textId="77777777" w:rsidR="0023485F" w:rsidRDefault="0023485F">
            <w:pPr>
              <w:pStyle w:val="TableParagraph"/>
              <w:spacing w:before="60"/>
              <w:rPr>
                <w:b/>
              </w:rPr>
            </w:pPr>
          </w:p>
          <w:p w14:paraId="6E90D4D9" w14:textId="77777777" w:rsidR="0023485F" w:rsidRDefault="00C63A8D">
            <w:pPr>
              <w:pStyle w:val="TableParagraph"/>
              <w:numPr>
                <w:ilvl w:val="1"/>
                <w:numId w:val="3"/>
              </w:numPr>
              <w:tabs>
                <w:tab w:val="left" w:pos="2889"/>
              </w:tabs>
              <w:spacing w:before="1"/>
              <w:ind w:hanging="132"/>
            </w:pPr>
            <w:r>
              <w:t>Подъем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«елочкой»</w:t>
            </w:r>
          </w:p>
          <w:p w14:paraId="45428DD4" w14:textId="77777777" w:rsidR="0023485F" w:rsidRDefault="0023485F">
            <w:pPr>
              <w:pStyle w:val="TableParagraph"/>
              <w:spacing w:before="26"/>
              <w:rPr>
                <w:b/>
              </w:rPr>
            </w:pPr>
          </w:p>
          <w:p w14:paraId="2547E7BE" w14:textId="77777777" w:rsidR="0023485F" w:rsidRDefault="00C63A8D">
            <w:pPr>
              <w:pStyle w:val="TableParagraph"/>
              <w:numPr>
                <w:ilvl w:val="0"/>
                <w:numId w:val="4"/>
              </w:numPr>
              <w:tabs>
                <w:tab w:val="left" w:pos="2527"/>
              </w:tabs>
              <w:ind w:hanging="132"/>
            </w:pPr>
            <w:r>
              <w:t>Спуск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«ворота»</w:t>
            </w:r>
            <w:r>
              <w:rPr>
                <w:spacing w:val="-7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палок</w:t>
            </w:r>
          </w:p>
          <w:p w14:paraId="529222D0" w14:textId="77777777" w:rsidR="0023485F" w:rsidRDefault="0023485F">
            <w:pPr>
              <w:pStyle w:val="TableParagraph"/>
              <w:spacing w:before="27"/>
              <w:rPr>
                <w:b/>
              </w:rPr>
            </w:pPr>
          </w:p>
          <w:p w14:paraId="4B4E67A5" w14:textId="77777777" w:rsidR="0023485F" w:rsidRDefault="00C63A8D">
            <w:pPr>
              <w:pStyle w:val="TableParagraph"/>
              <w:numPr>
                <w:ilvl w:val="1"/>
                <w:numId w:val="4"/>
              </w:numPr>
              <w:tabs>
                <w:tab w:val="left" w:pos="2704"/>
              </w:tabs>
              <w:spacing w:line="240" w:lineRule="exact"/>
              <w:ind w:left="2704" w:hanging="132"/>
            </w:pPr>
            <w:r>
              <w:t>Торможение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«плугом»</w:t>
            </w:r>
          </w:p>
        </w:tc>
        <w:tc>
          <w:tcPr>
            <w:tcW w:w="401" w:type="dxa"/>
          </w:tcPr>
          <w:p w14:paraId="19EAF5DE" w14:textId="77777777" w:rsidR="0023485F" w:rsidRDefault="00C63A8D">
            <w:pPr>
              <w:pStyle w:val="TableParagraph"/>
              <w:spacing w:line="234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1678" w:type="dxa"/>
            <w:gridSpan w:val="3"/>
          </w:tcPr>
          <w:p w14:paraId="65E6FFB7" w14:textId="77777777" w:rsidR="0023485F" w:rsidRDefault="00C63A8D">
            <w:pPr>
              <w:pStyle w:val="TableParagraph"/>
              <w:spacing w:line="234" w:lineRule="exact"/>
              <w:ind w:left="29"/>
            </w:pPr>
            <w:r>
              <w:rPr>
                <w:spacing w:val="-2"/>
              </w:rPr>
              <w:t>Техниканалыжах</w:t>
            </w:r>
          </w:p>
        </w:tc>
      </w:tr>
      <w:tr w:rsidR="0023485F" w14:paraId="2B825160" w14:textId="77777777">
        <w:trPr>
          <w:trHeight w:val="1617"/>
        </w:trPr>
        <w:tc>
          <w:tcPr>
            <w:tcW w:w="574" w:type="dxa"/>
            <w:vMerge/>
            <w:tcBorders>
              <w:top w:val="nil"/>
            </w:tcBorders>
          </w:tcPr>
          <w:p w14:paraId="452F2D6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3DECAB1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3B6B9A4C" w14:textId="77777777" w:rsidR="0023485F" w:rsidRDefault="0023485F">
            <w:pPr>
              <w:pStyle w:val="TableParagraph"/>
              <w:rPr>
                <w:b/>
              </w:rPr>
            </w:pPr>
          </w:p>
          <w:p w14:paraId="2A0B1766" w14:textId="77777777" w:rsidR="0023485F" w:rsidRDefault="0023485F">
            <w:pPr>
              <w:pStyle w:val="TableParagraph"/>
              <w:spacing w:before="169"/>
              <w:rPr>
                <w:b/>
              </w:rPr>
            </w:pPr>
          </w:p>
          <w:p w14:paraId="068D69F7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1678" w:type="dxa"/>
            <w:gridSpan w:val="3"/>
          </w:tcPr>
          <w:p w14:paraId="7A26EE43" w14:textId="77777777" w:rsidR="0023485F" w:rsidRDefault="0023485F">
            <w:pPr>
              <w:pStyle w:val="TableParagraph"/>
              <w:rPr>
                <w:b/>
              </w:rPr>
            </w:pPr>
          </w:p>
          <w:p w14:paraId="428F6FC2" w14:textId="77777777" w:rsidR="0023485F" w:rsidRDefault="0023485F">
            <w:pPr>
              <w:pStyle w:val="TableParagraph"/>
              <w:spacing w:before="169"/>
              <w:rPr>
                <w:b/>
              </w:rPr>
            </w:pPr>
          </w:p>
          <w:p w14:paraId="13BF4337" w14:textId="77777777" w:rsidR="0023485F" w:rsidRDefault="00C63A8D">
            <w:pPr>
              <w:pStyle w:val="TableParagraph"/>
              <w:ind w:left="29"/>
            </w:pPr>
            <w:r>
              <w:rPr>
                <w:spacing w:val="-2"/>
              </w:rPr>
              <w:t>Техниканалыжах</w:t>
            </w:r>
          </w:p>
        </w:tc>
      </w:tr>
      <w:tr w:rsidR="0023485F" w14:paraId="6E3E0F2F" w14:textId="77777777">
        <w:trPr>
          <w:trHeight w:val="251"/>
        </w:trPr>
        <w:tc>
          <w:tcPr>
            <w:tcW w:w="574" w:type="dxa"/>
            <w:vMerge w:val="restart"/>
          </w:tcPr>
          <w:p w14:paraId="417892C9" w14:textId="77777777" w:rsidR="0023485F" w:rsidRDefault="00C63A8D">
            <w:pPr>
              <w:pStyle w:val="TableParagraph"/>
              <w:spacing w:before="128"/>
              <w:ind w:left="174"/>
            </w:pPr>
            <w:r>
              <w:rPr>
                <w:spacing w:val="-5"/>
              </w:rPr>
              <w:t>18</w:t>
            </w:r>
          </w:p>
        </w:tc>
        <w:tc>
          <w:tcPr>
            <w:tcW w:w="7423" w:type="dxa"/>
            <w:vMerge w:val="restart"/>
          </w:tcPr>
          <w:p w14:paraId="49A40ABA" w14:textId="77777777" w:rsidR="0023485F" w:rsidRDefault="00C63A8D">
            <w:pPr>
              <w:pStyle w:val="TableParagraph"/>
              <w:spacing w:before="128"/>
              <w:ind w:left="11"/>
              <w:jc w:val="center"/>
            </w:pPr>
            <w:r>
              <w:t>Ведение</w:t>
            </w:r>
            <w:r>
              <w:rPr>
                <w:spacing w:val="-4"/>
              </w:rPr>
              <w:t xml:space="preserve"> </w:t>
            </w:r>
            <w:r>
              <w:t>мяча</w:t>
            </w:r>
            <w:r>
              <w:rPr>
                <w:spacing w:val="-4"/>
              </w:rPr>
              <w:t xml:space="preserve"> </w:t>
            </w:r>
            <w:r>
              <w:t>бегом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баскетболе</w:t>
            </w:r>
          </w:p>
        </w:tc>
        <w:tc>
          <w:tcPr>
            <w:tcW w:w="401" w:type="dxa"/>
          </w:tcPr>
          <w:p w14:paraId="353C5604" w14:textId="77777777" w:rsidR="0023485F" w:rsidRDefault="00C63A8D">
            <w:pPr>
              <w:pStyle w:val="TableParagraph"/>
              <w:spacing w:line="231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1678" w:type="dxa"/>
            <w:gridSpan w:val="3"/>
          </w:tcPr>
          <w:p w14:paraId="66BCA620" w14:textId="77777777" w:rsidR="0023485F" w:rsidRDefault="00C63A8D">
            <w:pPr>
              <w:pStyle w:val="TableParagraph"/>
              <w:spacing w:line="231" w:lineRule="exact"/>
              <w:ind w:left="444"/>
            </w:pPr>
            <w:r>
              <w:rPr>
                <w:spacing w:val="-2"/>
              </w:rPr>
              <w:t>Техника</w:t>
            </w:r>
          </w:p>
        </w:tc>
      </w:tr>
      <w:tr w:rsidR="0023485F" w14:paraId="4136314C" w14:textId="77777777">
        <w:trPr>
          <w:trHeight w:val="253"/>
        </w:trPr>
        <w:tc>
          <w:tcPr>
            <w:tcW w:w="574" w:type="dxa"/>
            <w:vMerge/>
            <w:tcBorders>
              <w:top w:val="nil"/>
            </w:tcBorders>
          </w:tcPr>
          <w:p w14:paraId="5DD97E0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7BC59BD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66F8DFF2" w14:textId="77777777" w:rsidR="0023485F" w:rsidRDefault="00C63A8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1678" w:type="dxa"/>
            <w:gridSpan w:val="3"/>
          </w:tcPr>
          <w:p w14:paraId="74B43A87" w14:textId="77777777" w:rsidR="0023485F" w:rsidRDefault="00C63A8D">
            <w:pPr>
              <w:pStyle w:val="TableParagraph"/>
              <w:spacing w:line="234" w:lineRule="exact"/>
              <w:ind w:left="444"/>
            </w:pPr>
            <w:r>
              <w:rPr>
                <w:spacing w:val="-2"/>
              </w:rPr>
              <w:t>Техника</w:t>
            </w:r>
          </w:p>
        </w:tc>
      </w:tr>
      <w:tr w:rsidR="0023485F" w14:paraId="440D8091" w14:textId="77777777">
        <w:trPr>
          <w:trHeight w:val="251"/>
        </w:trPr>
        <w:tc>
          <w:tcPr>
            <w:tcW w:w="574" w:type="dxa"/>
            <w:vMerge w:val="restart"/>
          </w:tcPr>
          <w:p w14:paraId="570E0BF2" w14:textId="77777777" w:rsidR="0023485F" w:rsidRDefault="00C63A8D">
            <w:pPr>
              <w:pStyle w:val="TableParagraph"/>
              <w:spacing w:before="128"/>
              <w:ind w:left="174"/>
            </w:pPr>
            <w:r>
              <w:rPr>
                <w:spacing w:val="-5"/>
              </w:rPr>
              <w:t>19</w:t>
            </w:r>
          </w:p>
        </w:tc>
        <w:tc>
          <w:tcPr>
            <w:tcW w:w="7423" w:type="dxa"/>
            <w:vMerge w:val="restart"/>
          </w:tcPr>
          <w:p w14:paraId="50ED2CDD" w14:textId="77777777" w:rsidR="0023485F" w:rsidRDefault="00C63A8D">
            <w:pPr>
              <w:pStyle w:val="TableParagraph"/>
              <w:spacing w:before="128"/>
              <w:ind w:left="1787"/>
            </w:pPr>
            <w:r>
              <w:t>Прыжки</w:t>
            </w:r>
            <w:r>
              <w:rPr>
                <w:spacing w:val="-6"/>
              </w:rPr>
              <w:t xml:space="preserve"> </w:t>
            </w:r>
            <w:r>
              <w:t>через</w:t>
            </w:r>
            <w:r>
              <w:rPr>
                <w:spacing w:val="-4"/>
              </w:rPr>
              <w:t xml:space="preserve"> </w:t>
            </w:r>
            <w:r>
              <w:t>скакалку</w:t>
            </w:r>
            <w:r>
              <w:rPr>
                <w:spacing w:val="-6"/>
              </w:rPr>
              <w:t xml:space="preserve"> </w:t>
            </w:r>
            <w:r>
              <w:t>(кол-во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раз/мин)</w:t>
            </w:r>
          </w:p>
        </w:tc>
        <w:tc>
          <w:tcPr>
            <w:tcW w:w="401" w:type="dxa"/>
          </w:tcPr>
          <w:p w14:paraId="35DEEDFB" w14:textId="77777777" w:rsidR="0023485F" w:rsidRDefault="00C63A8D">
            <w:pPr>
              <w:pStyle w:val="TableParagraph"/>
              <w:spacing w:line="231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445C8BE7" w14:textId="77777777" w:rsidR="0023485F" w:rsidRDefault="00C63A8D">
            <w:pPr>
              <w:pStyle w:val="TableParagraph"/>
              <w:spacing w:line="231" w:lineRule="exact"/>
              <w:ind w:left="11"/>
              <w:jc w:val="center"/>
            </w:pPr>
            <w:r>
              <w:rPr>
                <w:spacing w:val="-5"/>
              </w:rPr>
              <w:t>70</w:t>
            </w:r>
          </w:p>
        </w:tc>
        <w:tc>
          <w:tcPr>
            <w:tcW w:w="756" w:type="dxa"/>
          </w:tcPr>
          <w:p w14:paraId="2D6FEEF7" w14:textId="77777777" w:rsidR="0023485F" w:rsidRDefault="00C63A8D">
            <w:pPr>
              <w:pStyle w:val="TableParagraph"/>
              <w:spacing w:line="231" w:lineRule="exact"/>
              <w:ind w:left="11" w:right="2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514" w:type="dxa"/>
          </w:tcPr>
          <w:p w14:paraId="3A2F4F99" w14:textId="77777777" w:rsidR="0023485F" w:rsidRDefault="00C63A8D">
            <w:pPr>
              <w:pStyle w:val="TableParagraph"/>
              <w:spacing w:line="231" w:lineRule="exact"/>
              <w:ind w:left="9" w:right="3"/>
              <w:jc w:val="center"/>
            </w:pPr>
            <w:r>
              <w:rPr>
                <w:spacing w:val="-5"/>
              </w:rPr>
              <w:t>55</w:t>
            </w:r>
          </w:p>
        </w:tc>
      </w:tr>
      <w:tr w:rsidR="0023485F" w14:paraId="2B70905E" w14:textId="77777777">
        <w:trPr>
          <w:trHeight w:val="253"/>
        </w:trPr>
        <w:tc>
          <w:tcPr>
            <w:tcW w:w="574" w:type="dxa"/>
            <w:vMerge/>
            <w:tcBorders>
              <w:top w:val="nil"/>
            </w:tcBorders>
          </w:tcPr>
          <w:p w14:paraId="550A084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7CED52B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378AB056" w14:textId="77777777" w:rsidR="0023485F" w:rsidRDefault="00C63A8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5E9BB147" w14:textId="77777777" w:rsidR="0023485F" w:rsidRDefault="00C63A8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756" w:type="dxa"/>
          </w:tcPr>
          <w:p w14:paraId="15ECC910" w14:textId="77777777" w:rsidR="0023485F" w:rsidRDefault="00C63A8D">
            <w:pPr>
              <w:pStyle w:val="TableParagraph"/>
              <w:spacing w:line="234" w:lineRule="exact"/>
              <w:ind w:left="11" w:right="2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514" w:type="dxa"/>
          </w:tcPr>
          <w:p w14:paraId="37EA1D3D" w14:textId="77777777" w:rsidR="0023485F" w:rsidRDefault="00C63A8D">
            <w:pPr>
              <w:pStyle w:val="TableParagraph"/>
              <w:spacing w:line="234" w:lineRule="exact"/>
              <w:ind w:left="9" w:right="3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23485F" w14:paraId="4A7E8FAA" w14:textId="77777777">
        <w:trPr>
          <w:trHeight w:val="253"/>
        </w:trPr>
        <w:tc>
          <w:tcPr>
            <w:tcW w:w="574" w:type="dxa"/>
            <w:vMerge w:val="restart"/>
          </w:tcPr>
          <w:p w14:paraId="185F2C82" w14:textId="77777777" w:rsidR="0023485F" w:rsidRDefault="00C63A8D">
            <w:pPr>
              <w:pStyle w:val="TableParagraph"/>
              <w:spacing w:before="128"/>
              <w:ind w:left="174"/>
            </w:pPr>
            <w:r>
              <w:rPr>
                <w:spacing w:val="-5"/>
              </w:rPr>
              <w:t>20</w:t>
            </w:r>
          </w:p>
        </w:tc>
        <w:tc>
          <w:tcPr>
            <w:tcW w:w="7423" w:type="dxa"/>
            <w:vMerge w:val="restart"/>
          </w:tcPr>
          <w:p w14:paraId="163B4036" w14:textId="77777777" w:rsidR="0023485F" w:rsidRDefault="00C63A8D">
            <w:pPr>
              <w:pStyle w:val="TableParagraph"/>
              <w:spacing w:before="128"/>
              <w:ind w:left="11" w:right="2"/>
              <w:jc w:val="center"/>
            </w:pPr>
            <w:r>
              <w:t>Прыжки</w:t>
            </w:r>
            <w:r>
              <w:rPr>
                <w:spacing w:val="-5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скакалку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сек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01" w:type="dxa"/>
          </w:tcPr>
          <w:p w14:paraId="7A1B07F1" w14:textId="77777777" w:rsidR="0023485F" w:rsidRDefault="00C63A8D">
            <w:pPr>
              <w:pStyle w:val="TableParagraph"/>
              <w:spacing w:line="234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7A0CAED2" w14:textId="77777777" w:rsidR="0023485F" w:rsidRDefault="00C63A8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756" w:type="dxa"/>
          </w:tcPr>
          <w:p w14:paraId="539B9B4F" w14:textId="77777777" w:rsidR="0023485F" w:rsidRDefault="00C63A8D">
            <w:pPr>
              <w:pStyle w:val="TableParagraph"/>
              <w:spacing w:line="234" w:lineRule="exact"/>
              <w:ind w:left="11" w:right="2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514" w:type="dxa"/>
          </w:tcPr>
          <w:p w14:paraId="13A20AA1" w14:textId="77777777" w:rsidR="0023485F" w:rsidRDefault="00C63A8D">
            <w:pPr>
              <w:pStyle w:val="TableParagraph"/>
              <w:spacing w:line="234" w:lineRule="exact"/>
              <w:ind w:left="9" w:right="3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23485F" w14:paraId="1937C44B" w14:textId="77777777">
        <w:trPr>
          <w:trHeight w:val="251"/>
        </w:trPr>
        <w:tc>
          <w:tcPr>
            <w:tcW w:w="574" w:type="dxa"/>
            <w:vMerge/>
            <w:tcBorders>
              <w:top w:val="nil"/>
            </w:tcBorders>
          </w:tcPr>
          <w:p w14:paraId="745A4A0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46D7674E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50A2F6F9" w14:textId="77777777" w:rsidR="0023485F" w:rsidRDefault="00C63A8D">
            <w:pPr>
              <w:pStyle w:val="TableParagraph"/>
              <w:spacing w:line="231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16E98DEB" w14:textId="77777777" w:rsidR="0023485F" w:rsidRDefault="00C63A8D">
            <w:pPr>
              <w:pStyle w:val="TableParagraph"/>
              <w:spacing w:line="231" w:lineRule="exact"/>
              <w:ind w:left="11"/>
              <w:jc w:val="center"/>
            </w:pPr>
            <w:r>
              <w:rPr>
                <w:spacing w:val="-5"/>
              </w:rPr>
              <w:t>38</w:t>
            </w:r>
          </w:p>
        </w:tc>
        <w:tc>
          <w:tcPr>
            <w:tcW w:w="756" w:type="dxa"/>
          </w:tcPr>
          <w:p w14:paraId="18F63396" w14:textId="77777777" w:rsidR="0023485F" w:rsidRDefault="00C63A8D">
            <w:pPr>
              <w:pStyle w:val="TableParagraph"/>
              <w:spacing w:line="231" w:lineRule="exact"/>
              <w:ind w:left="11" w:right="2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514" w:type="dxa"/>
          </w:tcPr>
          <w:p w14:paraId="3825B259" w14:textId="77777777" w:rsidR="0023485F" w:rsidRDefault="00C63A8D">
            <w:pPr>
              <w:pStyle w:val="TableParagraph"/>
              <w:spacing w:line="231" w:lineRule="exact"/>
              <w:ind w:left="9" w:right="3"/>
              <w:jc w:val="center"/>
            </w:pPr>
            <w:r>
              <w:rPr>
                <w:spacing w:val="-5"/>
              </w:rPr>
              <w:t>34</w:t>
            </w:r>
          </w:p>
        </w:tc>
      </w:tr>
      <w:tr w:rsidR="0023485F" w14:paraId="2BF76978" w14:textId="77777777">
        <w:trPr>
          <w:trHeight w:val="253"/>
        </w:trPr>
        <w:tc>
          <w:tcPr>
            <w:tcW w:w="574" w:type="dxa"/>
            <w:vMerge w:val="restart"/>
          </w:tcPr>
          <w:p w14:paraId="0B72416C" w14:textId="77777777" w:rsidR="0023485F" w:rsidRDefault="00C63A8D">
            <w:pPr>
              <w:pStyle w:val="TableParagraph"/>
              <w:spacing w:before="130"/>
              <w:ind w:left="174"/>
            </w:pPr>
            <w:r>
              <w:rPr>
                <w:spacing w:val="-5"/>
              </w:rPr>
              <w:t>21</w:t>
            </w:r>
          </w:p>
        </w:tc>
        <w:tc>
          <w:tcPr>
            <w:tcW w:w="7423" w:type="dxa"/>
            <w:vMerge w:val="restart"/>
          </w:tcPr>
          <w:p w14:paraId="39448D59" w14:textId="77777777" w:rsidR="0023485F" w:rsidRDefault="00C63A8D">
            <w:pPr>
              <w:pStyle w:val="TableParagraph"/>
              <w:spacing w:before="130"/>
              <w:ind w:left="11" w:right="2"/>
              <w:jc w:val="center"/>
            </w:pPr>
            <w:r>
              <w:t>Плавание</w:t>
            </w:r>
            <w:r>
              <w:rPr>
                <w:spacing w:val="-7"/>
              </w:rPr>
              <w:t xml:space="preserve"> </w:t>
            </w:r>
            <w:r>
              <w:t>без</w:t>
            </w:r>
            <w:r>
              <w:rPr>
                <w:spacing w:val="-5"/>
              </w:rPr>
              <w:t xml:space="preserve"> </w:t>
            </w:r>
            <w:r>
              <w:t>учета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  <w:r>
              <w:rPr>
                <w:spacing w:val="-5"/>
              </w:rPr>
              <w:t xml:space="preserve"> (м)</w:t>
            </w:r>
          </w:p>
        </w:tc>
        <w:tc>
          <w:tcPr>
            <w:tcW w:w="401" w:type="dxa"/>
          </w:tcPr>
          <w:p w14:paraId="15EF6341" w14:textId="77777777" w:rsidR="0023485F" w:rsidRDefault="00C63A8D">
            <w:pPr>
              <w:pStyle w:val="TableParagraph"/>
              <w:spacing w:line="234" w:lineRule="exact"/>
              <w:ind w:left="11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408" w:type="dxa"/>
          </w:tcPr>
          <w:p w14:paraId="1BBF78E0" w14:textId="77777777" w:rsidR="0023485F" w:rsidRDefault="00C63A8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756" w:type="dxa"/>
          </w:tcPr>
          <w:p w14:paraId="1B8CEF10" w14:textId="77777777" w:rsidR="0023485F" w:rsidRDefault="00C63A8D">
            <w:pPr>
              <w:pStyle w:val="TableParagraph"/>
              <w:spacing w:line="234" w:lineRule="exact"/>
              <w:ind w:left="11" w:right="2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514" w:type="dxa"/>
          </w:tcPr>
          <w:p w14:paraId="08BBE972" w14:textId="77777777" w:rsidR="0023485F" w:rsidRDefault="00C63A8D">
            <w:pPr>
              <w:pStyle w:val="TableParagraph"/>
              <w:spacing w:line="234" w:lineRule="exact"/>
              <w:ind w:left="9" w:right="3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23485F" w14:paraId="7BAFE1DD" w14:textId="77777777">
        <w:trPr>
          <w:trHeight w:val="253"/>
        </w:trPr>
        <w:tc>
          <w:tcPr>
            <w:tcW w:w="574" w:type="dxa"/>
            <w:vMerge/>
            <w:tcBorders>
              <w:top w:val="nil"/>
            </w:tcBorders>
          </w:tcPr>
          <w:p w14:paraId="4D95FD2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423" w:type="dxa"/>
            <w:vMerge/>
            <w:tcBorders>
              <w:top w:val="nil"/>
            </w:tcBorders>
          </w:tcPr>
          <w:p w14:paraId="0E1CC158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</w:tcPr>
          <w:p w14:paraId="00320518" w14:textId="77777777" w:rsidR="0023485F" w:rsidRDefault="00C63A8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408" w:type="dxa"/>
          </w:tcPr>
          <w:p w14:paraId="19FA1F12" w14:textId="77777777" w:rsidR="0023485F" w:rsidRDefault="00C63A8D">
            <w:pPr>
              <w:pStyle w:val="TableParagraph"/>
              <w:spacing w:line="234" w:lineRule="exact"/>
              <w:ind w:left="11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756" w:type="dxa"/>
          </w:tcPr>
          <w:p w14:paraId="2B86B59B" w14:textId="77777777" w:rsidR="0023485F" w:rsidRDefault="00C63A8D">
            <w:pPr>
              <w:pStyle w:val="TableParagraph"/>
              <w:spacing w:line="234" w:lineRule="exact"/>
              <w:ind w:left="11" w:right="2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514" w:type="dxa"/>
          </w:tcPr>
          <w:p w14:paraId="69F1C8C3" w14:textId="77777777" w:rsidR="0023485F" w:rsidRDefault="00C63A8D">
            <w:pPr>
              <w:pStyle w:val="TableParagraph"/>
              <w:spacing w:line="234" w:lineRule="exact"/>
              <w:ind w:left="9" w:right="3"/>
              <w:jc w:val="center"/>
            </w:pPr>
            <w:r>
              <w:rPr>
                <w:spacing w:val="-5"/>
              </w:rPr>
              <w:t>12</w:t>
            </w:r>
          </w:p>
        </w:tc>
      </w:tr>
    </w:tbl>
    <w:p w14:paraId="2578D33F" w14:textId="77777777" w:rsidR="0023485F" w:rsidRDefault="0023485F">
      <w:pPr>
        <w:pStyle w:val="a3"/>
        <w:ind w:left="0" w:firstLine="0"/>
        <w:jc w:val="left"/>
        <w:rPr>
          <w:b/>
        </w:rPr>
      </w:pPr>
    </w:p>
    <w:p w14:paraId="274CEA62" w14:textId="77777777" w:rsidR="0023485F" w:rsidRDefault="0023485F">
      <w:pPr>
        <w:pStyle w:val="a3"/>
        <w:ind w:left="0" w:firstLine="0"/>
        <w:jc w:val="left"/>
        <w:rPr>
          <w:b/>
        </w:rPr>
      </w:pPr>
    </w:p>
    <w:p w14:paraId="4CC88AEA" w14:textId="77777777" w:rsidR="0023485F" w:rsidRDefault="0023485F">
      <w:pPr>
        <w:pStyle w:val="a3"/>
        <w:ind w:left="0" w:firstLine="0"/>
        <w:jc w:val="left"/>
        <w:rPr>
          <w:b/>
        </w:rPr>
      </w:pPr>
    </w:p>
    <w:p w14:paraId="448620A1" w14:textId="77777777" w:rsidR="0023485F" w:rsidRDefault="0023485F">
      <w:pPr>
        <w:pStyle w:val="a3"/>
        <w:spacing w:before="227"/>
        <w:ind w:left="0" w:firstLine="0"/>
        <w:jc w:val="left"/>
        <w:rPr>
          <w:b/>
        </w:rPr>
      </w:pPr>
    </w:p>
    <w:p w14:paraId="689E905C" w14:textId="77777777" w:rsidR="0023485F" w:rsidRDefault="00C63A8D">
      <w:pPr>
        <w:spacing w:after="51"/>
        <w:ind w:left="1560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7092"/>
        <w:gridCol w:w="464"/>
        <w:gridCol w:w="1962"/>
      </w:tblGrid>
      <w:tr w:rsidR="0023485F" w14:paraId="4D7DC237" w14:textId="77777777">
        <w:trPr>
          <w:trHeight w:val="568"/>
        </w:trPr>
        <w:tc>
          <w:tcPr>
            <w:tcW w:w="574" w:type="dxa"/>
          </w:tcPr>
          <w:p w14:paraId="26150B64" w14:textId="77777777" w:rsidR="0023485F" w:rsidRDefault="00C63A8D">
            <w:pPr>
              <w:pStyle w:val="TableParagraph"/>
              <w:spacing w:line="249" w:lineRule="exact"/>
              <w:ind w:left="182"/>
            </w:pPr>
            <w:r>
              <w:rPr>
                <w:spacing w:val="-10"/>
              </w:rPr>
              <w:t>№</w:t>
            </w:r>
          </w:p>
        </w:tc>
        <w:tc>
          <w:tcPr>
            <w:tcW w:w="7092" w:type="dxa"/>
          </w:tcPr>
          <w:p w14:paraId="1062B95F" w14:textId="77777777" w:rsidR="0023485F" w:rsidRDefault="00C63A8D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2"/>
              </w:rPr>
              <w:t>Нормативы</w:t>
            </w:r>
          </w:p>
        </w:tc>
        <w:tc>
          <w:tcPr>
            <w:tcW w:w="464" w:type="dxa"/>
          </w:tcPr>
          <w:p w14:paraId="366E3446" w14:textId="77777777" w:rsidR="0023485F" w:rsidRDefault="00C63A8D">
            <w:pPr>
              <w:pStyle w:val="TableParagraph"/>
              <w:spacing w:line="249" w:lineRule="exact"/>
              <w:ind w:left="41"/>
            </w:pPr>
            <w:r>
              <w:rPr>
                <w:spacing w:val="-5"/>
              </w:rPr>
              <w:t>Пол</w:t>
            </w:r>
          </w:p>
        </w:tc>
        <w:tc>
          <w:tcPr>
            <w:tcW w:w="1962" w:type="dxa"/>
          </w:tcPr>
          <w:p w14:paraId="3CD83533" w14:textId="77777777" w:rsidR="0023485F" w:rsidRDefault="00C63A8D">
            <w:pPr>
              <w:pStyle w:val="TableParagraph"/>
              <w:spacing w:line="249" w:lineRule="exact"/>
              <w:ind w:left="628"/>
            </w:pPr>
            <w:r>
              <w:rPr>
                <w:spacing w:val="-2"/>
              </w:rPr>
              <w:t>Оценка</w:t>
            </w:r>
          </w:p>
        </w:tc>
      </w:tr>
    </w:tbl>
    <w:p w14:paraId="6C9085E7" w14:textId="77777777" w:rsidR="0023485F" w:rsidRDefault="0023485F">
      <w:pPr>
        <w:pStyle w:val="TableParagraph"/>
        <w:spacing w:line="249" w:lineRule="exact"/>
        <w:sectPr w:rsidR="0023485F">
          <w:type w:val="continuous"/>
          <w:pgSz w:w="11910" w:h="16840"/>
          <w:pgMar w:top="1400" w:right="283" w:bottom="1654" w:left="0" w:header="720" w:footer="720" w:gutter="0"/>
          <w:cols w:space="720"/>
        </w:sectPr>
      </w:pP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7092"/>
        <w:gridCol w:w="464"/>
        <w:gridCol w:w="512"/>
        <w:gridCol w:w="702"/>
        <w:gridCol w:w="750"/>
      </w:tblGrid>
      <w:tr w:rsidR="0023485F" w14:paraId="1A16A523" w14:textId="77777777">
        <w:trPr>
          <w:trHeight w:val="566"/>
        </w:trPr>
        <w:tc>
          <w:tcPr>
            <w:tcW w:w="574" w:type="dxa"/>
          </w:tcPr>
          <w:p w14:paraId="7F6DEB85" w14:textId="77777777" w:rsidR="0023485F" w:rsidRDefault="0023485F">
            <w:pPr>
              <w:pStyle w:val="TableParagraph"/>
            </w:pPr>
          </w:p>
        </w:tc>
        <w:tc>
          <w:tcPr>
            <w:tcW w:w="7092" w:type="dxa"/>
          </w:tcPr>
          <w:p w14:paraId="36F15038" w14:textId="77777777" w:rsidR="0023485F" w:rsidRDefault="0023485F">
            <w:pPr>
              <w:pStyle w:val="TableParagraph"/>
            </w:pPr>
          </w:p>
        </w:tc>
        <w:tc>
          <w:tcPr>
            <w:tcW w:w="464" w:type="dxa"/>
          </w:tcPr>
          <w:p w14:paraId="629F3468" w14:textId="77777777" w:rsidR="0023485F" w:rsidRDefault="0023485F">
            <w:pPr>
              <w:pStyle w:val="TableParagraph"/>
            </w:pPr>
          </w:p>
        </w:tc>
        <w:tc>
          <w:tcPr>
            <w:tcW w:w="512" w:type="dxa"/>
          </w:tcPr>
          <w:p w14:paraId="10AA5F3D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02" w:type="dxa"/>
          </w:tcPr>
          <w:p w14:paraId="73145863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50" w:type="dxa"/>
          </w:tcPr>
          <w:p w14:paraId="6E8FB4C4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23485F" w14:paraId="4AC7777B" w14:textId="77777777">
        <w:trPr>
          <w:trHeight w:val="565"/>
        </w:trPr>
        <w:tc>
          <w:tcPr>
            <w:tcW w:w="574" w:type="dxa"/>
            <w:vMerge w:val="restart"/>
          </w:tcPr>
          <w:p w14:paraId="71C9F2C6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B738592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092" w:type="dxa"/>
            <w:vMerge w:val="restart"/>
          </w:tcPr>
          <w:p w14:paraId="49D824C1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406DD8E" w14:textId="77777777" w:rsidR="0023485F" w:rsidRDefault="00C63A8D">
            <w:pPr>
              <w:pStyle w:val="TableParagraph"/>
              <w:spacing w:before="1"/>
              <w:ind w:left="9" w:right="1"/>
              <w:jc w:val="center"/>
            </w:pPr>
            <w:r>
              <w:t>«Челночный</w:t>
            </w:r>
            <w:r>
              <w:rPr>
                <w:spacing w:val="-3"/>
              </w:rPr>
              <w:t xml:space="preserve"> </w:t>
            </w:r>
            <w:r>
              <w:t>бег»</w:t>
            </w:r>
            <w:r>
              <w:rPr>
                <w:spacing w:val="-7"/>
              </w:rPr>
              <w:t xml:space="preserve"> </w:t>
            </w:r>
            <w:r>
              <w:t>4х9</w:t>
            </w:r>
            <w:r>
              <w:rPr>
                <w:spacing w:val="-3"/>
              </w:rPr>
              <w:t xml:space="preserve"> </w:t>
            </w:r>
            <w:r>
              <w:t>м</w:t>
            </w:r>
            <w:r>
              <w:rPr>
                <w:spacing w:val="-2"/>
              </w:rPr>
              <w:t xml:space="preserve"> (сек)</w:t>
            </w:r>
          </w:p>
        </w:tc>
        <w:tc>
          <w:tcPr>
            <w:tcW w:w="464" w:type="dxa"/>
          </w:tcPr>
          <w:p w14:paraId="166E311C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1C5EAC35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10,0</w:t>
            </w:r>
          </w:p>
        </w:tc>
        <w:tc>
          <w:tcPr>
            <w:tcW w:w="702" w:type="dxa"/>
          </w:tcPr>
          <w:p w14:paraId="77012718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4"/>
              </w:rPr>
              <w:t>10,5</w:t>
            </w:r>
          </w:p>
        </w:tc>
        <w:tc>
          <w:tcPr>
            <w:tcW w:w="750" w:type="dxa"/>
          </w:tcPr>
          <w:p w14:paraId="0245CC9E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4"/>
              </w:rPr>
              <w:t>11,5</w:t>
            </w:r>
          </w:p>
        </w:tc>
      </w:tr>
      <w:tr w:rsidR="0023485F" w14:paraId="12102599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613F785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5AF9479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283D95AD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5DA3CB70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10,3</w:t>
            </w:r>
          </w:p>
        </w:tc>
        <w:tc>
          <w:tcPr>
            <w:tcW w:w="702" w:type="dxa"/>
          </w:tcPr>
          <w:p w14:paraId="6FC06D5D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4"/>
              </w:rPr>
              <w:t>10,7</w:t>
            </w:r>
          </w:p>
        </w:tc>
        <w:tc>
          <w:tcPr>
            <w:tcW w:w="750" w:type="dxa"/>
          </w:tcPr>
          <w:p w14:paraId="44307548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4"/>
              </w:rPr>
              <w:t>11,5</w:t>
            </w:r>
          </w:p>
        </w:tc>
      </w:tr>
      <w:tr w:rsidR="0023485F" w14:paraId="520B3111" w14:textId="77777777">
        <w:trPr>
          <w:trHeight w:val="565"/>
        </w:trPr>
        <w:tc>
          <w:tcPr>
            <w:tcW w:w="574" w:type="dxa"/>
            <w:vMerge w:val="restart"/>
          </w:tcPr>
          <w:p w14:paraId="107F1B47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7462B36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7092" w:type="dxa"/>
            <w:vMerge w:val="restart"/>
          </w:tcPr>
          <w:p w14:paraId="59F4AE34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1ACBD6D6" w14:textId="77777777" w:rsidR="0023485F" w:rsidRDefault="00C63A8D">
            <w:pPr>
              <w:pStyle w:val="TableParagraph"/>
              <w:ind w:left="9" w:right="1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30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4" w:type="dxa"/>
          </w:tcPr>
          <w:p w14:paraId="18FD9055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5296D662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5"/>
              </w:rPr>
              <w:t>5,5</w:t>
            </w:r>
          </w:p>
        </w:tc>
        <w:tc>
          <w:tcPr>
            <w:tcW w:w="702" w:type="dxa"/>
          </w:tcPr>
          <w:p w14:paraId="7FAB4EB4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5"/>
              </w:rPr>
              <w:t>5,8</w:t>
            </w:r>
          </w:p>
        </w:tc>
        <w:tc>
          <w:tcPr>
            <w:tcW w:w="750" w:type="dxa"/>
          </w:tcPr>
          <w:p w14:paraId="69F75F2D" w14:textId="77777777" w:rsidR="0023485F" w:rsidRDefault="00C63A8D">
            <w:pPr>
              <w:pStyle w:val="TableParagraph"/>
              <w:spacing w:line="246" w:lineRule="exact"/>
              <w:ind w:left="7" w:right="5"/>
              <w:jc w:val="center"/>
            </w:pPr>
            <w:r>
              <w:rPr>
                <w:spacing w:val="-5"/>
              </w:rPr>
              <w:t>6,2</w:t>
            </w:r>
          </w:p>
        </w:tc>
      </w:tr>
      <w:tr w:rsidR="0023485F" w14:paraId="681E75E3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2662C5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74C01DA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093DBEC0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20CB78A2" w14:textId="77777777" w:rsidR="0023485F" w:rsidRDefault="00C63A8D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5"/>
              </w:rPr>
              <w:t>5,8</w:t>
            </w:r>
          </w:p>
        </w:tc>
        <w:tc>
          <w:tcPr>
            <w:tcW w:w="702" w:type="dxa"/>
          </w:tcPr>
          <w:p w14:paraId="38DFB120" w14:textId="77777777" w:rsidR="0023485F" w:rsidRDefault="00C63A8D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5"/>
              </w:rPr>
              <w:t>6,1</w:t>
            </w:r>
          </w:p>
        </w:tc>
        <w:tc>
          <w:tcPr>
            <w:tcW w:w="750" w:type="dxa"/>
          </w:tcPr>
          <w:p w14:paraId="789ADD08" w14:textId="77777777" w:rsidR="0023485F" w:rsidRDefault="00C63A8D">
            <w:pPr>
              <w:pStyle w:val="TableParagraph"/>
              <w:spacing w:line="249" w:lineRule="exact"/>
              <w:ind w:left="7" w:right="5"/>
              <w:jc w:val="center"/>
            </w:pPr>
            <w:r>
              <w:rPr>
                <w:spacing w:val="-5"/>
              </w:rPr>
              <w:t>6,5</w:t>
            </w:r>
          </w:p>
        </w:tc>
      </w:tr>
      <w:tr w:rsidR="0023485F" w14:paraId="5813F045" w14:textId="77777777">
        <w:trPr>
          <w:trHeight w:val="565"/>
        </w:trPr>
        <w:tc>
          <w:tcPr>
            <w:tcW w:w="574" w:type="dxa"/>
            <w:vMerge w:val="restart"/>
          </w:tcPr>
          <w:p w14:paraId="739D7A93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B7455EE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092" w:type="dxa"/>
            <w:vMerge w:val="restart"/>
          </w:tcPr>
          <w:p w14:paraId="39118778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086D1BF" w14:textId="77777777" w:rsidR="0023485F" w:rsidRDefault="00C63A8D">
            <w:pPr>
              <w:pStyle w:val="TableParagraph"/>
              <w:ind w:left="9" w:right="1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4" w:type="dxa"/>
          </w:tcPr>
          <w:p w14:paraId="7F296D57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7354A49A" w14:textId="77777777" w:rsidR="0023485F" w:rsidRDefault="00C63A8D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5"/>
              </w:rPr>
              <w:t>9,8</w:t>
            </w:r>
          </w:p>
        </w:tc>
        <w:tc>
          <w:tcPr>
            <w:tcW w:w="702" w:type="dxa"/>
          </w:tcPr>
          <w:p w14:paraId="113BADD8" w14:textId="77777777" w:rsidR="0023485F" w:rsidRDefault="00C63A8D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4"/>
              </w:rPr>
              <w:t>10,2</w:t>
            </w:r>
          </w:p>
        </w:tc>
        <w:tc>
          <w:tcPr>
            <w:tcW w:w="750" w:type="dxa"/>
          </w:tcPr>
          <w:p w14:paraId="398901B9" w14:textId="77777777" w:rsidR="0023485F" w:rsidRDefault="00C63A8D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4"/>
              </w:rPr>
              <w:t>11,1</w:t>
            </w:r>
          </w:p>
        </w:tc>
      </w:tr>
      <w:tr w:rsidR="0023485F" w14:paraId="0DD5992A" w14:textId="77777777">
        <w:trPr>
          <w:trHeight w:val="568"/>
        </w:trPr>
        <w:tc>
          <w:tcPr>
            <w:tcW w:w="574" w:type="dxa"/>
            <w:vMerge/>
            <w:tcBorders>
              <w:top w:val="nil"/>
            </w:tcBorders>
          </w:tcPr>
          <w:p w14:paraId="0FF56DA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557C1FF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15E33C72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4992A29A" w14:textId="77777777" w:rsidR="0023485F" w:rsidRDefault="00C63A8D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4"/>
              </w:rPr>
              <w:t>10,0</w:t>
            </w:r>
          </w:p>
        </w:tc>
        <w:tc>
          <w:tcPr>
            <w:tcW w:w="702" w:type="dxa"/>
          </w:tcPr>
          <w:p w14:paraId="1974C8D6" w14:textId="77777777" w:rsidR="0023485F" w:rsidRDefault="00C63A8D">
            <w:pPr>
              <w:pStyle w:val="TableParagraph"/>
              <w:spacing w:line="249" w:lineRule="exact"/>
              <w:ind w:left="5"/>
              <w:jc w:val="center"/>
            </w:pPr>
            <w:r>
              <w:rPr>
                <w:spacing w:val="-4"/>
              </w:rPr>
              <w:t>10,7</w:t>
            </w:r>
          </w:p>
        </w:tc>
        <w:tc>
          <w:tcPr>
            <w:tcW w:w="750" w:type="dxa"/>
          </w:tcPr>
          <w:p w14:paraId="304979E2" w14:textId="77777777" w:rsidR="0023485F" w:rsidRDefault="00C63A8D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4"/>
              </w:rPr>
              <w:t>11,3</w:t>
            </w:r>
          </w:p>
        </w:tc>
      </w:tr>
      <w:tr w:rsidR="0023485F" w14:paraId="0471D25F" w14:textId="77777777">
        <w:trPr>
          <w:trHeight w:val="565"/>
        </w:trPr>
        <w:tc>
          <w:tcPr>
            <w:tcW w:w="574" w:type="dxa"/>
          </w:tcPr>
          <w:p w14:paraId="56618D5D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092" w:type="dxa"/>
          </w:tcPr>
          <w:p w14:paraId="77790FF5" w14:textId="77777777" w:rsidR="0023485F" w:rsidRDefault="00C63A8D">
            <w:pPr>
              <w:pStyle w:val="TableParagraph"/>
              <w:spacing w:line="246" w:lineRule="exact"/>
              <w:ind w:left="9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500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4" w:type="dxa"/>
          </w:tcPr>
          <w:p w14:paraId="7A662EC6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3D1D5D0A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2,22</w:t>
            </w:r>
          </w:p>
        </w:tc>
        <w:tc>
          <w:tcPr>
            <w:tcW w:w="702" w:type="dxa"/>
          </w:tcPr>
          <w:p w14:paraId="2A870CE5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4"/>
              </w:rPr>
              <w:t>2,55</w:t>
            </w:r>
          </w:p>
        </w:tc>
        <w:tc>
          <w:tcPr>
            <w:tcW w:w="750" w:type="dxa"/>
          </w:tcPr>
          <w:p w14:paraId="1A0672E1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4"/>
              </w:rPr>
              <w:t>3,20</w:t>
            </w:r>
          </w:p>
        </w:tc>
      </w:tr>
      <w:tr w:rsidR="0023485F" w14:paraId="1E3EF8D8" w14:textId="77777777">
        <w:trPr>
          <w:trHeight w:val="565"/>
        </w:trPr>
        <w:tc>
          <w:tcPr>
            <w:tcW w:w="574" w:type="dxa"/>
          </w:tcPr>
          <w:p w14:paraId="1DA03592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092" w:type="dxa"/>
          </w:tcPr>
          <w:p w14:paraId="2633D837" w14:textId="77777777" w:rsidR="0023485F" w:rsidRDefault="00C63A8D">
            <w:pPr>
              <w:pStyle w:val="TableParagraph"/>
              <w:spacing w:line="246" w:lineRule="exact"/>
              <w:ind w:left="9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1000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4" w:type="dxa"/>
          </w:tcPr>
          <w:p w14:paraId="2DFA75F8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7C8C8993" w14:textId="77777777" w:rsidR="0023485F" w:rsidRDefault="00C63A8D">
            <w:pPr>
              <w:pStyle w:val="TableParagraph"/>
              <w:spacing w:line="246" w:lineRule="exact"/>
              <w:ind w:left="9"/>
              <w:jc w:val="center"/>
            </w:pPr>
            <w:r>
              <w:rPr>
                <w:spacing w:val="-4"/>
              </w:rPr>
              <w:t>4,20</w:t>
            </w:r>
          </w:p>
        </w:tc>
        <w:tc>
          <w:tcPr>
            <w:tcW w:w="702" w:type="dxa"/>
          </w:tcPr>
          <w:p w14:paraId="3686CE7B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4"/>
              </w:rPr>
              <w:t>4,45</w:t>
            </w:r>
          </w:p>
        </w:tc>
        <w:tc>
          <w:tcPr>
            <w:tcW w:w="750" w:type="dxa"/>
          </w:tcPr>
          <w:p w14:paraId="6CAC04BF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4"/>
              </w:rPr>
              <w:t>5,15</w:t>
            </w:r>
          </w:p>
        </w:tc>
      </w:tr>
      <w:tr w:rsidR="0023485F" w14:paraId="2083BB7F" w14:textId="77777777">
        <w:trPr>
          <w:trHeight w:val="565"/>
        </w:trPr>
        <w:tc>
          <w:tcPr>
            <w:tcW w:w="574" w:type="dxa"/>
          </w:tcPr>
          <w:p w14:paraId="70DD27D8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092" w:type="dxa"/>
          </w:tcPr>
          <w:p w14:paraId="6F4E7E34" w14:textId="77777777" w:rsidR="0023485F" w:rsidRDefault="00C63A8D">
            <w:pPr>
              <w:pStyle w:val="TableParagraph"/>
              <w:spacing w:line="246" w:lineRule="exact"/>
              <w:ind w:left="9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2000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4" w:type="dxa"/>
          </w:tcPr>
          <w:p w14:paraId="314C9118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61671777" w14:textId="77777777" w:rsidR="0023485F" w:rsidRDefault="00C63A8D">
            <w:pPr>
              <w:pStyle w:val="TableParagraph"/>
              <w:spacing w:line="246" w:lineRule="exact"/>
              <w:ind w:left="9" w:right="3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702" w:type="dxa"/>
          </w:tcPr>
          <w:p w14:paraId="4AFC1097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750" w:type="dxa"/>
          </w:tcPr>
          <w:p w14:paraId="43153AF6" w14:textId="77777777" w:rsidR="0023485F" w:rsidRDefault="00C63A8D">
            <w:pPr>
              <w:pStyle w:val="TableParagraph"/>
              <w:spacing w:line="246" w:lineRule="exact"/>
              <w:ind w:left="7" w:right="3"/>
              <w:jc w:val="center"/>
            </w:pPr>
            <w:r>
              <w:rPr>
                <w:spacing w:val="-10"/>
              </w:rPr>
              <w:t>+</w:t>
            </w:r>
          </w:p>
        </w:tc>
      </w:tr>
      <w:tr w:rsidR="0023485F" w14:paraId="4466A3C5" w14:textId="77777777">
        <w:trPr>
          <w:trHeight w:val="565"/>
        </w:trPr>
        <w:tc>
          <w:tcPr>
            <w:tcW w:w="574" w:type="dxa"/>
            <w:vMerge w:val="restart"/>
          </w:tcPr>
          <w:p w14:paraId="78BCBF97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C0EF67E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092" w:type="dxa"/>
            <w:vMerge w:val="restart"/>
          </w:tcPr>
          <w:p w14:paraId="65133CAD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E0BB142" w14:textId="77777777" w:rsidR="0023485F" w:rsidRDefault="00C63A8D">
            <w:pPr>
              <w:pStyle w:val="TableParagraph"/>
              <w:spacing w:before="1"/>
              <w:ind w:left="9" w:right="2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4" w:type="dxa"/>
          </w:tcPr>
          <w:p w14:paraId="119C06D9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29BF6C74" w14:textId="77777777" w:rsidR="0023485F" w:rsidRDefault="00C63A8D">
            <w:pPr>
              <w:pStyle w:val="TableParagraph"/>
              <w:spacing w:line="246" w:lineRule="exact"/>
              <w:ind w:left="4" w:right="-15"/>
              <w:jc w:val="center"/>
            </w:pPr>
            <w:r>
              <w:rPr>
                <w:spacing w:val="-2"/>
              </w:rPr>
              <w:t>13,30</w:t>
            </w:r>
          </w:p>
        </w:tc>
        <w:tc>
          <w:tcPr>
            <w:tcW w:w="702" w:type="dxa"/>
          </w:tcPr>
          <w:p w14:paraId="2FB06BC5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2"/>
              </w:rPr>
              <w:t>14,00</w:t>
            </w:r>
          </w:p>
        </w:tc>
        <w:tc>
          <w:tcPr>
            <w:tcW w:w="750" w:type="dxa"/>
          </w:tcPr>
          <w:p w14:paraId="1E231EF0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2"/>
              </w:rPr>
              <w:t>14,30</w:t>
            </w:r>
          </w:p>
        </w:tc>
      </w:tr>
      <w:tr w:rsidR="0023485F" w14:paraId="709BC0BD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30A59A7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5C231E78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4A54C2A0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30BB5695" w14:textId="77777777" w:rsidR="0023485F" w:rsidRDefault="00C63A8D">
            <w:pPr>
              <w:pStyle w:val="TableParagraph"/>
              <w:spacing w:line="246" w:lineRule="exact"/>
              <w:ind w:left="4" w:right="-15"/>
              <w:jc w:val="center"/>
            </w:pPr>
            <w:r>
              <w:rPr>
                <w:spacing w:val="-2"/>
              </w:rPr>
              <w:t>14,00</w:t>
            </w:r>
          </w:p>
        </w:tc>
        <w:tc>
          <w:tcPr>
            <w:tcW w:w="702" w:type="dxa"/>
          </w:tcPr>
          <w:p w14:paraId="1DF55F88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2"/>
              </w:rPr>
              <w:t>14,30</w:t>
            </w:r>
          </w:p>
        </w:tc>
        <w:tc>
          <w:tcPr>
            <w:tcW w:w="750" w:type="dxa"/>
          </w:tcPr>
          <w:p w14:paraId="695EB03B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2"/>
              </w:rPr>
              <w:t>15,00</w:t>
            </w:r>
          </w:p>
        </w:tc>
      </w:tr>
      <w:tr w:rsidR="0023485F" w14:paraId="2CFD3BAA" w14:textId="77777777">
        <w:trPr>
          <w:trHeight w:val="566"/>
        </w:trPr>
        <w:tc>
          <w:tcPr>
            <w:tcW w:w="574" w:type="dxa"/>
          </w:tcPr>
          <w:p w14:paraId="223E15C9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7092" w:type="dxa"/>
          </w:tcPr>
          <w:p w14:paraId="42D69510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4" w:type="dxa"/>
          </w:tcPr>
          <w:p w14:paraId="3D2166DF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45744D9B" w14:textId="77777777" w:rsidR="0023485F" w:rsidRDefault="00C63A8D">
            <w:pPr>
              <w:pStyle w:val="TableParagraph"/>
              <w:spacing w:line="246" w:lineRule="exact"/>
              <w:ind w:left="4" w:right="-15"/>
              <w:jc w:val="center"/>
            </w:pPr>
            <w:r>
              <w:rPr>
                <w:spacing w:val="-2"/>
              </w:rPr>
              <w:t>19,00</w:t>
            </w:r>
          </w:p>
        </w:tc>
        <w:tc>
          <w:tcPr>
            <w:tcW w:w="702" w:type="dxa"/>
          </w:tcPr>
          <w:p w14:paraId="19D20FEC" w14:textId="77777777" w:rsidR="0023485F" w:rsidRDefault="00C63A8D">
            <w:pPr>
              <w:pStyle w:val="TableParagraph"/>
              <w:spacing w:line="246" w:lineRule="exact"/>
              <w:ind w:left="5"/>
              <w:jc w:val="center"/>
            </w:pPr>
            <w:r>
              <w:rPr>
                <w:spacing w:val="-2"/>
              </w:rPr>
              <w:t>20,00</w:t>
            </w:r>
          </w:p>
        </w:tc>
        <w:tc>
          <w:tcPr>
            <w:tcW w:w="750" w:type="dxa"/>
          </w:tcPr>
          <w:p w14:paraId="2AB997B1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2"/>
              </w:rPr>
              <w:t>22,00</w:t>
            </w:r>
          </w:p>
        </w:tc>
      </w:tr>
      <w:tr w:rsidR="0023485F" w14:paraId="2DD66F7D" w14:textId="77777777">
        <w:trPr>
          <w:trHeight w:val="565"/>
        </w:trPr>
        <w:tc>
          <w:tcPr>
            <w:tcW w:w="574" w:type="dxa"/>
            <w:vMerge w:val="restart"/>
          </w:tcPr>
          <w:p w14:paraId="09E6C4D9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51A755F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092" w:type="dxa"/>
            <w:vMerge w:val="restart"/>
          </w:tcPr>
          <w:p w14:paraId="1315B4BA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2C2F6BF" w14:textId="77777777" w:rsidR="0023485F" w:rsidRDefault="00C63A8D">
            <w:pPr>
              <w:pStyle w:val="TableParagraph"/>
              <w:spacing w:before="1"/>
              <w:ind w:left="9" w:right="1"/>
              <w:jc w:val="center"/>
            </w:pPr>
            <w:r>
              <w:t>Прыжок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(см)</w:t>
            </w:r>
          </w:p>
        </w:tc>
        <w:tc>
          <w:tcPr>
            <w:tcW w:w="464" w:type="dxa"/>
          </w:tcPr>
          <w:p w14:paraId="4C80D98C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0626B9BD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5"/>
              </w:rPr>
              <w:t>175</w:t>
            </w:r>
          </w:p>
        </w:tc>
        <w:tc>
          <w:tcPr>
            <w:tcW w:w="702" w:type="dxa"/>
          </w:tcPr>
          <w:p w14:paraId="16B02E07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5"/>
              </w:rPr>
              <w:t>165</w:t>
            </w:r>
          </w:p>
        </w:tc>
        <w:tc>
          <w:tcPr>
            <w:tcW w:w="750" w:type="dxa"/>
          </w:tcPr>
          <w:p w14:paraId="7FE27604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145</w:t>
            </w:r>
          </w:p>
        </w:tc>
      </w:tr>
      <w:tr w:rsidR="0023485F" w14:paraId="07F1B5E2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67FE7F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43F2317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3D5F7F90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13AD840B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5"/>
              </w:rPr>
              <w:t>165</w:t>
            </w:r>
          </w:p>
        </w:tc>
        <w:tc>
          <w:tcPr>
            <w:tcW w:w="702" w:type="dxa"/>
          </w:tcPr>
          <w:p w14:paraId="02AF4D7A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5"/>
              </w:rPr>
              <w:t>155</w:t>
            </w:r>
          </w:p>
        </w:tc>
        <w:tc>
          <w:tcPr>
            <w:tcW w:w="750" w:type="dxa"/>
          </w:tcPr>
          <w:p w14:paraId="1A3BECA2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140</w:t>
            </w:r>
          </w:p>
        </w:tc>
      </w:tr>
      <w:tr w:rsidR="0023485F" w14:paraId="0D8F500D" w14:textId="77777777">
        <w:trPr>
          <w:trHeight w:val="565"/>
        </w:trPr>
        <w:tc>
          <w:tcPr>
            <w:tcW w:w="574" w:type="dxa"/>
          </w:tcPr>
          <w:p w14:paraId="5EDB5DF7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7092" w:type="dxa"/>
          </w:tcPr>
          <w:p w14:paraId="20B0B5C8" w14:textId="77777777" w:rsidR="0023485F" w:rsidRDefault="00C63A8D">
            <w:pPr>
              <w:pStyle w:val="TableParagraph"/>
              <w:spacing w:line="246" w:lineRule="exact"/>
              <w:ind w:left="9" w:right="1"/>
              <w:jc w:val="center"/>
            </w:pPr>
            <w:r>
              <w:rPr>
                <w:spacing w:val="-2"/>
              </w:rPr>
              <w:t>Подтягиваниенаперекладине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4" w:type="dxa"/>
          </w:tcPr>
          <w:p w14:paraId="363A8675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7E45174F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702" w:type="dxa"/>
          </w:tcPr>
          <w:p w14:paraId="3B9C259D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50" w:type="dxa"/>
          </w:tcPr>
          <w:p w14:paraId="705BD1DF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23485F" w14:paraId="083DCB50" w14:textId="77777777">
        <w:trPr>
          <w:trHeight w:val="565"/>
        </w:trPr>
        <w:tc>
          <w:tcPr>
            <w:tcW w:w="574" w:type="dxa"/>
            <w:vMerge w:val="restart"/>
          </w:tcPr>
          <w:p w14:paraId="4DFEB5E6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3F9514B8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11</w:t>
            </w:r>
          </w:p>
        </w:tc>
        <w:tc>
          <w:tcPr>
            <w:tcW w:w="7092" w:type="dxa"/>
            <w:vMerge w:val="restart"/>
          </w:tcPr>
          <w:p w14:paraId="55489A5A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5D5661C9" w14:textId="77777777" w:rsidR="0023485F" w:rsidRDefault="00C63A8D">
            <w:pPr>
              <w:pStyle w:val="TableParagraph"/>
              <w:spacing w:before="1"/>
              <w:ind w:left="9"/>
              <w:jc w:val="center"/>
            </w:pPr>
            <w:r>
              <w:t>Отжимания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упоре</w:t>
            </w:r>
            <w:r>
              <w:rPr>
                <w:spacing w:val="-4"/>
              </w:rPr>
              <w:t xml:space="preserve"> </w:t>
            </w:r>
            <w:r>
              <w:t>лежа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4" w:type="dxa"/>
          </w:tcPr>
          <w:p w14:paraId="55F235DC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48090A98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702" w:type="dxa"/>
          </w:tcPr>
          <w:p w14:paraId="1DE8429C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750" w:type="dxa"/>
          </w:tcPr>
          <w:p w14:paraId="725028E5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485F" w14:paraId="582AF04D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45AD61C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278BEA9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3DB3E658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399893FD" w14:textId="77777777" w:rsidR="0023485F" w:rsidRDefault="00C63A8D">
            <w:pPr>
              <w:pStyle w:val="TableParagraph"/>
              <w:spacing w:line="249" w:lineRule="exact"/>
              <w:ind w:left="9" w:right="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702" w:type="dxa"/>
          </w:tcPr>
          <w:p w14:paraId="2D721878" w14:textId="77777777" w:rsidR="0023485F" w:rsidRDefault="00C63A8D">
            <w:pPr>
              <w:pStyle w:val="TableParagraph"/>
              <w:spacing w:line="249" w:lineRule="exact"/>
              <w:ind w:left="5" w:right="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750" w:type="dxa"/>
          </w:tcPr>
          <w:p w14:paraId="0D2178FB" w14:textId="77777777" w:rsidR="0023485F" w:rsidRDefault="00C63A8D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23485F" w14:paraId="7071DBD5" w14:textId="77777777">
        <w:trPr>
          <w:trHeight w:val="566"/>
        </w:trPr>
        <w:tc>
          <w:tcPr>
            <w:tcW w:w="574" w:type="dxa"/>
            <w:vMerge w:val="restart"/>
          </w:tcPr>
          <w:p w14:paraId="02519FE1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106F2F6B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12</w:t>
            </w:r>
          </w:p>
        </w:tc>
        <w:tc>
          <w:tcPr>
            <w:tcW w:w="7092" w:type="dxa"/>
            <w:vMerge w:val="restart"/>
          </w:tcPr>
          <w:p w14:paraId="147AC397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4AE2650" w14:textId="77777777" w:rsidR="0023485F" w:rsidRDefault="00C63A8D">
            <w:pPr>
              <w:pStyle w:val="TableParagraph"/>
              <w:ind w:left="1681"/>
            </w:pPr>
            <w:r>
              <w:t>Наклон</w:t>
            </w:r>
            <w:r>
              <w:rPr>
                <w:spacing w:val="-4"/>
              </w:rPr>
              <w:t xml:space="preserve"> </w:t>
            </w:r>
            <w:r>
              <w:t>вперед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сидя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4" w:type="dxa"/>
          </w:tcPr>
          <w:p w14:paraId="68009637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798F9CEF" w14:textId="77777777" w:rsidR="0023485F" w:rsidRDefault="00C63A8D">
            <w:pPr>
              <w:pStyle w:val="TableParagraph"/>
              <w:spacing w:line="249" w:lineRule="exact"/>
              <w:ind w:left="9" w:right="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702" w:type="dxa"/>
          </w:tcPr>
          <w:p w14:paraId="15847EAE" w14:textId="77777777" w:rsidR="0023485F" w:rsidRDefault="00C63A8D">
            <w:pPr>
              <w:pStyle w:val="TableParagraph"/>
              <w:spacing w:line="249" w:lineRule="exact"/>
              <w:ind w:left="5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50" w:type="dxa"/>
          </w:tcPr>
          <w:p w14:paraId="16FC8473" w14:textId="77777777" w:rsidR="0023485F" w:rsidRDefault="00C63A8D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23485F" w14:paraId="033F4443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B0B731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614B04CE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16044FAB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3E711E20" w14:textId="77777777" w:rsidR="0023485F" w:rsidRDefault="00C63A8D">
            <w:pPr>
              <w:pStyle w:val="TableParagraph"/>
              <w:spacing w:line="249" w:lineRule="exact"/>
              <w:ind w:left="9" w:right="2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702" w:type="dxa"/>
          </w:tcPr>
          <w:p w14:paraId="149D84A6" w14:textId="77777777" w:rsidR="0023485F" w:rsidRDefault="00C63A8D">
            <w:pPr>
              <w:pStyle w:val="TableParagraph"/>
              <w:spacing w:line="249" w:lineRule="exact"/>
              <w:ind w:left="5" w:right="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750" w:type="dxa"/>
          </w:tcPr>
          <w:p w14:paraId="79F691AB" w14:textId="77777777" w:rsidR="0023485F" w:rsidRDefault="00C63A8D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23485F" w14:paraId="7D79F3B0" w14:textId="77777777">
        <w:trPr>
          <w:trHeight w:val="568"/>
        </w:trPr>
        <w:tc>
          <w:tcPr>
            <w:tcW w:w="574" w:type="dxa"/>
            <w:vMerge w:val="restart"/>
          </w:tcPr>
          <w:p w14:paraId="2D2A6AA0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F493D04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13</w:t>
            </w:r>
          </w:p>
        </w:tc>
        <w:tc>
          <w:tcPr>
            <w:tcW w:w="7092" w:type="dxa"/>
            <w:vMerge w:val="restart"/>
          </w:tcPr>
          <w:p w14:paraId="47B69878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3042184" w14:textId="77777777" w:rsidR="0023485F" w:rsidRDefault="00C63A8D">
            <w:pPr>
              <w:pStyle w:val="TableParagraph"/>
              <w:ind w:left="599"/>
            </w:pPr>
            <w:r>
              <w:t>Подъем</w:t>
            </w:r>
            <w:r>
              <w:rPr>
                <w:spacing w:val="-7"/>
              </w:rPr>
              <w:t xml:space="preserve"> </w:t>
            </w:r>
            <w:r>
              <w:t>туловища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6"/>
              </w:rPr>
              <w:t xml:space="preserve"> </w:t>
            </w:r>
            <w:r>
              <w:t>лежа</w:t>
            </w:r>
            <w:r>
              <w:rPr>
                <w:spacing w:val="-6"/>
              </w:rPr>
              <w:t xml:space="preserve"> </w:t>
            </w:r>
            <w:r>
              <w:t>(пресс)</w:t>
            </w:r>
            <w:r>
              <w:rPr>
                <w:spacing w:val="-4"/>
              </w:rPr>
              <w:t xml:space="preserve"> </w:t>
            </w:r>
            <w:r>
              <w:t>(кол-во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раз/мин)</w:t>
            </w:r>
          </w:p>
        </w:tc>
        <w:tc>
          <w:tcPr>
            <w:tcW w:w="464" w:type="dxa"/>
          </w:tcPr>
          <w:p w14:paraId="10868A57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1475E6BA" w14:textId="77777777" w:rsidR="0023485F" w:rsidRDefault="00C63A8D">
            <w:pPr>
              <w:pStyle w:val="TableParagraph"/>
              <w:spacing w:line="249" w:lineRule="exact"/>
              <w:ind w:left="9" w:right="2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702" w:type="dxa"/>
          </w:tcPr>
          <w:p w14:paraId="0A212D1D" w14:textId="77777777" w:rsidR="0023485F" w:rsidRDefault="00C63A8D">
            <w:pPr>
              <w:pStyle w:val="TableParagraph"/>
              <w:spacing w:line="249" w:lineRule="exact"/>
              <w:ind w:left="5" w:right="3"/>
              <w:jc w:val="center"/>
            </w:pPr>
            <w:r>
              <w:rPr>
                <w:spacing w:val="-5"/>
              </w:rPr>
              <w:t>35</w:t>
            </w:r>
          </w:p>
        </w:tc>
        <w:tc>
          <w:tcPr>
            <w:tcW w:w="750" w:type="dxa"/>
          </w:tcPr>
          <w:p w14:paraId="35CC6636" w14:textId="77777777" w:rsidR="0023485F" w:rsidRDefault="00C63A8D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5"/>
              </w:rPr>
              <w:t>25</w:t>
            </w:r>
          </w:p>
        </w:tc>
      </w:tr>
      <w:tr w:rsidR="0023485F" w14:paraId="021072FD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4A86B17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2C538FF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1CC750ED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2578452D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5"/>
              </w:rPr>
              <w:t>35</w:t>
            </w:r>
          </w:p>
        </w:tc>
        <w:tc>
          <w:tcPr>
            <w:tcW w:w="702" w:type="dxa"/>
          </w:tcPr>
          <w:p w14:paraId="1202A837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750" w:type="dxa"/>
          </w:tcPr>
          <w:p w14:paraId="0AFC09CB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20</w:t>
            </w:r>
          </w:p>
        </w:tc>
      </w:tr>
      <w:tr w:rsidR="0023485F" w14:paraId="3691064C" w14:textId="77777777">
        <w:trPr>
          <w:trHeight w:val="565"/>
        </w:trPr>
        <w:tc>
          <w:tcPr>
            <w:tcW w:w="574" w:type="dxa"/>
            <w:vMerge w:val="restart"/>
          </w:tcPr>
          <w:p w14:paraId="4C17F6E7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E67CF17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14</w:t>
            </w:r>
          </w:p>
        </w:tc>
        <w:tc>
          <w:tcPr>
            <w:tcW w:w="7092" w:type="dxa"/>
            <w:vMerge w:val="restart"/>
          </w:tcPr>
          <w:p w14:paraId="7F8087A8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0E1443A" w14:textId="77777777" w:rsidR="0023485F" w:rsidRDefault="00C63A8D">
            <w:pPr>
              <w:pStyle w:val="TableParagraph"/>
              <w:spacing w:before="1"/>
              <w:ind w:left="1859"/>
            </w:pPr>
            <w:r>
              <w:t>Прыжки</w:t>
            </w:r>
            <w:r>
              <w:rPr>
                <w:spacing w:val="-5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скакалку</w:t>
            </w:r>
            <w:r>
              <w:rPr>
                <w:spacing w:val="-4"/>
              </w:rPr>
              <w:t xml:space="preserve"> </w:t>
            </w:r>
            <w:r>
              <w:t>20</w:t>
            </w:r>
            <w:r>
              <w:rPr>
                <w:spacing w:val="-2"/>
              </w:rPr>
              <w:t xml:space="preserve"> </w:t>
            </w:r>
            <w:r>
              <w:t>сек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4" w:type="dxa"/>
          </w:tcPr>
          <w:p w14:paraId="5D0312DA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12" w:type="dxa"/>
          </w:tcPr>
          <w:p w14:paraId="59F70E5C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5"/>
              </w:rPr>
              <w:t>46</w:t>
            </w:r>
          </w:p>
        </w:tc>
        <w:tc>
          <w:tcPr>
            <w:tcW w:w="702" w:type="dxa"/>
          </w:tcPr>
          <w:p w14:paraId="75EECA91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5"/>
              </w:rPr>
              <w:t>44</w:t>
            </w:r>
          </w:p>
        </w:tc>
        <w:tc>
          <w:tcPr>
            <w:tcW w:w="750" w:type="dxa"/>
          </w:tcPr>
          <w:p w14:paraId="64DE1323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42</w:t>
            </w:r>
          </w:p>
        </w:tc>
      </w:tr>
      <w:tr w:rsidR="0023485F" w14:paraId="0521E8B6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74AB709E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092" w:type="dxa"/>
            <w:vMerge/>
            <w:tcBorders>
              <w:top w:val="nil"/>
            </w:tcBorders>
          </w:tcPr>
          <w:p w14:paraId="700C438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</w:tcPr>
          <w:p w14:paraId="21875BB3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512" w:type="dxa"/>
          </w:tcPr>
          <w:p w14:paraId="60D5AAC8" w14:textId="77777777" w:rsidR="0023485F" w:rsidRDefault="00C63A8D">
            <w:pPr>
              <w:pStyle w:val="TableParagraph"/>
              <w:spacing w:line="246" w:lineRule="exact"/>
              <w:ind w:left="9" w:right="2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702" w:type="dxa"/>
          </w:tcPr>
          <w:p w14:paraId="0005A2D0" w14:textId="77777777" w:rsidR="0023485F" w:rsidRDefault="00C63A8D">
            <w:pPr>
              <w:pStyle w:val="TableParagraph"/>
              <w:spacing w:line="246" w:lineRule="exact"/>
              <w:ind w:left="5" w:right="3"/>
              <w:jc w:val="center"/>
            </w:pPr>
            <w:r>
              <w:rPr>
                <w:spacing w:val="-5"/>
              </w:rPr>
              <w:t>46</w:t>
            </w:r>
          </w:p>
        </w:tc>
        <w:tc>
          <w:tcPr>
            <w:tcW w:w="750" w:type="dxa"/>
          </w:tcPr>
          <w:p w14:paraId="7343A51B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44</w:t>
            </w:r>
          </w:p>
        </w:tc>
      </w:tr>
    </w:tbl>
    <w:p w14:paraId="00E93EC0" w14:textId="77777777" w:rsidR="0023485F" w:rsidRDefault="0023485F">
      <w:pPr>
        <w:pStyle w:val="TableParagraph"/>
        <w:spacing w:line="246" w:lineRule="exact"/>
        <w:jc w:val="center"/>
        <w:sectPr w:rsidR="0023485F">
          <w:type w:val="continuous"/>
          <w:pgSz w:w="11910" w:h="16840"/>
          <w:pgMar w:top="1400" w:right="283" w:bottom="280" w:left="0" w:header="720" w:footer="720" w:gutter="0"/>
          <w:cols w:space="720"/>
        </w:sectPr>
      </w:pPr>
    </w:p>
    <w:p w14:paraId="0F18FACF" w14:textId="77777777" w:rsidR="0023485F" w:rsidRDefault="00C63A8D">
      <w:pPr>
        <w:spacing w:before="59" w:after="51"/>
        <w:ind w:left="1560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6948"/>
        <w:gridCol w:w="466"/>
        <w:gridCol w:w="812"/>
        <w:gridCol w:w="841"/>
        <w:gridCol w:w="510"/>
      </w:tblGrid>
      <w:tr w:rsidR="0023485F" w14:paraId="792FEAEF" w14:textId="77777777">
        <w:trPr>
          <w:trHeight w:val="565"/>
        </w:trPr>
        <w:tc>
          <w:tcPr>
            <w:tcW w:w="574" w:type="dxa"/>
            <w:vMerge w:val="restart"/>
          </w:tcPr>
          <w:p w14:paraId="4C5A8D60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8EE675D" w14:textId="77777777" w:rsidR="0023485F" w:rsidRDefault="00C63A8D">
            <w:pPr>
              <w:pStyle w:val="TableParagraph"/>
              <w:ind w:left="182"/>
            </w:pPr>
            <w:r>
              <w:rPr>
                <w:spacing w:val="-10"/>
              </w:rPr>
              <w:t>№</w:t>
            </w:r>
          </w:p>
        </w:tc>
        <w:tc>
          <w:tcPr>
            <w:tcW w:w="6948" w:type="dxa"/>
            <w:vMerge w:val="restart"/>
          </w:tcPr>
          <w:p w14:paraId="7D0047E1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0ED26E90" w14:textId="77777777" w:rsidR="0023485F" w:rsidRDefault="00C63A8D">
            <w:pPr>
              <w:pStyle w:val="TableParagraph"/>
              <w:ind w:left="13" w:right="4"/>
              <w:jc w:val="center"/>
            </w:pPr>
            <w:r>
              <w:rPr>
                <w:spacing w:val="-2"/>
              </w:rPr>
              <w:t>Нормативы</w:t>
            </w:r>
          </w:p>
        </w:tc>
        <w:tc>
          <w:tcPr>
            <w:tcW w:w="466" w:type="dxa"/>
            <w:vMerge w:val="restart"/>
          </w:tcPr>
          <w:p w14:paraId="39E84C7A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1FCAA6B6" w14:textId="77777777" w:rsidR="0023485F" w:rsidRDefault="00C63A8D">
            <w:pPr>
              <w:pStyle w:val="TableParagraph"/>
              <w:ind w:left="41"/>
            </w:pPr>
            <w:r>
              <w:rPr>
                <w:spacing w:val="-5"/>
              </w:rPr>
              <w:t>Пол</w:t>
            </w:r>
          </w:p>
        </w:tc>
        <w:tc>
          <w:tcPr>
            <w:tcW w:w="812" w:type="dxa"/>
          </w:tcPr>
          <w:p w14:paraId="3C6A450C" w14:textId="77777777" w:rsidR="0023485F" w:rsidRDefault="00C63A8D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2"/>
              </w:rPr>
              <w:t>Оценка</w:t>
            </w:r>
          </w:p>
        </w:tc>
        <w:tc>
          <w:tcPr>
            <w:tcW w:w="1351" w:type="dxa"/>
            <w:gridSpan w:val="2"/>
            <w:tcBorders>
              <w:top w:val="nil"/>
              <w:right w:val="nil"/>
            </w:tcBorders>
          </w:tcPr>
          <w:p w14:paraId="53E7A849" w14:textId="77777777" w:rsidR="0023485F" w:rsidRDefault="0023485F">
            <w:pPr>
              <w:pStyle w:val="TableParagraph"/>
            </w:pPr>
          </w:p>
        </w:tc>
      </w:tr>
      <w:tr w:rsidR="0023485F" w14:paraId="21EF5170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3E54BAA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538A4F6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nil"/>
            </w:tcBorders>
          </w:tcPr>
          <w:p w14:paraId="7C14B9A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</w:tcPr>
          <w:p w14:paraId="4222D49F" w14:textId="77777777" w:rsidR="0023485F" w:rsidRDefault="00C63A8D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841" w:type="dxa"/>
          </w:tcPr>
          <w:p w14:paraId="4D439DF8" w14:textId="77777777" w:rsidR="0023485F" w:rsidRDefault="00C63A8D">
            <w:pPr>
              <w:pStyle w:val="TableParagraph"/>
              <w:spacing w:line="249" w:lineRule="exact"/>
              <w:ind w:left="10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10" w:type="dxa"/>
          </w:tcPr>
          <w:p w14:paraId="36101480" w14:textId="77777777" w:rsidR="0023485F" w:rsidRDefault="00C63A8D">
            <w:pPr>
              <w:pStyle w:val="TableParagraph"/>
              <w:spacing w:line="249" w:lineRule="exact"/>
              <w:ind w:left="8" w:right="2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23485F" w14:paraId="3EBE53A4" w14:textId="77777777">
        <w:trPr>
          <w:trHeight w:val="565"/>
        </w:trPr>
        <w:tc>
          <w:tcPr>
            <w:tcW w:w="574" w:type="dxa"/>
            <w:vMerge w:val="restart"/>
          </w:tcPr>
          <w:p w14:paraId="7513EE7B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18B0D8C0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948" w:type="dxa"/>
            <w:vMerge w:val="restart"/>
          </w:tcPr>
          <w:p w14:paraId="5377FF29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3D84B7B0" w14:textId="77777777" w:rsidR="0023485F" w:rsidRDefault="00C63A8D">
            <w:pPr>
              <w:pStyle w:val="TableParagraph"/>
              <w:ind w:left="13" w:right="1"/>
              <w:jc w:val="center"/>
            </w:pPr>
            <w:r>
              <w:t>«Челночный</w:t>
            </w:r>
            <w:r>
              <w:rPr>
                <w:spacing w:val="-3"/>
              </w:rPr>
              <w:t xml:space="preserve"> </w:t>
            </w:r>
            <w:r>
              <w:t>бег»</w:t>
            </w:r>
            <w:r>
              <w:rPr>
                <w:spacing w:val="-7"/>
              </w:rPr>
              <w:t xml:space="preserve"> </w:t>
            </w:r>
            <w:r>
              <w:t>4х9</w:t>
            </w:r>
            <w:r>
              <w:rPr>
                <w:spacing w:val="-3"/>
              </w:rPr>
              <w:t xml:space="preserve"> </w:t>
            </w:r>
            <w:r>
              <w:t>м</w:t>
            </w:r>
            <w:r>
              <w:rPr>
                <w:spacing w:val="-2"/>
              </w:rPr>
              <w:t xml:space="preserve"> (сек)</w:t>
            </w:r>
          </w:p>
        </w:tc>
        <w:tc>
          <w:tcPr>
            <w:tcW w:w="466" w:type="dxa"/>
          </w:tcPr>
          <w:p w14:paraId="2787B514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1C3A8773" w14:textId="77777777" w:rsidR="0023485F" w:rsidRDefault="00C63A8D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5"/>
              </w:rPr>
              <w:t>9,8</w:t>
            </w:r>
          </w:p>
        </w:tc>
        <w:tc>
          <w:tcPr>
            <w:tcW w:w="841" w:type="dxa"/>
          </w:tcPr>
          <w:p w14:paraId="0C6B0FB0" w14:textId="77777777" w:rsidR="0023485F" w:rsidRDefault="00C63A8D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4"/>
              </w:rPr>
              <w:t>10,3</w:t>
            </w:r>
          </w:p>
        </w:tc>
        <w:tc>
          <w:tcPr>
            <w:tcW w:w="510" w:type="dxa"/>
          </w:tcPr>
          <w:p w14:paraId="02457C4D" w14:textId="77777777" w:rsidR="0023485F" w:rsidRDefault="00C63A8D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4"/>
              </w:rPr>
              <w:t>10,8</w:t>
            </w:r>
          </w:p>
        </w:tc>
      </w:tr>
      <w:tr w:rsidR="0023485F" w14:paraId="6C399E70" w14:textId="77777777">
        <w:trPr>
          <w:trHeight w:val="568"/>
        </w:trPr>
        <w:tc>
          <w:tcPr>
            <w:tcW w:w="574" w:type="dxa"/>
            <w:vMerge/>
            <w:tcBorders>
              <w:top w:val="nil"/>
            </w:tcBorders>
          </w:tcPr>
          <w:p w14:paraId="269B80D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36AB774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6B0C96B8" w14:textId="77777777" w:rsidR="0023485F" w:rsidRDefault="00C63A8D">
            <w:pPr>
              <w:pStyle w:val="TableParagraph"/>
              <w:spacing w:line="249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5CFEF133" w14:textId="77777777" w:rsidR="0023485F" w:rsidRDefault="00C63A8D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4"/>
              </w:rPr>
              <w:t>10,1</w:t>
            </w:r>
          </w:p>
        </w:tc>
        <w:tc>
          <w:tcPr>
            <w:tcW w:w="841" w:type="dxa"/>
          </w:tcPr>
          <w:p w14:paraId="3B782225" w14:textId="77777777" w:rsidR="0023485F" w:rsidRDefault="00C63A8D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4"/>
              </w:rPr>
              <w:t>10,5</w:t>
            </w:r>
          </w:p>
        </w:tc>
        <w:tc>
          <w:tcPr>
            <w:tcW w:w="510" w:type="dxa"/>
          </w:tcPr>
          <w:p w14:paraId="0AC2BF82" w14:textId="77777777" w:rsidR="0023485F" w:rsidRDefault="00C63A8D">
            <w:pPr>
              <w:pStyle w:val="TableParagraph"/>
              <w:spacing w:line="249" w:lineRule="exact"/>
              <w:ind w:left="8"/>
              <w:jc w:val="center"/>
            </w:pPr>
            <w:r>
              <w:rPr>
                <w:spacing w:val="-4"/>
              </w:rPr>
              <w:t>11,3</w:t>
            </w:r>
          </w:p>
        </w:tc>
      </w:tr>
      <w:tr w:rsidR="0023485F" w14:paraId="20D032BF" w14:textId="77777777">
        <w:trPr>
          <w:trHeight w:val="565"/>
        </w:trPr>
        <w:tc>
          <w:tcPr>
            <w:tcW w:w="574" w:type="dxa"/>
            <w:vMerge w:val="restart"/>
          </w:tcPr>
          <w:p w14:paraId="79802213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3A8289D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948" w:type="dxa"/>
            <w:vMerge w:val="restart"/>
          </w:tcPr>
          <w:p w14:paraId="252AF6AA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C45933F" w14:textId="77777777" w:rsidR="0023485F" w:rsidRDefault="00C63A8D">
            <w:pPr>
              <w:pStyle w:val="TableParagraph"/>
              <w:spacing w:before="1"/>
              <w:ind w:left="13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30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6" w:type="dxa"/>
          </w:tcPr>
          <w:p w14:paraId="142EE0A2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656C6D5B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5"/>
              </w:rPr>
              <w:t>5,0</w:t>
            </w:r>
          </w:p>
        </w:tc>
        <w:tc>
          <w:tcPr>
            <w:tcW w:w="841" w:type="dxa"/>
          </w:tcPr>
          <w:p w14:paraId="0BAC3958" w14:textId="77777777" w:rsidR="0023485F" w:rsidRDefault="00C63A8D">
            <w:pPr>
              <w:pStyle w:val="TableParagraph"/>
              <w:spacing w:line="246" w:lineRule="exact"/>
              <w:ind w:left="10" w:right="4"/>
              <w:jc w:val="center"/>
            </w:pPr>
            <w:r>
              <w:rPr>
                <w:spacing w:val="-5"/>
              </w:rPr>
              <w:t>5,3</w:t>
            </w:r>
          </w:p>
        </w:tc>
        <w:tc>
          <w:tcPr>
            <w:tcW w:w="510" w:type="dxa"/>
          </w:tcPr>
          <w:p w14:paraId="69208D0E" w14:textId="77777777" w:rsidR="0023485F" w:rsidRDefault="00C63A8D">
            <w:pPr>
              <w:pStyle w:val="TableParagraph"/>
              <w:spacing w:line="246" w:lineRule="exact"/>
              <w:ind w:left="8" w:right="5"/>
              <w:jc w:val="center"/>
            </w:pPr>
            <w:r>
              <w:rPr>
                <w:spacing w:val="-5"/>
              </w:rPr>
              <w:t>5,6</w:t>
            </w:r>
          </w:p>
        </w:tc>
      </w:tr>
      <w:tr w:rsidR="0023485F" w14:paraId="62A462D9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6E37890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638FA70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1906C1AF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334114C4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5"/>
              </w:rPr>
              <w:t>5,3</w:t>
            </w:r>
          </w:p>
        </w:tc>
        <w:tc>
          <w:tcPr>
            <w:tcW w:w="841" w:type="dxa"/>
          </w:tcPr>
          <w:p w14:paraId="62C673E6" w14:textId="77777777" w:rsidR="0023485F" w:rsidRDefault="00C63A8D">
            <w:pPr>
              <w:pStyle w:val="TableParagraph"/>
              <w:spacing w:line="246" w:lineRule="exact"/>
              <w:ind w:left="10" w:right="4"/>
              <w:jc w:val="center"/>
            </w:pPr>
            <w:r>
              <w:rPr>
                <w:spacing w:val="-5"/>
              </w:rPr>
              <w:t>5,6</w:t>
            </w:r>
          </w:p>
        </w:tc>
        <w:tc>
          <w:tcPr>
            <w:tcW w:w="510" w:type="dxa"/>
          </w:tcPr>
          <w:p w14:paraId="72593071" w14:textId="77777777" w:rsidR="0023485F" w:rsidRDefault="00C63A8D">
            <w:pPr>
              <w:pStyle w:val="TableParagraph"/>
              <w:spacing w:line="246" w:lineRule="exact"/>
              <w:ind w:left="8" w:right="5"/>
              <w:jc w:val="center"/>
            </w:pPr>
            <w:r>
              <w:rPr>
                <w:spacing w:val="-5"/>
              </w:rPr>
              <w:t>6,0</w:t>
            </w:r>
          </w:p>
        </w:tc>
      </w:tr>
      <w:tr w:rsidR="0023485F" w14:paraId="440DBA6B" w14:textId="77777777">
        <w:trPr>
          <w:trHeight w:val="566"/>
        </w:trPr>
        <w:tc>
          <w:tcPr>
            <w:tcW w:w="574" w:type="dxa"/>
            <w:vMerge w:val="restart"/>
          </w:tcPr>
          <w:p w14:paraId="57710C27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26EC0E89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948" w:type="dxa"/>
            <w:vMerge w:val="restart"/>
          </w:tcPr>
          <w:p w14:paraId="48F6537E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2CEDEBAE" w14:textId="77777777" w:rsidR="0023485F" w:rsidRDefault="00C63A8D">
            <w:pPr>
              <w:pStyle w:val="TableParagraph"/>
              <w:ind w:left="13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6" w:type="dxa"/>
          </w:tcPr>
          <w:p w14:paraId="3E77430F" w14:textId="77777777" w:rsidR="0023485F" w:rsidRDefault="00C63A8D">
            <w:pPr>
              <w:pStyle w:val="TableParagraph"/>
              <w:spacing w:line="247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00546FEB" w14:textId="77777777" w:rsidR="0023485F" w:rsidRDefault="00C63A8D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5"/>
              </w:rPr>
              <w:t>9,4</w:t>
            </w:r>
          </w:p>
        </w:tc>
        <w:tc>
          <w:tcPr>
            <w:tcW w:w="841" w:type="dxa"/>
          </w:tcPr>
          <w:p w14:paraId="42563934" w14:textId="77777777" w:rsidR="0023485F" w:rsidRDefault="00C63A8D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4"/>
              </w:rPr>
              <w:t>10,0</w:t>
            </w:r>
          </w:p>
        </w:tc>
        <w:tc>
          <w:tcPr>
            <w:tcW w:w="510" w:type="dxa"/>
          </w:tcPr>
          <w:p w14:paraId="00DD4787" w14:textId="77777777" w:rsidR="0023485F" w:rsidRDefault="00C63A8D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4"/>
              </w:rPr>
              <w:t>10,8</w:t>
            </w:r>
          </w:p>
        </w:tc>
      </w:tr>
      <w:tr w:rsidR="0023485F" w14:paraId="04AA8815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DB5737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151A697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314C51D8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57ECA8FA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5"/>
              </w:rPr>
              <w:t>9,8</w:t>
            </w:r>
          </w:p>
        </w:tc>
        <w:tc>
          <w:tcPr>
            <w:tcW w:w="841" w:type="dxa"/>
          </w:tcPr>
          <w:p w14:paraId="2D1B7309" w14:textId="77777777" w:rsidR="0023485F" w:rsidRDefault="00C63A8D">
            <w:pPr>
              <w:pStyle w:val="TableParagraph"/>
              <w:spacing w:line="246" w:lineRule="exact"/>
              <w:ind w:left="10"/>
              <w:jc w:val="center"/>
            </w:pPr>
            <w:r>
              <w:rPr>
                <w:spacing w:val="-4"/>
              </w:rPr>
              <w:t>10,4</w:t>
            </w:r>
          </w:p>
        </w:tc>
        <w:tc>
          <w:tcPr>
            <w:tcW w:w="510" w:type="dxa"/>
          </w:tcPr>
          <w:p w14:paraId="1118EF8C" w14:textId="77777777" w:rsidR="0023485F" w:rsidRDefault="00C63A8D">
            <w:pPr>
              <w:pStyle w:val="TableParagraph"/>
              <w:spacing w:line="246" w:lineRule="exact"/>
              <w:ind w:left="8"/>
              <w:jc w:val="center"/>
            </w:pPr>
            <w:r>
              <w:rPr>
                <w:spacing w:val="-4"/>
              </w:rPr>
              <w:t>11,2</w:t>
            </w:r>
          </w:p>
        </w:tc>
      </w:tr>
      <w:tr w:rsidR="0023485F" w14:paraId="1C9F886F" w14:textId="77777777">
        <w:trPr>
          <w:trHeight w:val="565"/>
        </w:trPr>
        <w:tc>
          <w:tcPr>
            <w:tcW w:w="574" w:type="dxa"/>
          </w:tcPr>
          <w:p w14:paraId="1D334647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6948" w:type="dxa"/>
          </w:tcPr>
          <w:p w14:paraId="531BD18E" w14:textId="77777777" w:rsidR="0023485F" w:rsidRDefault="00C63A8D">
            <w:pPr>
              <w:pStyle w:val="TableParagraph"/>
              <w:spacing w:line="246" w:lineRule="exact"/>
              <w:ind w:left="13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500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6" w:type="dxa"/>
          </w:tcPr>
          <w:p w14:paraId="6D432487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43DD371E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4"/>
              </w:rPr>
              <w:t>2,15</w:t>
            </w:r>
          </w:p>
        </w:tc>
        <w:tc>
          <w:tcPr>
            <w:tcW w:w="841" w:type="dxa"/>
          </w:tcPr>
          <w:p w14:paraId="18985F47" w14:textId="77777777" w:rsidR="0023485F" w:rsidRDefault="00C63A8D">
            <w:pPr>
              <w:pStyle w:val="TableParagraph"/>
              <w:spacing w:line="246" w:lineRule="exact"/>
              <w:ind w:left="10"/>
              <w:jc w:val="center"/>
            </w:pPr>
            <w:r>
              <w:rPr>
                <w:spacing w:val="-4"/>
              </w:rPr>
              <w:t>2,25</w:t>
            </w:r>
          </w:p>
        </w:tc>
        <w:tc>
          <w:tcPr>
            <w:tcW w:w="510" w:type="dxa"/>
          </w:tcPr>
          <w:p w14:paraId="288BF76B" w14:textId="77777777" w:rsidR="0023485F" w:rsidRDefault="00C63A8D">
            <w:pPr>
              <w:pStyle w:val="TableParagraph"/>
              <w:spacing w:line="246" w:lineRule="exact"/>
              <w:ind w:left="8"/>
              <w:jc w:val="center"/>
            </w:pPr>
            <w:r>
              <w:rPr>
                <w:spacing w:val="-4"/>
              </w:rPr>
              <w:t>2,40</w:t>
            </w:r>
          </w:p>
        </w:tc>
      </w:tr>
      <w:tr w:rsidR="0023485F" w14:paraId="1E98BAF0" w14:textId="77777777">
        <w:trPr>
          <w:trHeight w:val="565"/>
        </w:trPr>
        <w:tc>
          <w:tcPr>
            <w:tcW w:w="574" w:type="dxa"/>
          </w:tcPr>
          <w:p w14:paraId="2F41C585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6948" w:type="dxa"/>
          </w:tcPr>
          <w:p w14:paraId="094345D4" w14:textId="77777777" w:rsidR="0023485F" w:rsidRDefault="00C63A8D">
            <w:pPr>
              <w:pStyle w:val="TableParagraph"/>
              <w:spacing w:line="246" w:lineRule="exact"/>
              <w:ind w:left="13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1000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6" w:type="dxa"/>
          </w:tcPr>
          <w:p w14:paraId="74DA8691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7E695D7C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4"/>
              </w:rPr>
              <w:t>4,10</w:t>
            </w:r>
          </w:p>
        </w:tc>
        <w:tc>
          <w:tcPr>
            <w:tcW w:w="841" w:type="dxa"/>
          </w:tcPr>
          <w:p w14:paraId="2B346525" w14:textId="77777777" w:rsidR="0023485F" w:rsidRDefault="00C63A8D">
            <w:pPr>
              <w:pStyle w:val="TableParagraph"/>
              <w:spacing w:line="246" w:lineRule="exact"/>
              <w:ind w:left="10"/>
              <w:jc w:val="center"/>
            </w:pPr>
            <w:r>
              <w:rPr>
                <w:spacing w:val="-4"/>
              </w:rPr>
              <w:t>4,30</w:t>
            </w:r>
          </w:p>
        </w:tc>
        <w:tc>
          <w:tcPr>
            <w:tcW w:w="510" w:type="dxa"/>
          </w:tcPr>
          <w:p w14:paraId="1419031A" w14:textId="77777777" w:rsidR="0023485F" w:rsidRDefault="00C63A8D">
            <w:pPr>
              <w:pStyle w:val="TableParagraph"/>
              <w:spacing w:line="246" w:lineRule="exact"/>
              <w:ind w:left="8"/>
              <w:jc w:val="center"/>
            </w:pPr>
            <w:r>
              <w:rPr>
                <w:spacing w:val="-4"/>
              </w:rPr>
              <w:t>5,00</w:t>
            </w:r>
          </w:p>
        </w:tc>
      </w:tr>
      <w:tr w:rsidR="0023485F" w14:paraId="6DC714FF" w14:textId="77777777">
        <w:trPr>
          <w:trHeight w:val="565"/>
        </w:trPr>
        <w:tc>
          <w:tcPr>
            <w:tcW w:w="574" w:type="dxa"/>
            <w:vMerge w:val="restart"/>
          </w:tcPr>
          <w:p w14:paraId="64484F6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51AB719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948" w:type="dxa"/>
            <w:vMerge w:val="restart"/>
          </w:tcPr>
          <w:p w14:paraId="2CEF190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B9F8D9C" w14:textId="77777777" w:rsidR="0023485F" w:rsidRDefault="00C63A8D">
            <w:pPr>
              <w:pStyle w:val="TableParagraph"/>
              <w:spacing w:before="1"/>
              <w:ind w:left="13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2000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6" w:type="dxa"/>
          </w:tcPr>
          <w:p w14:paraId="63088DBC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5A324D12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4"/>
              </w:rPr>
              <w:t>9,30</w:t>
            </w:r>
          </w:p>
        </w:tc>
        <w:tc>
          <w:tcPr>
            <w:tcW w:w="841" w:type="dxa"/>
          </w:tcPr>
          <w:p w14:paraId="56C39B55" w14:textId="77777777" w:rsidR="0023485F" w:rsidRDefault="00C63A8D">
            <w:pPr>
              <w:pStyle w:val="TableParagraph"/>
              <w:spacing w:line="246" w:lineRule="exact"/>
              <w:ind w:left="10"/>
              <w:jc w:val="center"/>
            </w:pPr>
            <w:r>
              <w:rPr>
                <w:spacing w:val="-2"/>
              </w:rPr>
              <w:t>10,15</w:t>
            </w:r>
          </w:p>
        </w:tc>
        <w:tc>
          <w:tcPr>
            <w:tcW w:w="510" w:type="dxa"/>
          </w:tcPr>
          <w:p w14:paraId="292AE605" w14:textId="77777777" w:rsidR="0023485F" w:rsidRDefault="00C63A8D">
            <w:pPr>
              <w:pStyle w:val="TableParagraph"/>
              <w:spacing w:line="246" w:lineRule="exact"/>
              <w:ind w:left="3" w:right="-15"/>
              <w:jc w:val="center"/>
            </w:pPr>
            <w:r>
              <w:rPr>
                <w:spacing w:val="-2"/>
              </w:rPr>
              <w:t>11,15</w:t>
            </w:r>
          </w:p>
        </w:tc>
      </w:tr>
      <w:tr w:rsidR="0023485F" w14:paraId="40F0C148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097D69E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2B54B91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6C4D1F43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65B535DD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2"/>
              </w:rPr>
              <w:t>11,00</w:t>
            </w:r>
          </w:p>
        </w:tc>
        <w:tc>
          <w:tcPr>
            <w:tcW w:w="841" w:type="dxa"/>
          </w:tcPr>
          <w:p w14:paraId="73E0481B" w14:textId="77777777" w:rsidR="0023485F" w:rsidRDefault="00C63A8D">
            <w:pPr>
              <w:pStyle w:val="TableParagraph"/>
              <w:spacing w:line="246" w:lineRule="exact"/>
              <w:ind w:left="10"/>
              <w:jc w:val="center"/>
            </w:pPr>
            <w:r>
              <w:rPr>
                <w:spacing w:val="-2"/>
              </w:rPr>
              <w:t>12,40</w:t>
            </w:r>
          </w:p>
        </w:tc>
        <w:tc>
          <w:tcPr>
            <w:tcW w:w="510" w:type="dxa"/>
          </w:tcPr>
          <w:p w14:paraId="7E3B386E" w14:textId="77777777" w:rsidR="0023485F" w:rsidRDefault="00C63A8D">
            <w:pPr>
              <w:pStyle w:val="TableParagraph"/>
              <w:spacing w:line="246" w:lineRule="exact"/>
              <w:ind w:left="3" w:right="-15"/>
              <w:jc w:val="center"/>
            </w:pPr>
            <w:r>
              <w:rPr>
                <w:spacing w:val="-2"/>
              </w:rPr>
              <w:t>13,50</w:t>
            </w:r>
          </w:p>
        </w:tc>
      </w:tr>
      <w:tr w:rsidR="0023485F" w14:paraId="3B25FBA3" w14:textId="77777777">
        <w:trPr>
          <w:trHeight w:val="566"/>
        </w:trPr>
        <w:tc>
          <w:tcPr>
            <w:tcW w:w="574" w:type="dxa"/>
            <w:vMerge w:val="restart"/>
          </w:tcPr>
          <w:p w14:paraId="6F33C198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2F96C746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6948" w:type="dxa"/>
            <w:vMerge w:val="restart"/>
          </w:tcPr>
          <w:p w14:paraId="4667A75D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118C79F2" w14:textId="77777777" w:rsidR="0023485F" w:rsidRDefault="00C63A8D">
            <w:pPr>
              <w:pStyle w:val="TableParagraph"/>
              <w:ind w:left="13" w:right="1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552F069D" w14:textId="77777777" w:rsidR="0023485F" w:rsidRDefault="00C63A8D">
            <w:pPr>
              <w:pStyle w:val="TableParagraph"/>
              <w:spacing w:line="247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081D9CBD" w14:textId="77777777" w:rsidR="0023485F" w:rsidRDefault="00C63A8D">
            <w:pPr>
              <w:pStyle w:val="TableParagraph"/>
              <w:spacing w:line="247" w:lineRule="exact"/>
              <w:ind w:left="7"/>
              <w:jc w:val="center"/>
            </w:pPr>
            <w:r>
              <w:rPr>
                <w:spacing w:val="-2"/>
              </w:rPr>
              <w:t>12,30</w:t>
            </w:r>
          </w:p>
        </w:tc>
        <w:tc>
          <w:tcPr>
            <w:tcW w:w="841" w:type="dxa"/>
          </w:tcPr>
          <w:p w14:paraId="7312C11E" w14:textId="77777777" w:rsidR="0023485F" w:rsidRDefault="00C63A8D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2"/>
              </w:rPr>
              <w:t>13,30</w:t>
            </w:r>
          </w:p>
        </w:tc>
        <w:tc>
          <w:tcPr>
            <w:tcW w:w="510" w:type="dxa"/>
          </w:tcPr>
          <w:p w14:paraId="3187A086" w14:textId="77777777" w:rsidR="0023485F" w:rsidRDefault="00C63A8D">
            <w:pPr>
              <w:pStyle w:val="TableParagraph"/>
              <w:spacing w:line="247" w:lineRule="exact"/>
              <w:ind w:left="3" w:right="-15"/>
              <w:jc w:val="center"/>
            </w:pPr>
            <w:r>
              <w:rPr>
                <w:spacing w:val="-2"/>
              </w:rPr>
              <w:t>14,00</w:t>
            </w:r>
          </w:p>
        </w:tc>
      </w:tr>
      <w:tr w:rsidR="0023485F" w14:paraId="1E9C30C5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3B33769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4058E7D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2DC3791A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3F09AB4B" w14:textId="77777777" w:rsidR="0023485F" w:rsidRDefault="00C63A8D">
            <w:pPr>
              <w:pStyle w:val="TableParagraph"/>
              <w:spacing w:line="246" w:lineRule="exact"/>
              <w:ind w:left="7"/>
              <w:jc w:val="center"/>
            </w:pPr>
            <w:r>
              <w:rPr>
                <w:spacing w:val="-2"/>
              </w:rPr>
              <w:t>13,30</w:t>
            </w:r>
          </w:p>
        </w:tc>
        <w:tc>
          <w:tcPr>
            <w:tcW w:w="841" w:type="dxa"/>
          </w:tcPr>
          <w:p w14:paraId="70FD35B5" w14:textId="77777777" w:rsidR="0023485F" w:rsidRDefault="00C63A8D">
            <w:pPr>
              <w:pStyle w:val="TableParagraph"/>
              <w:spacing w:line="246" w:lineRule="exact"/>
              <w:ind w:left="10"/>
              <w:jc w:val="center"/>
            </w:pPr>
            <w:r>
              <w:rPr>
                <w:spacing w:val="-2"/>
              </w:rPr>
              <w:t>14,00</w:t>
            </w:r>
          </w:p>
        </w:tc>
        <w:tc>
          <w:tcPr>
            <w:tcW w:w="510" w:type="dxa"/>
          </w:tcPr>
          <w:p w14:paraId="3D025C50" w14:textId="77777777" w:rsidR="0023485F" w:rsidRDefault="00C63A8D">
            <w:pPr>
              <w:pStyle w:val="TableParagraph"/>
              <w:spacing w:line="246" w:lineRule="exact"/>
              <w:ind w:left="3" w:right="-15"/>
              <w:jc w:val="center"/>
            </w:pPr>
            <w:r>
              <w:rPr>
                <w:spacing w:val="-2"/>
              </w:rPr>
              <w:t>15,00</w:t>
            </w:r>
          </w:p>
        </w:tc>
      </w:tr>
      <w:tr w:rsidR="0023485F" w14:paraId="7E89DC6A" w14:textId="77777777">
        <w:trPr>
          <w:trHeight w:val="565"/>
        </w:trPr>
        <w:tc>
          <w:tcPr>
            <w:tcW w:w="574" w:type="dxa"/>
            <w:vMerge w:val="restart"/>
          </w:tcPr>
          <w:p w14:paraId="6907C8E2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6AB285B4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6948" w:type="dxa"/>
            <w:vMerge w:val="restart"/>
          </w:tcPr>
          <w:p w14:paraId="5DC0310A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312646FE" w14:textId="77777777" w:rsidR="0023485F" w:rsidRDefault="00C63A8D">
            <w:pPr>
              <w:pStyle w:val="TableParagraph"/>
              <w:ind w:left="13" w:right="1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247E4981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1BD69B6E" w14:textId="77777777" w:rsidR="0023485F" w:rsidRDefault="00C63A8D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2"/>
              </w:rPr>
              <w:t>18,00</w:t>
            </w:r>
          </w:p>
        </w:tc>
        <w:tc>
          <w:tcPr>
            <w:tcW w:w="841" w:type="dxa"/>
          </w:tcPr>
          <w:p w14:paraId="13157BF8" w14:textId="77777777" w:rsidR="0023485F" w:rsidRDefault="00C63A8D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2"/>
              </w:rPr>
              <w:t>19,00</w:t>
            </w:r>
          </w:p>
        </w:tc>
        <w:tc>
          <w:tcPr>
            <w:tcW w:w="510" w:type="dxa"/>
          </w:tcPr>
          <w:p w14:paraId="3A4184A1" w14:textId="77777777" w:rsidR="0023485F" w:rsidRDefault="00C63A8D">
            <w:pPr>
              <w:pStyle w:val="TableParagraph"/>
              <w:spacing w:line="249" w:lineRule="exact"/>
              <w:ind w:left="3" w:right="-15"/>
              <w:jc w:val="center"/>
            </w:pPr>
            <w:r>
              <w:rPr>
                <w:spacing w:val="-2"/>
              </w:rPr>
              <w:t>20,00</w:t>
            </w:r>
          </w:p>
        </w:tc>
      </w:tr>
      <w:tr w:rsidR="0023485F" w14:paraId="1E908416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09D9DD1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0603D50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5C1082A6" w14:textId="77777777" w:rsidR="0023485F" w:rsidRDefault="00C63A8D">
            <w:pPr>
              <w:pStyle w:val="TableParagraph"/>
              <w:spacing w:line="249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007105FB" w14:textId="77777777" w:rsidR="0023485F" w:rsidRDefault="00C63A8D">
            <w:pPr>
              <w:pStyle w:val="TableParagraph"/>
              <w:spacing w:line="249" w:lineRule="exact"/>
              <w:ind w:left="7"/>
              <w:jc w:val="center"/>
            </w:pPr>
            <w:r>
              <w:rPr>
                <w:spacing w:val="-2"/>
              </w:rPr>
              <w:t>20,00</w:t>
            </w:r>
          </w:p>
        </w:tc>
        <w:tc>
          <w:tcPr>
            <w:tcW w:w="841" w:type="dxa"/>
          </w:tcPr>
          <w:p w14:paraId="0AFF2256" w14:textId="77777777" w:rsidR="0023485F" w:rsidRDefault="00C63A8D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2"/>
              </w:rPr>
              <w:t>25,00</w:t>
            </w:r>
          </w:p>
        </w:tc>
        <w:tc>
          <w:tcPr>
            <w:tcW w:w="510" w:type="dxa"/>
          </w:tcPr>
          <w:p w14:paraId="78D500E7" w14:textId="77777777" w:rsidR="0023485F" w:rsidRDefault="00C63A8D">
            <w:pPr>
              <w:pStyle w:val="TableParagraph"/>
              <w:spacing w:line="249" w:lineRule="exact"/>
              <w:ind w:left="3" w:right="-15"/>
              <w:jc w:val="center"/>
            </w:pPr>
            <w:r>
              <w:rPr>
                <w:spacing w:val="-2"/>
              </w:rPr>
              <w:t>28,00</w:t>
            </w:r>
          </w:p>
        </w:tc>
      </w:tr>
      <w:tr w:rsidR="0023485F" w14:paraId="1832194F" w14:textId="77777777">
        <w:trPr>
          <w:trHeight w:val="568"/>
        </w:trPr>
        <w:tc>
          <w:tcPr>
            <w:tcW w:w="574" w:type="dxa"/>
            <w:vMerge w:val="restart"/>
          </w:tcPr>
          <w:p w14:paraId="2927F9EA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DAB4924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948" w:type="dxa"/>
            <w:vMerge w:val="restart"/>
          </w:tcPr>
          <w:p w14:paraId="2F21E0B1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1B5AE75" w14:textId="77777777" w:rsidR="0023485F" w:rsidRDefault="00C63A8D">
            <w:pPr>
              <w:pStyle w:val="TableParagraph"/>
              <w:ind w:left="13"/>
              <w:jc w:val="center"/>
            </w:pPr>
            <w:r>
              <w:t>Прыжок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(см)</w:t>
            </w:r>
          </w:p>
        </w:tc>
        <w:tc>
          <w:tcPr>
            <w:tcW w:w="466" w:type="dxa"/>
          </w:tcPr>
          <w:p w14:paraId="71F29545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02555EF2" w14:textId="77777777" w:rsidR="0023485F" w:rsidRDefault="00C63A8D">
            <w:pPr>
              <w:pStyle w:val="TableParagraph"/>
              <w:spacing w:line="249" w:lineRule="exact"/>
              <w:ind w:left="7" w:right="2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841" w:type="dxa"/>
          </w:tcPr>
          <w:p w14:paraId="20282C87" w14:textId="77777777" w:rsidR="0023485F" w:rsidRDefault="00C63A8D">
            <w:pPr>
              <w:pStyle w:val="TableParagraph"/>
              <w:spacing w:line="249" w:lineRule="exact"/>
              <w:ind w:left="10" w:right="2"/>
              <w:jc w:val="center"/>
            </w:pPr>
            <w:r>
              <w:rPr>
                <w:spacing w:val="-5"/>
              </w:rPr>
              <w:t>170</w:t>
            </w:r>
          </w:p>
        </w:tc>
        <w:tc>
          <w:tcPr>
            <w:tcW w:w="510" w:type="dxa"/>
          </w:tcPr>
          <w:p w14:paraId="4040FCE1" w14:textId="77777777" w:rsidR="0023485F" w:rsidRDefault="00C63A8D">
            <w:pPr>
              <w:pStyle w:val="TableParagraph"/>
              <w:spacing w:line="249" w:lineRule="exact"/>
              <w:ind w:left="8" w:right="2"/>
              <w:jc w:val="center"/>
            </w:pPr>
            <w:r>
              <w:rPr>
                <w:spacing w:val="-5"/>
              </w:rPr>
              <w:t>150</w:t>
            </w:r>
          </w:p>
        </w:tc>
      </w:tr>
      <w:tr w:rsidR="0023485F" w14:paraId="14B2A5CE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501AFC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3CC2764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0B4193F0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6DD50C7E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170</w:t>
            </w:r>
          </w:p>
        </w:tc>
        <w:tc>
          <w:tcPr>
            <w:tcW w:w="841" w:type="dxa"/>
          </w:tcPr>
          <w:p w14:paraId="214D215B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160</w:t>
            </w:r>
          </w:p>
        </w:tc>
        <w:tc>
          <w:tcPr>
            <w:tcW w:w="510" w:type="dxa"/>
          </w:tcPr>
          <w:p w14:paraId="270562F9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5"/>
              </w:rPr>
              <w:t>145</w:t>
            </w:r>
          </w:p>
        </w:tc>
      </w:tr>
      <w:tr w:rsidR="0023485F" w14:paraId="3341D017" w14:textId="77777777">
        <w:trPr>
          <w:trHeight w:val="566"/>
        </w:trPr>
        <w:tc>
          <w:tcPr>
            <w:tcW w:w="574" w:type="dxa"/>
          </w:tcPr>
          <w:p w14:paraId="248F7DEB" w14:textId="77777777" w:rsidR="0023485F" w:rsidRDefault="00C63A8D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6948" w:type="dxa"/>
          </w:tcPr>
          <w:p w14:paraId="2FDE6F0C" w14:textId="77777777" w:rsidR="0023485F" w:rsidRDefault="00C63A8D">
            <w:pPr>
              <w:pStyle w:val="TableParagraph"/>
              <w:spacing w:line="247" w:lineRule="exact"/>
              <w:ind w:left="13"/>
              <w:jc w:val="center"/>
            </w:pPr>
            <w:r>
              <w:rPr>
                <w:spacing w:val="-2"/>
              </w:rPr>
              <w:t>Подтягиваниенаперекладине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0356EE90" w14:textId="77777777" w:rsidR="0023485F" w:rsidRDefault="00C63A8D">
            <w:pPr>
              <w:pStyle w:val="TableParagraph"/>
              <w:spacing w:line="247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390ABD90" w14:textId="77777777" w:rsidR="0023485F" w:rsidRDefault="00C63A8D">
            <w:pPr>
              <w:pStyle w:val="TableParagraph"/>
              <w:spacing w:line="247" w:lineRule="exact"/>
              <w:ind w:left="7" w:right="2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841" w:type="dxa"/>
          </w:tcPr>
          <w:p w14:paraId="6C172071" w14:textId="77777777" w:rsidR="0023485F" w:rsidRDefault="00C63A8D">
            <w:pPr>
              <w:pStyle w:val="TableParagraph"/>
              <w:spacing w:line="247" w:lineRule="exact"/>
              <w:ind w:left="10" w:right="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10" w:type="dxa"/>
          </w:tcPr>
          <w:p w14:paraId="4E4474CE" w14:textId="77777777" w:rsidR="0023485F" w:rsidRDefault="00C63A8D">
            <w:pPr>
              <w:pStyle w:val="TableParagraph"/>
              <w:spacing w:line="247" w:lineRule="exact"/>
              <w:ind w:left="8" w:right="2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23485F" w14:paraId="45563D4E" w14:textId="77777777">
        <w:trPr>
          <w:trHeight w:val="565"/>
        </w:trPr>
        <w:tc>
          <w:tcPr>
            <w:tcW w:w="574" w:type="dxa"/>
            <w:vMerge w:val="restart"/>
          </w:tcPr>
          <w:p w14:paraId="7ED8C03E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5C540C13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11</w:t>
            </w:r>
          </w:p>
        </w:tc>
        <w:tc>
          <w:tcPr>
            <w:tcW w:w="6948" w:type="dxa"/>
            <w:vMerge w:val="restart"/>
          </w:tcPr>
          <w:p w14:paraId="1F6010FE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3789CD1" w14:textId="77777777" w:rsidR="0023485F" w:rsidRDefault="00C63A8D">
            <w:pPr>
              <w:pStyle w:val="TableParagraph"/>
              <w:spacing w:before="1"/>
              <w:ind w:left="13"/>
              <w:jc w:val="center"/>
            </w:pPr>
            <w:r>
              <w:t>Отжимания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упоре</w:t>
            </w:r>
            <w:r>
              <w:rPr>
                <w:spacing w:val="-4"/>
              </w:rPr>
              <w:t xml:space="preserve"> </w:t>
            </w:r>
            <w:r>
              <w:t>лежа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0524CEC7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701D5B64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841" w:type="dxa"/>
          </w:tcPr>
          <w:p w14:paraId="314806E3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10" w:type="dxa"/>
          </w:tcPr>
          <w:p w14:paraId="333CFA2C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5"/>
              </w:rPr>
              <w:t>13</w:t>
            </w:r>
          </w:p>
        </w:tc>
      </w:tr>
      <w:tr w:rsidR="0023485F" w14:paraId="5B1E168E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87AB29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3621980E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41D32515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5C4261DB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841" w:type="dxa"/>
          </w:tcPr>
          <w:p w14:paraId="79B0F67B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10" w:type="dxa"/>
          </w:tcPr>
          <w:p w14:paraId="14ECCA6B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23485F" w14:paraId="64C0C40F" w14:textId="77777777">
        <w:trPr>
          <w:trHeight w:val="565"/>
        </w:trPr>
        <w:tc>
          <w:tcPr>
            <w:tcW w:w="574" w:type="dxa"/>
            <w:vMerge w:val="restart"/>
          </w:tcPr>
          <w:p w14:paraId="2C541B7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31AE1120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12</w:t>
            </w:r>
          </w:p>
        </w:tc>
        <w:tc>
          <w:tcPr>
            <w:tcW w:w="6948" w:type="dxa"/>
            <w:vMerge w:val="restart"/>
          </w:tcPr>
          <w:p w14:paraId="7DD3C63F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06965FC" w14:textId="77777777" w:rsidR="0023485F" w:rsidRDefault="00C63A8D">
            <w:pPr>
              <w:pStyle w:val="TableParagraph"/>
              <w:spacing w:before="1"/>
              <w:ind w:left="1609"/>
            </w:pPr>
            <w:r>
              <w:t>Наклон</w:t>
            </w:r>
            <w:r>
              <w:rPr>
                <w:spacing w:val="-4"/>
              </w:rPr>
              <w:t xml:space="preserve"> </w:t>
            </w:r>
            <w:r>
              <w:t>вперед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сидя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267A3B35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3A3E1EBF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841" w:type="dxa"/>
          </w:tcPr>
          <w:p w14:paraId="7C2E4B97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10" w:type="dxa"/>
          </w:tcPr>
          <w:p w14:paraId="1716E7A1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23485F" w14:paraId="1357FF84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22E529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5623F85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3CFC3C37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339ECC71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841" w:type="dxa"/>
          </w:tcPr>
          <w:p w14:paraId="6E15E94F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10" w:type="dxa"/>
          </w:tcPr>
          <w:p w14:paraId="59A468DE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10"/>
              </w:rPr>
              <w:t>9</w:t>
            </w:r>
          </w:p>
        </w:tc>
      </w:tr>
    </w:tbl>
    <w:p w14:paraId="31F22FE3" w14:textId="77777777" w:rsidR="0023485F" w:rsidRDefault="0023485F">
      <w:pPr>
        <w:pStyle w:val="TableParagraph"/>
        <w:spacing w:line="246" w:lineRule="exact"/>
        <w:jc w:val="center"/>
        <w:sectPr w:rsidR="0023485F">
          <w:pgSz w:w="11910" w:h="16840"/>
          <w:pgMar w:top="1360" w:right="283" w:bottom="1401" w:left="0" w:header="720" w:footer="720" w:gutter="0"/>
          <w:cols w:space="720"/>
        </w:sectPr>
      </w:pP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6948"/>
        <w:gridCol w:w="466"/>
        <w:gridCol w:w="812"/>
        <w:gridCol w:w="841"/>
        <w:gridCol w:w="510"/>
      </w:tblGrid>
      <w:tr w:rsidR="0023485F" w14:paraId="15AF9B29" w14:textId="77777777">
        <w:trPr>
          <w:trHeight w:val="566"/>
        </w:trPr>
        <w:tc>
          <w:tcPr>
            <w:tcW w:w="574" w:type="dxa"/>
            <w:vMerge w:val="restart"/>
          </w:tcPr>
          <w:p w14:paraId="3323F580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058E07C5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13</w:t>
            </w:r>
          </w:p>
        </w:tc>
        <w:tc>
          <w:tcPr>
            <w:tcW w:w="6948" w:type="dxa"/>
            <w:vMerge w:val="restart"/>
          </w:tcPr>
          <w:p w14:paraId="34CCC2FF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2E616D7B" w14:textId="77777777" w:rsidR="0023485F" w:rsidRDefault="00C63A8D">
            <w:pPr>
              <w:pStyle w:val="TableParagraph"/>
              <w:ind w:left="529"/>
            </w:pPr>
            <w:r>
              <w:t>Подъем</w:t>
            </w:r>
            <w:r>
              <w:rPr>
                <w:spacing w:val="-7"/>
              </w:rPr>
              <w:t xml:space="preserve"> </w:t>
            </w:r>
            <w:r>
              <w:t>туловища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6"/>
              </w:rPr>
              <w:t xml:space="preserve"> </w:t>
            </w:r>
            <w:r>
              <w:t>лежа</w:t>
            </w:r>
            <w:r>
              <w:rPr>
                <w:spacing w:val="-6"/>
              </w:rPr>
              <w:t xml:space="preserve"> </w:t>
            </w:r>
            <w:r>
              <w:t>(пресс)</w:t>
            </w:r>
            <w:r>
              <w:rPr>
                <w:spacing w:val="-4"/>
              </w:rPr>
              <w:t xml:space="preserve"> </w:t>
            </w:r>
            <w:r>
              <w:t>(кол-во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раз/мин)</w:t>
            </w:r>
          </w:p>
        </w:tc>
        <w:tc>
          <w:tcPr>
            <w:tcW w:w="466" w:type="dxa"/>
          </w:tcPr>
          <w:p w14:paraId="6AB1CE0A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423A44FA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841" w:type="dxa"/>
          </w:tcPr>
          <w:p w14:paraId="50750183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510" w:type="dxa"/>
          </w:tcPr>
          <w:p w14:paraId="33C7DE80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5"/>
              </w:rPr>
              <w:t>35</w:t>
            </w:r>
          </w:p>
        </w:tc>
      </w:tr>
      <w:tr w:rsidR="0023485F" w14:paraId="513FDC9F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0CE03263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0FF9C62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7C346763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016F4644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38</w:t>
            </w:r>
          </w:p>
        </w:tc>
        <w:tc>
          <w:tcPr>
            <w:tcW w:w="841" w:type="dxa"/>
          </w:tcPr>
          <w:p w14:paraId="24E75793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510" w:type="dxa"/>
          </w:tcPr>
          <w:p w14:paraId="5A177712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5"/>
              </w:rPr>
              <w:t>25</w:t>
            </w:r>
          </w:p>
        </w:tc>
      </w:tr>
      <w:tr w:rsidR="0023485F" w14:paraId="050BD0F0" w14:textId="77777777">
        <w:trPr>
          <w:trHeight w:val="565"/>
        </w:trPr>
        <w:tc>
          <w:tcPr>
            <w:tcW w:w="574" w:type="dxa"/>
            <w:vMerge w:val="restart"/>
          </w:tcPr>
          <w:p w14:paraId="19FF9149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C7568F8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14</w:t>
            </w:r>
          </w:p>
        </w:tc>
        <w:tc>
          <w:tcPr>
            <w:tcW w:w="6948" w:type="dxa"/>
            <w:vMerge w:val="restart"/>
          </w:tcPr>
          <w:p w14:paraId="3F48EEED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C02C540" w14:textId="77777777" w:rsidR="0023485F" w:rsidRDefault="00C63A8D">
            <w:pPr>
              <w:pStyle w:val="TableParagraph"/>
              <w:spacing w:before="1"/>
              <w:ind w:left="1787"/>
            </w:pPr>
            <w:r>
              <w:t>Прыжки</w:t>
            </w:r>
            <w:r>
              <w:rPr>
                <w:spacing w:val="-5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скакалку</w:t>
            </w:r>
            <w:r>
              <w:rPr>
                <w:spacing w:val="-4"/>
              </w:rPr>
              <w:t xml:space="preserve"> </w:t>
            </w:r>
            <w:r>
              <w:t>20</w:t>
            </w:r>
            <w:r>
              <w:rPr>
                <w:spacing w:val="-2"/>
              </w:rPr>
              <w:t xml:space="preserve"> </w:t>
            </w:r>
            <w:r>
              <w:t>сек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41560935" w14:textId="77777777" w:rsidR="0023485F" w:rsidRDefault="00C63A8D">
            <w:pPr>
              <w:pStyle w:val="TableParagraph"/>
              <w:spacing w:line="246" w:lineRule="exact"/>
              <w:ind w:left="12" w:right="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2" w:type="dxa"/>
          </w:tcPr>
          <w:p w14:paraId="1CAC11E5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46</w:t>
            </w:r>
          </w:p>
        </w:tc>
        <w:tc>
          <w:tcPr>
            <w:tcW w:w="841" w:type="dxa"/>
          </w:tcPr>
          <w:p w14:paraId="1037374A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44</w:t>
            </w:r>
          </w:p>
        </w:tc>
        <w:tc>
          <w:tcPr>
            <w:tcW w:w="510" w:type="dxa"/>
          </w:tcPr>
          <w:p w14:paraId="3150D518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5"/>
              </w:rPr>
              <w:t>42</w:t>
            </w:r>
          </w:p>
        </w:tc>
      </w:tr>
      <w:tr w:rsidR="0023485F" w14:paraId="558D04FA" w14:textId="77777777">
        <w:trPr>
          <w:trHeight w:val="568"/>
        </w:trPr>
        <w:tc>
          <w:tcPr>
            <w:tcW w:w="574" w:type="dxa"/>
            <w:vMerge/>
            <w:tcBorders>
              <w:top w:val="nil"/>
            </w:tcBorders>
          </w:tcPr>
          <w:p w14:paraId="315B4B2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948" w:type="dxa"/>
            <w:vMerge/>
            <w:tcBorders>
              <w:top w:val="nil"/>
            </w:tcBorders>
          </w:tcPr>
          <w:p w14:paraId="165EC0F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4C1E1E4C" w14:textId="77777777" w:rsidR="0023485F" w:rsidRDefault="00C63A8D">
            <w:pPr>
              <w:pStyle w:val="TableParagraph"/>
              <w:spacing w:line="246" w:lineRule="exact"/>
              <w:ind w:left="12" w:right="4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2" w:type="dxa"/>
          </w:tcPr>
          <w:p w14:paraId="3A7D1D88" w14:textId="77777777" w:rsidR="0023485F" w:rsidRDefault="00C63A8D">
            <w:pPr>
              <w:pStyle w:val="TableParagraph"/>
              <w:spacing w:line="246" w:lineRule="exact"/>
              <w:ind w:left="7" w:right="2"/>
              <w:jc w:val="center"/>
            </w:pPr>
            <w:r>
              <w:rPr>
                <w:spacing w:val="-5"/>
              </w:rPr>
              <w:t>52</w:t>
            </w:r>
          </w:p>
        </w:tc>
        <w:tc>
          <w:tcPr>
            <w:tcW w:w="841" w:type="dxa"/>
          </w:tcPr>
          <w:p w14:paraId="6CE2AEAA" w14:textId="77777777" w:rsidR="0023485F" w:rsidRDefault="00C63A8D">
            <w:pPr>
              <w:pStyle w:val="TableParagraph"/>
              <w:spacing w:line="246" w:lineRule="exact"/>
              <w:ind w:left="10" w:right="2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510" w:type="dxa"/>
          </w:tcPr>
          <w:p w14:paraId="4F539BCE" w14:textId="77777777" w:rsidR="0023485F" w:rsidRDefault="00C63A8D">
            <w:pPr>
              <w:pStyle w:val="TableParagraph"/>
              <w:spacing w:line="246" w:lineRule="exact"/>
              <w:ind w:left="8" w:right="2"/>
              <w:jc w:val="center"/>
            </w:pPr>
            <w:r>
              <w:rPr>
                <w:spacing w:val="-5"/>
              </w:rPr>
              <w:t>48</w:t>
            </w:r>
          </w:p>
        </w:tc>
      </w:tr>
    </w:tbl>
    <w:p w14:paraId="1E04CE2D" w14:textId="77777777" w:rsidR="0023485F" w:rsidRDefault="0023485F">
      <w:pPr>
        <w:pStyle w:val="a3"/>
        <w:spacing w:before="68"/>
        <w:ind w:left="0" w:firstLine="0"/>
        <w:jc w:val="left"/>
        <w:rPr>
          <w:b/>
        </w:rPr>
      </w:pPr>
    </w:p>
    <w:p w14:paraId="396668A5" w14:textId="77777777" w:rsidR="0023485F" w:rsidRDefault="00C63A8D">
      <w:pPr>
        <w:spacing w:after="50"/>
        <w:ind w:left="1560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6522"/>
        <w:gridCol w:w="466"/>
        <w:gridCol w:w="825"/>
        <w:gridCol w:w="839"/>
        <w:gridCol w:w="945"/>
      </w:tblGrid>
      <w:tr w:rsidR="0023485F" w14:paraId="084423BA" w14:textId="77777777">
        <w:trPr>
          <w:trHeight w:val="565"/>
        </w:trPr>
        <w:tc>
          <w:tcPr>
            <w:tcW w:w="574" w:type="dxa"/>
            <w:vMerge w:val="restart"/>
          </w:tcPr>
          <w:p w14:paraId="28C942AE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C0FE4A7" w14:textId="77777777" w:rsidR="0023485F" w:rsidRDefault="00C63A8D">
            <w:pPr>
              <w:pStyle w:val="TableParagraph"/>
              <w:spacing w:before="1"/>
              <w:ind w:left="182"/>
            </w:pPr>
            <w:r>
              <w:rPr>
                <w:spacing w:val="-10"/>
              </w:rPr>
              <w:t>№</w:t>
            </w:r>
          </w:p>
        </w:tc>
        <w:tc>
          <w:tcPr>
            <w:tcW w:w="6522" w:type="dxa"/>
            <w:vMerge w:val="restart"/>
          </w:tcPr>
          <w:p w14:paraId="18C3B389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6CB5295" w14:textId="77777777" w:rsidR="0023485F" w:rsidRDefault="00C63A8D">
            <w:pPr>
              <w:pStyle w:val="TableParagraph"/>
              <w:spacing w:before="1"/>
              <w:ind w:left="12"/>
              <w:jc w:val="center"/>
            </w:pPr>
            <w:r>
              <w:rPr>
                <w:spacing w:val="-2"/>
              </w:rPr>
              <w:t>Нормативы</w:t>
            </w:r>
          </w:p>
        </w:tc>
        <w:tc>
          <w:tcPr>
            <w:tcW w:w="466" w:type="dxa"/>
            <w:vMerge w:val="restart"/>
          </w:tcPr>
          <w:p w14:paraId="612BE05D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B4B3F80" w14:textId="77777777" w:rsidR="0023485F" w:rsidRDefault="00C63A8D">
            <w:pPr>
              <w:pStyle w:val="TableParagraph"/>
              <w:spacing w:before="1"/>
              <w:ind w:left="42"/>
            </w:pPr>
            <w:r>
              <w:rPr>
                <w:spacing w:val="-5"/>
              </w:rPr>
              <w:t>Пол</w:t>
            </w:r>
          </w:p>
        </w:tc>
        <w:tc>
          <w:tcPr>
            <w:tcW w:w="2609" w:type="dxa"/>
            <w:gridSpan w:val="3"/>
          </w:tcPr>
          <w:p w14:paraId="40D00B09" w14:textId="77777777" w:rsidR="0023485F" w:rsidRDefault="00C63A8D">
            <w:pPr>
              <w:pStyle w:val="TableParagraph"/>
              <w:spacing w:line="246" w:lineRule="exact"/>
              <w:ind w:left="22"/>
              <w:jc w:val="center"/>
            </w:pPr>
            <w:r>
              <w:rPr>
                <w:spacing w:val="-2"/>
              </w:rPr>
              <w:t>Оценка</w:t>
            </w:r>
          </w:p>
        </w:tc>
      </w:tr>
      <w:tr w:rsidR="0023485F" w14:paraId="513D3C8B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391B46A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667325D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nil"/>
            </w:tcBorders>
          </w:tcPr>
          <w:p w14:paraId="6A7FEF3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825" w:type="dxa"/>
          </w:tcPr>
          <w:p w14:paraId="4908F4B6" w14:textId="77777777" w:rsidR="0023485F" w:rsidRDefault="00C63A8D">
            <w:pPr>
              <w:pStyle w:val="TableParagraph"/>
              <w:spacing w:line="246" w:lineRule="exact"/>
              <w:ind w:left="16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839" w:type="dxa"/>
          </w:tcPr>
          <w:p w14:paraId="77A0BAE3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945" w:type="dxa"/>
          </w:tcPr>
          <w:p w14:paraId="6C2E8F52" w14:textId="77777777" w:rsidR="0023485F" w:rsidRDefault="00C63A8D">
            <w:pPr>
              <w:pStyle w:val="TableParagraph"/>
              <w:spacing w:line="246" w:lineRule="exact"/>
              <w:ind w:left="19" w:right="2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23485F" w14:paraId="61DC07A5" w14:textId="77777777">
        <w:trPr>
          <w:trHeight w:val="565"/>
        </w:trPr>
        <w:tc>
          <w:tcPr>
            <w:tcW w:w="574" w:type="dxa"/>
            <w:vMerge w:val="restart"/>
          </w:tcPr>
          <w:p w14:paraId="35486ECC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36CF5AD5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522" w:type="dxa"/>
            <w:vMerge w:val="restart"/>
          </w:tcPr>
          <w:p w14:paraId="4BDC653C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6124900D" w14:textId="77777777" w:rsidR="0023485F" w:rsidRDefault="00C63A8D">
            <w:pPr>
              <w:pStyle w:val="TableParagraph"/>
              <w:ind w:left="1893"/>
            </w:pPr>
            <w:r>
              <w:t>«Челночный</w:t>
            </w:r>
            <w:r>
              <w:rPr>
                <w:spacing w:val="-3"/>
              </w:rPr>
              <w:t xml:space="preserve"> </w:t>
            </w:r>
            <w:r>
              <w:t>бег»</w:t>
            </w:r>
            <w:r>
              <w:rPr>
                <w:spacing w:val="-7"/>
              </w:rPr>
              <w:t xml:space="preserve"> </w:t>
            </w:r>
            <w:r>
              <w:t>4х9</w:t>
            </w:r>
            <w:r>
              <w:rPr>
                <w:spacing w:val="-3"/>
              </w:rPr>
              <w:t xml:space="preserve"> </w:t>
            </w:r>
            <w:r>
              <w:t>м</w:t>
            </w:r>
            <w:r>
              <w:rPr>
                <w:spacing w:val="-2"/>
              </w:rPr>
              <w:t xml:space="preserve"> (сек)</w:t>
            </w:r>
          </w:p>
        </w:tc>
        <w:tc>
          <w:tcPr>
            <w:tcW w:w="466" w:type="dxa"/>
          </w:tcPr>
          <w:p w14:paraId="52B73A15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5A3C1F07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9,6</w:t>
            </w:r>
          </w:p>
        </w:tc>
        <w:tc>
          <w:tcPr>
            <w:tcW w:w="839" w:type="dxa"/>
          </w:tcPr>
          <w:p w14:paraId="4F7F42DB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4"/>
              </w:rPr>
              <w:t>10,1</w:t>
            </w:r>
          </w:p>
        </w:tc>
        <w:tc>
          <w:tcPr>
            <w:tcW w:w="945" w:type="dxa"/>
          </w:tcPr>
          <w:p w14:paraId="6034BA4D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4"/>
              </w:rPr>
              <w:t>10,6</w:t>
            </w:r>
          </w:p>
        </w:tc>
      </w:tr>
      <w:tr w:rsidR="0023485F" w14:paraId="45DBC377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11E1F7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0BA98F2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02E618ED" w14:textId="77777777" w:rsidR="0023485F" w:rsidRDefault="00C63A8D">
            <w:pPr>
              <w:pStyle w:val="TableParagraph"/>
              <w:spacing w:line="249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5056E755" w14:textId="77777777" w:rsidR="0023485F" w:rsidRDefault="00C63A8D">
            <w:pPr>
              <w:pStyle w:val="TableParagraph"/>
              <w:spacing w:line="249" w:lineRule="exact"/>
              <w:ind w:left="16"/>
              <w:jc w:val="center"/>
            </w:pPr>
            <w:r>
              <w:rPr>
                <w:spacing w:val="-4"/>
              </w:rPr>
              <w:t>10,0</w:t>
            </w:r>
          </w:p>
        </w:tc>
        <w:tc>
          <w:tcPr>
            <w:tcW w:w="839" w:type="dxa"/>
          </w:tcPr>
          <w:p w14:paraId="30F57A4E" w14:textId="77777777" w:rsidR="0023485F" w:rsidRDefault="00C63A8D">
            <w:pPr>
              <w:pStyle w:val="TableParagraph"/>
              <w:spacing w:line="249" w:lineRule="exact"/>
              <w:ind w:left="18"/>
              <w:jc w:val="center"/>
            </w:pPr>
            <w:r>
              <w:rPr>
                <w:spacing w:val="-4"/>
              </w:rPr>
              <w:t>10,4</w:t>
            </w:r>
          </w:p>
        </w:tc>
        <w:tc>
          <w:tcPr>
            <w:tcW w:w="945" w:type="dxa"/>
          </w:tcPr>
          <w:p w14:paraId="5461C552" w14:textId="77777777" w:rsidR="0023485F" w:rsidRDefault="00C63A8D">
            <w:pPr>
              <w:pStyle w:val="TableParagraph"/>
              <w:spacing w:line="249" w:lineRule="exact"/>
              <w:ind w:left="19"/>
              <w:jc w:val="center"/>
            </w:pPr>
            <w:r>
              <w:rPr>
                <w:spacing w:val="-4"/>
              </w:rPr>
              <w:t>11,2</w:t>
            </w:r>
          </w:p>
        </w:tc>
      </w:tr>
      <w:tr w:rsidR="0023485F" w14:paraId="0E50456C" w14:textId="77777777">
        <w:trPr>
          <w:trHeight w:val="565"/>
        </w:trPr>
        <w:tc>
          <w:tcPr>
            <w:tcW w:w="574" w:type="dxa"/>
            <w:vMerge w:val="restart"/>
          </w:tcPr>
          <w:p w14:paraId="1AE67C8E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174522A3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522" w:type="dxa"/>
            <w:vMerge w:val="restart"/>
          </w:tcPr>
          <w:p w14:paraId="524E92E4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2B662034" w14:textId="77777777" w:rsidR="0023485F" w:rsidRDefault="00C63A8D">
            <w:pPr>
              <w:pStyle w:val="TableParagraph"/>
              <w:ind w:left="12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30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6" w:type="dxa"/>
          </w:tcPr>
          <w:p w14:paraId="07EE2989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56BC1A8D" w14:textId="77777777" w:rsidR="0023485F" w:rsidRDefault="00C63A8D">
            <w:pPr>
              <w:pStyle w:val="TableParagraph"/>
              <w:spacing w:line="249" w:lineRule="exact"/>
              <w:ind w:left="16" w:right="5"/>
              <w:jc w:val="center"/>
            </w:pPr>
            <w:r>
              <w:rPr>
                <w:spacing w:val="-5"/>
              </w:rPr>
              <w:t>4,8</w:t>
            </w:r>
          </w:p>
        </w:tc>
        <w:tc>
          <w:tcPr>
            <w:tcW w:w="839" w:type="dxa"/>
          </w:tcPr>
          <w:p w14:paraId="09536C64" w14:textId="77777777" w:rsidR="0023485F" w:rsidRDefault="00C63A8D">
            <w:pPr>
              <w:pStyle w:val="TableParagraph"/>
              <w:spacing w:line="249" w:lineRule="exact"/>
              <w:ind w:left="18" w:right="5"/>
              <w:jc w:val="center"/>
            </w:pPr>
            <w:r>
              <w:rPr>
                <w:spacing w:val="-5"/>
              </w:rPr>
              <w:t>5,1</w:t>
            </w:r>
          </w:p>
        </w:tc>
        <w:tc>
          <w:tcPr>
            <w:tcW w:w="945" w:type="dxa"/>
          </w:tcPr>
          <w:p w14:paraId="6071F1A6" w14:textId="77777777" w:rsidR="0023485F" w:rsidRDefault="00C63A8D">
            <w:pPr>
              <w:pStyle w:val="TableParagraph"/>
              <w:spacing w:line="249" w:lineRule="exact"/>
              <w:ind w:left="19" w:right="5"/>
              <w:jc w:val="center"/>
            </w:pPr>
            <w:r>
              <w:rPr>
                <w:spacing w:val="-5"/>
              </w:rPr>
              <w:t>5,4</w:t>
            </w:r>
          </w:p>
        </w:tc>
      </w:tr>
      <w:tr w:rsidR="0023485F" w14:paraId="0D94C515" w14:textId="77777777">
        <w:trPr>
          <w:trHeight w:val="568"/>
        </w:trPr>
        <w:tc>
          <w:tcPr>
            <w:tcW w:w="574" w:type="dxa"/>
            <w:vMerge/>
            <w:tcBorders>
              <w:top w:val="nil"/>
            </w:tcBorders>
          </w:tcPr>
          <w:p w14:paraId="38840B1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3CAA367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68F752A8" w14:textId="77777777" w:rsidR="0023485F" w:rsidRDefault="00C63A8D">
            <w:pPr>
              <w:pStyle w:val="TableParagraph"/>
              <w:spacing w:line="249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732AED6A" w14:textId="77777777" w:rsidR="0023485F" w:rsidRDefault="00C63A8D">
            <w:pPr>
              <w:pStyle w:val="TableParagraph"/>
              <w:spacing w:line="249" w:lineRule="exact"/>
              <w:ind w:left="16" w:right="5"/>
              <w:jc w:val="center"/>
            </w:pPr>
            <w:r>
              <w:rPr>
                <w:spacing w:val="-5"/>
              </w:rPr>
              <w:t>5,1</w:t>
            </w:r>
          </w:p>
        </w:tc>
        <w:tc>
          <w:tcPr>
            <w:tcW w:w="839" w:type="dxa"/>
          </w:tcPr>
          <w:p w14:paraId="50E2FB69" w14:textId="77777777" w:rsidR="0023485F" w:rsidRDefault="00C63A8D">
            <w:pPr>
              <w:pStyle w:val="TableParagraph"/>
              <w:spacing w:line="249" w:lineRule="exact"/>
              <w:ind w:left="18" w:right="5"/>
              <w:jc w:val="center"/>
            </w:pPr>
            <w:r>
              <w:rPr>
                <w:spacing w:val="-5"/>
              </w:rPr>
              <w:t>5,6</w:t>
            </w:r>
          </w:p>
        </w:tc>
        <w:tc>
          <w:tcPr>
            <w:tcW w:w="945" w:type="dxa"/>
          </w:tcPr>
          <w:p w14:paraId="2ED3C762" w14:textId="77777777" w:rsidR="0023485F" w:rsidRDefault="00C63A8D">
            <w:pPr>
              <w:pStyle w:val="TableParagraph"/>
              <w:spacing w:line="249" w:lineRule="exact"/>
              <w:ind w:left="19" w:right="5"/>
              <w:jc w:val="center"/>
            </w:pPr>
            <w:r>
              <w:rPr>
                <w:spacing w:val="-5"/>
              </w:rPr>
              <w:t>6,0</w:t>
            </w:r>
          </w:p>
        </w:tc>
      </w:tr>
      <w:tr w:rsidR="0023485F" w14:paraId="15856A65" w14:textId="77777777">
        <w:trPr>
          <w:trHeight w:val="565"/>
        </w:trPr>
        <w:tc>
          <w:tcPr>
            <w:tcW w:w="574" w:type="dxa"/>
            <w:vMerge w:val="restart"/>
          </w:tcPr>
          <w:p w14:paraId="1F597F3D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772FB03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522" w:type="dxa"/>
            <w:vMerge w:val="restart"/>
          </w:tcPr>
          <w:p w14:paraId="2114703E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822BF4F" w14:textId="77777777" w:rsidR="0023485F" w:rsidRDefault="00C63A8D">
            <w:pPr>
              <w:pStyle w:val="TableParagraph"/>
              <w:spacing w:before="1"/>
              <w:ind w:left="12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6" w:type="dxa"/>
          </w:tcPr>
          <w:p w14:paraId="581209CC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470EB79E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9,0</w:t>
            </w:r>
          </w:p>
        </w:tc>
        <w:tc>
          <w:tcPr>
            <w:tcW w:w="839" w:type="dxa"/>
          </w:tcPr>
          <w:p w14:paraId="1AA70071" w14:textId="77777777" w:rsidR="0023485F" w:rsidRDefault="00C63A8D">
            <w:pPr>
              <w:pStyle w:val="TableParagraph"/>
              <w:spacing w:line="246" w:lineRule="exact"/>
              <w:ind w:left="18" w:right="5"/>
              <w:jc w:val="center"/>
            </w:pPr>
            <w:r>
              <w:rPr>
                <w:spacing w:val="-5"/>
              </w:rPr>
              <w:t>9,7</w:t>
            </w:r>
          </w:p>
        </w:tc>
        <w:tc>
          <w:tcPr>
            <w:tcW w:w="945" w:type="dxa"/>
          </w:tcPr>
          <w:p w14:paraId="13C8B2F0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4"/>
              </w:rPr>
              <w:t>10,5</w:t>
            </w:r>
          </w:p>
        </w:tc>
      </w:tr>
      <w:tr w:rsidR="0023485F" w14:paraId="59C27920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3A4F69E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139F7CA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687D8DB8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33B2CC7F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9,7</w:t>
            </w:r>
          </w:p>
        </w:tc>
        <w:tc>
          <w:tcPr>
            <w:tcW w:w="839" w:type="dxa"/>
          </w:tcPr>
          <w:p w14:paraId="6D5BF941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4"/>
              </w:rPr>
              <w:t>10,4</w:t>
            </w:r>
          </w:p>
        </w:tc>
        <w:tc>
          <w:tcPr>
            <w:tcW w:w="945" w:type="dxa"/>
          </w:tcPr>
          <w:p w14:paraId="7C7619A3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4"/>
              </w:rPr>
              <w:t>10,8</w:t>
            </w:r>
          </w:p>
        </w:tc>
      </w:tr>
      <w:tr w:rsidR="0023485F" w14:paraId="35B76234" w14:textId="77777777">
        <w:trPr>
          <w:trHeight w:val="565"/>
        </w:trPr>
        <w:tc>
          <w:tcPr>
            <w:tcW w:w="574" w:type="dxa"/>
            <w:vMerge w:val="restart"/>
          </w:tcPr>
          <w:p w14:paraId="14ADA4A8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4928750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6522" w:type="dxa"/>
            <w:vMerge w:val="restart"/>
          </w:tcPr>
          <w:p w14:paraId="645DF070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2DDD381" w14:textId="77777777" w:rsidR="0023485F" w:rsidRDefault="00C63A8D">
            <w:pPr>
              <w:pStyle w:val="TableParagraph"/>
              <w:spacing w:before="1"/>
              <w:ind w:left="12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1000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6" w:type="dxa"/>
          </w:tcPr>
          <w:p w14:paraId="1307B509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29B8E474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4"/>
              </w:rPr>
              <w:t>3,50</w:t>
            </w:r>
          </w:p>
        </w:tc>
        <w:tc>
          <w:tcPr>
            <w:tcW w:w="839" w:type="dxa"/>
          </w:tcPr>
          <w:p w14:paraId="3520F9E0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4"/>
              </w:rPr>
              <w:t>4,30</w:t>
            </w:r>
          </w:p>
        </w:tc>
        <w:tc>
          <w:tcPr>
            <w:tcW w:w="945" w:type="dxa"/>
          </w:tcPr>
          <w:p w14:paraId="4D1EE802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4"/>
              </w:rPr>
              <w:t>4,50</w:t>
            </w:r>
          </w:p>
        </w:tc>
      </w:tr>
      <w:tr w:rsidR="0023485F" w14:paraId="5A0D5DC5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73F37A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2F4829C3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7E76FAF9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35871A32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4"/>
              </w:rPr>
              <w:t>4,20</w:t>
            </w:r>
          </w:p>
        </w:tc>
        <w:tc>
          <w:tcPr>
            <w:tcW w:w="839" w:type="dxa"/>
          </w:tcPr>
          <w:p w14:paraId="1B04ADD5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4"/>
              </w:rPr>
              <w:t>4,50</w:t>
            </w:r>
          </w:p>
        </w:tc>
        <w:tc>
          <w:tcPr>
            <w:tcW w:w="945" w:type="dxa"/>
          </w:tcPr>
          <w:p w14:paraId="1D8D8AAA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4"/>
              </w:rPr>
              <w:t>5,15</w:t>
            </w:r>
          </w:p>
        </w:tc>
      </w:tr>
      <w:tr w:rsidR="0023485F" w14:paraId="5915033E" w14:textId="77777777">
        <w:trPr>
          <w:trHeight w:val="565"/>
        </w:trPr>
        <w:tc>
          <w:tcPr>
            <w:tcW w:w="574" w:type="dxa"/>
            <w:vMerge w:val="restart"/>
          </w:tcPr>
          <w:p w14:paraId="4DD32961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38E74DC6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6522" w:type="dxa"/>
            <w:vMerge w:val="restart"/>
          </w:tcPr>
          <w:p w14:paraId="1C9F6F1C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B765845" w14:textId="77777777" w:rsidR="0023485F" w:rsidRDefault="00C63A8D">
            <w:pPr>
              <w:pStyle w:val="TableParagraph"/>
              <w:spacing w:before="1"/>
              <w:ind w:left="12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2000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6" w:type="dxa"/>
          </w:tcPr>
          <w:p w14:paraId="76251366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07662313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4"/>
              </w:rPr>
              <w:t>9,00</w:t>
            </w:r>
          </w:p>
        </w:tc>
        <w:tc>
          <w:tcPr>
            <w:tcW w:w="839" w:type="dxa"/>
          </w:tcPr>
          <w:p w14:paraId="745C3C7B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4"/>
              </w:rPr>
              <w:t>9,45</w:t>
            </w:r>
          </w:p>
        </w:tc>
        <w:tc>
          <w:tcPr>
            <w:tcW w:w="945" w:type="dxa"/>
          </w:tcPr>
          <w:p w14:paraId="11893DD0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2"/>
              </w:rPr>
              <w:t>10,30</w:t>
            </w:r>
          </w:p>
        </w:tc>
      </w:tr>
      <w:tr w:rsidR="0023485F" w14:paraId="0139B127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62A419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6E22C5B8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470826D1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1EC60D40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2"/>
              </w:rPr>
              <w:t>10,50</w:t>
            </w:r>
          </w:p>
        </w:tc>
        <w:tc>
          <w:tcPr>
            <w:tcW w:w="839" w:type="dxa"/>
          </w:tcPr>
          <w:p w14:paraId="2EF70440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2"/>
              </w:rPr>
              <w:t>12,30</w:t>
            </w:r>
          </w:p>
        </w:tc>
        <w:tc>
          <w:tcPr>
            <w:tcW w:w="945" w:type="dxa"/>
          </w:tcPr>
          <w:p w14:paraId="556AE756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2"/>
              </w:rPr>
              <w:t>13,20</w:t>
            </w:r>
          </w:p>
        </w:tc>
      </w:tr>
      <w:tr w:rsidR="0023485F" w14:paraId="600D2DD1" w14:textId="77777777">
        <w:trPr>
          <w:trHeight w:val="565"/>
        </w:trPr>
        <w:tc>
          <w:tcPr>
            <w:tcW w:w="574" w:type="dxa"/>
            <w:vMerge w:val="restart"/>
          </w:tcPr>
          <w:p w14:paraId="1D4DCFA8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D241322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522" w:type="dxa"/>
            <w:vMerge w:val="restart"/>
          </w:tcPr>
          <w:p w14:paraId="7BFEE00B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BE602AC" w14:textId="77777777" w:rsidR="0023485F" w:rsidRDefault="00C63A8D">
            <w:pPr>
              <w:pStyle w:val="TableParagraph"/>
              <w:spacing w:before="1"/>
              <w:ind w:left="1903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42018A47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5022A121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2"/>
              </w:rPr>
              <w:t>16,00</w:t>
            </w:r>
          </w:p>
        </w:tc>
        <w:tc>
          <w:tcPr>
            <w:tcW w:w="839" w:type="dxa"/>
          </w:tcPr>
          <w:p w14:paraId="5B8C58EF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2"/>
              </w:rPr>
              <w:t>17,00</w:t>
            </w:r>
          </w:p>
        </w:tc>
        <w:tc>
          <w:tcPr>
            <w:tcW w:w="945" w:type="dxa"/>
          </w:tcPr>
          <w:p w14:paraId="323CC2E2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2"/>
              </w:rPr>
              <w:t>18,00</w:t>
            </w:r>
          </w:p>
        </w:tc>
      </w:tr>
      <w:tr w:rsidR="0023485F" w14:paraId="4BD22D24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74A3A35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44BDF01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45B1424E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3C4985E6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2"/>
              </w:rPr>
              <w:t>19,30</w:t>
            </w:r>
          </w:p>
        </w:tc>
        <w:tc>
          <w:tcPr>
            <w:tcW w:w="839" w:type="dxa"/>
          </w:tcPr>
          <w:p w14:paraId="6BA2A10B" w14:textId="77777777" w:rsidR="0023485F" w:rsidRDefault="00C63A8D">
            <w:pPr>
              <w:pStyle w:val="TableParagraph"/>
              <w:spacing w:line="246" w:lineRule="exact"/>
              <w:ind w:left="18"/>
              <w:jc w:val="center"/>
            </w:pPr>
            <w:r>
              <w:rPr>
                <w:spacing w:val="-2"/>
              </w:rPr>
              <w:t>20,30</w:t>
            </w:r>
          </w:p>
        </w:tc>
        <w:tc>
          <w:tcPr>
            <w:tcW w:w="945" w:type="dxa"/>
          </w:tcPr>
          <w:p w14:paraId="590910B1" w14:textId="77777777" w:rsidR="0023485F" w:rsidRDefault="00C63A8D">
            <w:pPr>
              <w:pStyle w:val="TableParagraph"/>
              <w:spacing w:line="246" w:lineRule="exact"/>
              <w:ind w:left="19"/>
              <w:jc w:val="center"/>
            </w:pPr>
            <w:r>
              <w:rPr>
                <w:spacing w:val="-2"/>
              </w:rPr>
              <w:t>22,30</w:t>
            </w:r>
          </w:p>
        </w:tc>
      </w:tr>
      <w:tr w:rsidR="0023485F" w14:paraId="0A963783" w14:textId="77777777">
        <w:trPr>
          <w:trHeight w:val="565"/>
        </w:trPr>
        <w:tc>
          <w:tcPr>
            <w:tcW w:w="574" w:type="dxa"/>
          </w:tcPr>
          <w:p w14:paraId="591AABEC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6522" w:type="dxa"/>
          </w:tcPr>
          <w:p w14:paraId="6F426183" w14:textId="77777777" w:rsidR="0023485F" w:rsidRDefault="00C63A8D">
            <w:pPr>
              <w:pStyle w:val="TableParagraph"/>
              <w:spacing w:line="246" w:lineRule="exact"/>
              <w:ind w:left="12" w:right="1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60A3C431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05AA7155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839" w:type="dxa"/>
          </w:tcPr>
          <w:p w14:paraId="76CA8212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945" w:type="dxa"/>
          </w:tcPr>
          <w:p w14:paraId="51ECF595" w14:textId="77777777" w:rsidR="0023485F" w:rsidRDefault="00C63A8D">
            <w:pPr>
              <w:pStyle w:val="TableParagraph"/>
              <w:spacing w:line="246" w:lineRule="exact"/>
              <w:ind w:left="19" w:right="3"/>
              <w:jc w:val="center"/>
            </w:pPr>
            <w:r>
              <w:rPr>
                <w:spacing w:val="-10"/>
              </w:rPr>
              <w:t>+</w:t>
            </w:r>
          </w:p>
        </w:tc>
      </w:tr>
      <w:tr w:rsidR="0023485F" w14:paraId="73DF91F7" w14:textId="77777777">
        <w:trPr>
          <w:trHeight w:val="565"/>
        </w:trPr>
        <w:tc>
          <w:tcPr>
            <w:tcW w:w="574" w:type="dxa"/>
            <w:vMerge w:val="restart"/>
          </w:tcPr>
          <w:p w14:paraId="3FDC6306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4CFAD22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6522" w:type="dxa"/>
            <w:vMerge w:val="restart"/>
          </w:tcPr>
          <w:p w14:paraId="2E319D90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076573B" w14:textId="77777777" w:rsidR="0023485F" w:rsidRDefault="00C63A8D">
            <w:pPr>
              <w:pStyle w:val="TableParagraph"/>
              <w:spacing w:before="1"/>
              <w:ind w:left="1888"/>
            </w:pPr>
            <w:r>
              <w:t>Прыжок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(см)</w:t>
            </w:r>
          </w:p>
        </w:tc>
        <w:tc>
          <w:tcPr>
            <w:tcW w:w="466" w:type="dxa"/>
          </w:tcPr>
          <w:p w14:paraId="16FD5BEF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10BCB013" w14:textId="77777777" w:rsidR="0023485F" w:rsidRDefault="00C63A8D">
            <w:pPr>
              <w:pStyle w:val="TableParagraph"/>
              <w:spacing w:line="246" w:lineRule="exact"/>
              <w:ind w:left="16" w:right="2"/>
              <w:jc w:val="center"/>
            </w:pPr>
            <w:r>
              <w:rPr>
                <w:spacing w:val="-5"/>
              </w:rPr>
              <w:t>190</w:t>
            </w:r>
          </w:p>
        </w:tc>
        <w:tc>
          <w:tcPr>
            <w:tcW w:w="839" w:type="dxa"/>
          </w:tcPr>
          <w:p w14:paraId="31BB90FC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945" w:type="dxa"/>
          </w:tcPr>
          <w:p w14:paraId="03B5E359" w14:textId="77777777" w:rsidR="0023485F" w:rsidRDefault="00C63A8D">
            <w:pPr>
              <w:pStyle w:val="TableParagraph"/>
              <w:spacing w:line="246" w:lineRule="exact"/>
              <w:ind w:left="19" w:right="2"/>
              <w:jc w:val="center"/>
            </w:pPr>
            <w:r>
              <w:rPr>
                <w:spacing w:val="-5"/>
              </w:rPr>
              <w:t>165</w:t>
            </w:r>
          </w:p>
        </w:tc>
      </w:tr>
      <w:tr w:rsidR="0023485F" w14:paraId="4FF191AF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62EF994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1CD73B7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081015F3" w14:textId="77777777" w:rsidR="0023485F" w:rsidRDefault="00C63A8D">
            <w:pPr>
              <w:pStyle w:val="TableParagraph"/>
              <w:spacing w:line="249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6C26D215" w14:textId="77777777" w:rsidR="0023485F" w:rsidRDefault="00C63A8D">
            <w:pPr>
              <w:pStyle w:val="TableParagraph"/>
              <w:spacing w:line="249" w:lineRule="exact"/>
              <w:ind w:left="16" w:right="2"/>
              <w:jc w:val="center"/>
            </w:pPr>
            <w:r>
              <w:rPr>
                <w:spacing w:val="-5"/>
              </w:rPr>
              <w:t>175</w:t>
            </w:r>
          </w:p>
        </w:tc>
        <w:tc>
          <w:tcPr>
            <w:tcW w:w="839" w:type="dxa"/>
          </w:tcPr>
          <w:p w14:paraId="2856626C" w14:textId="77777777" w:rsidR="0023485F" w:rsidRDefault="00C63A8D">
            <w:pPr>
              <w:pStyle w:val="TableParagraph"/>
              <w:spacing w:line="249" w:lineRule="exact"/>
              <w:ind w:left="18" w:right="3"/>
              <w:jc w:val="center"/>
            </w:pPr>
            <w:r>
              <w:rPr>
                <w:spacing w:val="-5"/>
              </w:rPr>
              <w:t>165</w:t>
            </w:r>
          </w:p>
        </w:tc>
        <w:tc>
          <w:tcPr>
            <w:tcW w:w="945" w:type="dxa"/>
          </w:tcPr>
          <w:p w14:paraId="150A8734" w14:textId="77777777" w:rsidR="0023485F" w:rsidRDefault="00C63A8D">
            <w:pPr>
              <w:pStyle w:val="TableParagraph"/>
              <w:spacing w:line="249" w:lineRule="exact"/>
              <w:ind w:left="19" w:right="2"/>
              <w:jc w:val="center"/>
            </w:pPr>
            <w:r>
              <w:rPr>
                <w:spacing w:val="-5"/>
              </w:rPr>
              <w:t>156</w:t>
            </w:r>
          </w:p>
        </w:tc>
      </w:tr>
      <w:tr w:rsidR="0023485F" w14:paraId="753285AA" w14:textId="77777777">
        <w:trPr>
          <w:trHeight w:val="568"/>
        </w:trPr>
        <w:tc>
          <w:tcPr>
            <w:tcW w:w="574" w:type="dxa"/>
          </w:tcPr>
          <w:p w14:paraId="016EBE78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522" w:type="dxa"/>
          </w:tcPr>
          <w:p w14:paraId="108DB78C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2"/>
              </w:rPr>
              <w:t>Подтягиваниенаперекладине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27C720F2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1D47B3E7" w14:textId="77777777" w:rsidR="0023485F" w:rsidRDefault="00C63A8D">
            <w:pPr>
              <w:pStyle w:val="TableParagraph"/>
              <w:spacing w:line="249" w:lineRule="exact"/>
              <w:ind w:left="16" w:right="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839" w:type="dxa"/>
          </w:tcPr>
          <w:p w14:paraId="62CD67CA" w14:textId="77777777" w:rsidR="0023485F" w:rsidRDefault="00C63A8D">
            <w:pPr>
              <w:pStyle w:val="TableParagraph"/>
              <w:spacing w:line="249" w:lineRule="exact"/>
              <w:ind w:left="18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45" w:type="dxa"/>
          </w:tcPr>
          <w:p w14:paraId="7D13A1C9" w14:textId="77777777" w:rsidR="0023485F" w:rsidRDefault="00C63A8D">
            <w:pPr>
              <w:pStyle w:val="TableParagraph"/>
              <w:spacing w:line="249" w:lineRule="exact"/>
              <w:ind w:left="19" w:right="2"/>
              <w:jc w:val="center"/>
            </w:pPr>
            <w:r>
              <w:rPr>
                <w:spacing w:val="-10"/>
              </w:rPr>
              <w:t>5</w:t>
            </w:r>
          </w:p>
        </w:tc>
      </w:tr>
    </w:tbl>
    <w:p w14:paraId="2E3ECF75" w14:textId="77777777" w:rsidR="0023485F" w:rsidRDefault="0023485F">
      <w:pPr>
        <w:pStyle w:val="TableParagraph"/>
        <w:spacing w:line="249" w:lineRule="exact"/>
        <w:jc w:val="center"/>
        <w:sectPr w:rsidR="0023485F">
          <w:type w:val="continuous"/>
          <w:pgSz w:w="11910" w:h="16840"/>
          <w:pgMar w:top="1400" w:right="283" w:bottom="1591" w:left="0" w:header="720" w:footer="720" w:gutter="0"/>
          <w:cols w:space="720"/>
        </w:sectPr>
      </w:pP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6522"/>
        <w:gridCol w:w="466"/>
        <w:gridCol w:w="825"/>
        <w:gridCol w:w="839"/>
        <w:gridCol w:w="945"/>
      </w:tblGrid>
      <w:tr w:rsidR="0023485F" w14:paraId="423C511E" w14:textId="77777777">
        <w:trPr>
          <w:trHeight w:val="566"/>
        </w:trPr>
        <w:tc>
          <w:tcPr>
            <w:tcW w:w="574" w:type="dxa"/>
            <w:vMerge w:val="restart"/>
          </w:tcPr>
          <w:p w14:paraId="3AA9895B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15073756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10</w:t>
            </w:r>
          </w:p>
        </w:tc>
        <w:tc>
          <w:tcPr>
            <w:tcW w:w="6522" w:type="dxa"/>
            <w:vMerge w:val="restart"/>
          </w:tcPr>
          <w:p w14:paraId="50E29876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1FFFC5E1" w14:textId="77777777" w:rsidR="0023485F" w:rsidRDefault="00C63A8D">
            <w:pPr>
              <w:pStyle w:val="TableParagraph"/>
              <w:ind w:left="1826"/>
            </w:pPr>
            <w:r>
              <w:t>Отжимания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упоре</w:t>
            </w:r>
            <w:r>
              <w:rPr>
                <w:spacing w:val="-4"/>
              </w:rPr>
              <w:t xml:space="preserve"> </w:t>
            </w:r>
            <w:r>
              <w:t>лежа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32570881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4FEE0671" w14:textId="77777777" w:rsidR="0023485F" w:rsidRDefault="00C63A8D">
            <w:pPr>
              <w:pStyle w:val="TableParagraph"/>
              <w:spacing w:line="246" w:lineRule="exact"/>
              <w:ind w:left="16" w:right="2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839" w:type="dxa"/>
          </w:tcPr>
          <w:p w14:paraId="797A051F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945" w:type="dxa"/>
          </w:tcPr>
          <w:p w14:paraId="592381ED" w14:textId="77777777" w:rsidR="0023485F" w:rsidRDefault="00C63A8D">
            <w:pPr>
              <w:pStyle w:val="TableParagraph"/>
              <w:spacing w:line="246" w:lineRule="exact"/>
              <w:ind w:left="19" w:right="2"/>
              <w:jc w:val="center"/>
            </w:pPr>
            <w:r>
              <w:rPr>
                <w:spacing w:val="-5"/>
              </w:rPr>
              <w:t>15</w:t>
            </w:r>
          </w:p>
        </w:tc>
      </w:tr>
      <w:tr w:rsidR="0023485F" w14:paraId="1136C414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F00B49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791C72F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53729E4E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6F3001DB" w14:textId="77777777" w:rsidR="0023485F" w:rsidRDefault="00C63A8D">
            <w:pPr>
              <w:pStyle w:val="TableParagraph"/>
              <w:spacing w:line="246" w:lineRule="exact"/>
              <w:ind w:left="16" w:right="2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839" w:type="dxa"/>
          </w:tcPr>
          <w:p w14:paraId="1FC42180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945" w:type="dxa"/>
          </w:tcPr>
          <w:p w14:paraId="4245F78D" w14:textId="77777777" w:rsidR="0023485F" w:rsidRDefault="00C63A8D">
            <w:pPr>
              <w:pStyle w:val="TableParagraph"/>
              <w:spacing w:line="246" w:lineRule="exact"/>
              <w:ind w:left="19" w:right="2"/>
              <w:jc w:val="center"/>
            </w:pPr>
            <w:r>
              <w:rPr>
                <w:spacing w:val="-10"/>
              </w:rPr>
              <w:t>9</w:t>
            </w:r>
          </w:p>
        </w:tc>
      </w:tr>
      <w:tr w:rsidR="0023485F" w14:paraId="7A935A4B" w14:textId="77777777">
        <w:trPr>
          <w:trHeight w:val="565"/>
        </w:trPr>
        <w:tc>
          <w:tcPr>
            <w:tcW w:w="574" w:type="dxa"/>
            <w:vMerge w:val="restart"/>
          </w:tcPr>
          <w:p w14:paraId="7D0CDD4C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192A8FD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11</w:t>
            </w:r>
          </w:p>
        </w:tc>
        <w:tc>
          <w:tcPr>
            <w:tcW w:w="6522" w:type="dxa"/>
            <w:vMerge w:val="restart"/>
          </w:tcPr>
          <w:p w14:paraId="2269DFD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52BCB3D6" w14:textId="77777777" w:rsidR="0023485F" w:rsidRDefault="00C63A8D">
            <w:pPr>
              <w:pStyle w:val="TableParagraph"/>
              <w:spacing w:before="1"/>
              <w:ind w:left="1398"/>
            </w:pPr>
            <w:r>
              <w:t>Наклон</w:t>
            </w:r>
            <w:r>
              <w:rPr>
                <w:spacing w:val="-4"/>
              </w:rPr>
              <w:t xml:space="preserve"> </w:t>
            </w:r>
            <w:r>
              <w:t>вперед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сидя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2C4C0132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7AD69694" w14:textId="77777777" w:rsidR="0023485F" w:rsidRDefault="00C63A8D">
            <w:pPr>
              <w:pStyle w:val="TableParagraph"/>
              <w:spacing w:line="246" w:lineRule="exact"/>
              <w:ind w:left="16" w:right="2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839" w:type="dxa"/>
          </w:tcPr>
          <w:p w14:paraId="155BAD8B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45" w:type="dxa"/>
          </w:tcPr>
          <w:p w14:paraId="791D780C" w14:textId="77777777" w:rsidR="0023485F" w:rsidRDefault="00C63A8D">
            <w:pPr>
              <w:pStyle w:val="TableParagraph"/>
              <w:spacing w:line="246" w:lineRule="exact"/>
              <w:ind w:left="19" w:right="2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23485F" w14:paraId="43C04438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01FBEBD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3893E6B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1D077A4A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42EB3802" w14:textId="77777777" w:rsidR="0023485F" w:rsidRDefault="00C63A8D">
            <w:pPr>
              <w:pStyle w:val="TableParagraph"/>
              <w:spacing w:line="246" w:lineRule="exact"/>
              <w:ind w:left="16" w:right="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839" w:type="dxa"/>
          </w:tcPr>
          <w:p w14:paraId="54D0775F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945" w:type="dxa"/>
          </w:tcPr>
          <w:p w14:paraId="5C805EC3" w14:textId="77777777" w:rsidR="0023485F" w:rsidRDefault="00C63A8D">
            <w:pPr>
              <w:pStyle w:val="TableParagraph"/>
              <w:spacing w:line="246" w:lineRule="exact"/>
              <w:ind w:left="19" w:right="2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485F" w14:paraId="536B2E63" w14:textId="77777777">
        <w:trPr>
          <w:trHeight w:val="565"/>
        </w:trPr>
        <w:tc>
          <w:tcPr>
            <w:tcW w:w="574" w:type="dxa"/>
            <w:vMerge w:val="restart"/>
          </w:tcPr>
          <w:p w14:paraId="4205E8F7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7C736A6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12</w:t>
            </w:r>
          </w:p>
        </w:tc>
        <w:tc>
          <w:tcPr>
            <w:tcW w:w="6522" w:type="dxa"/>
            <w:vMerge w:val="restart"/>
          </w:tcPr>
          <w:p w14:paraId="3088863A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009225BB" w14:textId="77777777" w:rsidR="0023485F" w:rsidRDefault="00C63A8D">
            <w:pPr>
              <w:pStyle w:val="TableParagraph"/>
              <w:ind w:left="316"/>
            </w:pPr>
            <w:r>
              <w:t>Подъем</w:t>
            </w:r>
            <w:r>
              <w:rPr>
                <w:spacing w:val="-7"/>
              </w:rPr>
              <w:t xml:space="preserve"> </w:t>
            </w:r>
            <w:r>
              <w:t>туловища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6"/>
              </w:rPr>
              <w:t xml:space="preserve"> </w:t>
            </w:r>
            <w:r>
              <w:t>лежа</w:t>
            </w:r>
            <w:r>
              <w:rPr>
                <w:spacing w:val="-6"/>
              </w:rPr>
              <w:t xml:space="preserve"> </w:t>
            </w:r>
            <w:r>
              <w:t>(пресс)</w:t>
            </w:r>
            <w:r>
              <w:rPr>
                <w:spacing w:val="-4"/>
              </w:rPr>
              <w:t xml:space="preserve"> </w:t>
            </w:r>
            <w:r>
              <w:t>(кол-во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раз/мин)</w:t>
            </w:r>
          </w:p>
        </w:tc>
        <w:tc>
          <w:tcPr>
            <w:tcW w:w="466" w:type="dxa"/>
          </w:tcPr>
          <w:p w14:paraId="01BE356E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79145CCE" w14:textId="77777777" w:rsidR="0023485F" w:rsidRDefault="00C63A8D">
            <w:pPr>
              <w:pStyle w:val="TableParagraph"/>
              <w:spacing w:line="249" w:lineRule="exact"/>
              <w:ind w:left="16" w:right="2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839" w:type="dxa"/>
          </w:tcPr>
          <w:p w14:paraId="1D3937BF" w14:textId="77777777" w:rsidR="0023485F" w:rsidRDefault="00C63A8D">
            <w:pPr>
              <w:pStyle w:val="TableParagraph"/>
              <w:spacing w:line="249" w:lineRule="exact"/>
              <w:ind w:left="18" w:right="3"/>
              <w:jc w:val="center"/>
            </w:pPr>
            <w:r>
              <w:rPr>
                <w:spacing w:val="-5"/>
              </w:rPr>
              <w:t>43</w:t>
            </w:r>
          </w:p>
        </w:tc>
        <w:tc>
          <w:tcPr>
            <w:tcW w:w="945" w:type="dxa"/>
          </w:tcPr>
          <w:p w14:paraId="371C4AB7" w14:textId="77777777" w:rsidR="0023485F" w:rsidRDefault="00C63A8D">
            <w:pPr>
              <w:pStyle w:val="TableParagraph"/>
              <w:spacing w:line="249" w:lineRule="exact"/>
              <w:ind w:left="19" w:right="2"/>
              <w:jc w:val="center"/>
            </w:pPr>
            <w:r>
              <w:rPr>
                <w:spacing w:val="-5"/>
              </w:rPr>
              <w:t>38</w:t>
            </w:r>
          </w:p>
        </w:tc>
      </w:tr>
      <w:tr w:rsidR="0023485F" w14:paraId="4E21810E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1DF78F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0531406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4D8075A0" w14:textId="77777777" w:rsidR="0023485F" w:rsidRDefault="00C63A8D">
            <w:pPr>
              <w:pStyle w:val="TableParagraph"/>
              <w:spacing w:line="249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542D5C88" w14:textId="77777777" w:rsidR="0023485F" w:rsidRDefault="00C63A8D">
            <w:pPr>
              <w:pStyle w:val="TableParagraph"/>
              <w:spacing w:line="249" w:lineRule="exact"/>
              <w:ind w:left="16" w:right="2"/>
              <w:jc w:val="center"/>
            </w:pPr>
            <w:r>
              <w:rPr>
                <w:spacing w:val="-5"/>
              </w:rPr>
              <w:t>38</w:t>
            </w:r>
          </w:p>
        </w:tc>
        <w:tc>
          <w:tcPr>
            <w:tcW w:w="839" w:type="dxa"/>
          </w:tcPr>
          <w:p w14:paraId="6B43AC57" w14:textId="77777777" w:rsidR="0023485F" w:rsidRDefault="00C63A8D">
            <w:pPr>
              <w:pStyle w:val="TableParagraph"/>
              <w:spacing w:line="249" w:lineRule="exact"/>
              <w:ind w:left="18" w:right="3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945" w:type="dxa"/>
          </w:tcPr>
          <w:p w14:paraId="1E3764C4" w14:textId="77777777" w:rsidR="0023485F" w:rsidRDefault="00C63A8D">
            <w:pPr>
              <w:pStyle w:val="TableParagraph"/>
              <w:spacing w:line="249" w:lineRule="exact"/>
              <w:ind w:left="19" w:right="2"/>
              <w:jc w:val="center"/>
            </w:pPr>
            <w:r>
              <w:rPr>
                <w:spacing w:val="-5"/>
              </w:rPr>
              <w:t>25</w:t>
            </w:r>
          </w:p>
        </w:tc>
      </w:tr>
      <w:tr w:rsidR="0023485F" w14:paraId="6512F20A" w14:textId="77777777">
        <w:trPr>
          <w:trHeight w:val="568"/>
        </w:trPr>
        <w:tc>
          <w:tcPr>
            <w:tcW w:w="574" w:type="dxa"/>
            <w:vMerge w:val="restart"/>
          </w:tcPr>
          <w:p w14:paraId="7660C55B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9803B00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13</w:t>
            </w:r>
          </w:p>
        </w:tc>
        <w:tc>
          <w:tcPr>
            <w:tcW w:w="6522" w:type="dxa"/>
            <w:vMerge w:val="restart"/>
          </w:tcPr>
          <w:p w14:paraId="47647472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3D42695" w14:textId="77777777" w:rsidR="0023485F" w:rsidRDefault="00C63A8D">
            <w:pPr>
              <w:pStyle w:val="TableParagraph"/>
              <w:spacing w:before="1"/>
              <w:ind w:left="1576"/>
            </w:pPr>
            <w:r>
              <w:t>Прыжки</w:t>
            </w:r>
            <w:r>
              <w:rPr>
                <w:spacing w:val="-5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скакалку</w:t>
            </w:r>
            <w:r>
              <w:rPr>
                <w:spacing w:val="-4"/>
              </w:rPr>
              <w:t xml:space="preserve"> </w:t>
            </w:r>
            <w:r>
              <w:t>25</w:t>
            </w:r>
            <w:r>
              <w:rPr>
                <w:spacing w:val="-2"/>
              </w:rPr>
              <w:t xml:space="preserve"> </w:t>
            </w:r>
            <w:r>
              <w:t>сек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2CD914EC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25" w:type="dxa"/>
          </w:tcPr>
          <w:p w14:paraId="1F045FB4" w14:textId="77777777" w:rsidR="0023485F" w:rsidRDefault="00C63A8D">
            <w:pPr>
              <w:pStyle w:val="TableParagraph"/>
              <w:spacing w:line="249" w:lineRule="exact"/>
              <w:ind w:left="16" w:right="2"/>
              <w:jc w:val="center"/>
            </w:pPr>
            <w:r>
              <w:rPr>
                <w:spacing w:val="-5"/>
              </w:rPr>
              <w:t>56</w:t>
            </w:r>
          </w:p>
        </w:tc>
        <w:tc>
          <w:tcPr>
            <w:tcW w:w="839" w:type="dxa"/>
          </w:tcPr>
          <w:p w14:paraId="05D83830" w14:textId="77777777" w:rsidR="0023485F" w:rsidRDefault="00C63A8D">
            <w:pPr>
              <w:pStyle w:val="TableParagraph"/>
              <w:spacing w:line="249" w:lineRule="exact"/>
              <w:ind w:left="18" w:right="3"/>
              <w:jc w:val="center"/>
            </w:pPr>
            <w:r>
              <w:rPr>
                <w:spacing w:val="-5"/>
              </w:rPr>
              <w:t>54</w:t>
            </w:r>
          </w:p>
        </w:tc>
        <w:tc>
          <w:tcPr>
            <w:tcW w:w="945" w:type="dxa"/>
          </w:tcPr>
          <w:p w14:paraId="52F03AF7" w14:textId="77777777" w:rsidR="0023485F" w:rsidRDefault="00C63A8D">
            <w:pPr>
              <w:pStyle w:val="TableParagraph"/>
              <w:spacing w:line="249" w:lineRule="exact"/>
              <w:ind w:left="19" w:right="2"/>
              <w:jc w:val="center"/>
            </w:pPr>
            <w:r>
              <w:rPr>
                <w:spacing w:val="-5"/>
              </w:rPr>
              <w:t>52</w:t>
            </w:r>
          </w:p>
        </w:tc>
      </w:tr>
      <w:tr w:rsidR="0023485F" w14:paraId="57BD7D0C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22DC617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7B9316E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54E25024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25" w:type="dxa"/>
          </w:tcPr>
          <w:p w14:paraId="09296626" w14:textId="77777777" w:rsidR="0023485F" w:rsidRDefault="00C63A8D">
            <w:pPr>
              <w:pStyle w:val="TableParagraph"/>
              <w:spacing w:line="246" w:lineRule="exact"/>
              <w:ind w:left="16" w:right="2"/>
              <w:jc w:val="center"/>
            </w:pPr>
            <w:r>
              <w:rPr>
                <w:spacing w:val="-5"/>
              </w:rPr>
              <w:t>62</w:t>
            </w:r>
          </w:p>
        </w:tc>
        <w:tc>
          <w:tcPr>
            <w:tcW w:w="839" w:type="dxa"/>
          </w:tcPr>
          <w:p w14:paraId="144076F4" w14:textId="77777777" w:rsidR="0023485F" w:rsidRDefault="00C63A8D">
            <w:pPr>
              <w:pStyle w:val="TableParagraph"/>
              <w:spacing w:line="246" w:lineRule="exact"/>
              <w:ind w:left="18" w:right="3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945" w:type="dxa"/>
          </w:tcPr>
          <w:p w14:paraId="08203C7F" w14:textId="77777777" w:rsidR="0023485F" w:rsidRDefault="00C63A8D">
            <w:pPr>
              <w:pStyle w:val="TableParagraph"/>
              <w:spacing w:line="246" w:lineRule="exact"/>
              <w:ind w:left="19" w:right="2"/>
              <w:jc w:val="center"/>
            </w:pPr>
            <w:r>
              <w:rPr>
                <w:spacing w:val="-5"/>
              </w:rPr>
              <w:t>58</w:t>
            </w:r>
          </w:p>
        </w:tc>
      </w:tr>
    </w:tbl>
    <w:p w14:paraId="1B7315F2" w14:textId="77777777" w:rsidR="0023485F" w:rsidRDefault="0023485F">
      <w:pPr>
        <w:pStyle w:val="a3"/>
        <w:spacing w:before="72"/>
        <w:ind w:left="0" w:firstLine="0"/>
        <w:jc w:val="left"/>
        <w:rPr>
          <w:b/>
        </w:rPr>
      </w:pPr>
    </w:p>
    <w:p w14:paraId="291D9D90" w14:textId="77777777" w:rsidR="0023485F" w:rsidRDefault="00C63A8D">
      <w:pPr>
        <w:spacing w:after="50"/>
        <w:ind w:left="1560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6522"/>
        <w:gridCol w:w="466"/>
        <w:gridCol w:w="811"/>
        <w:gridCol w:w="914"/>
        <w:gridCol w:w="814"/>
      </w:tblGrid>
      <w:tr w:rsidR="0023485F" w14:paraId="04E15BE1" w14:textId="77777777">
        <w:trPr>
          <w:trHeight w:val="565"/>
        </w:trPr>
        <w:tc>
          <w:tcPr>
            <w:tcW w:w="574" w:type="dxa"/>
            <w:vMerge w:val="restart"/>
          </w:tcPr>
          <w:p w14:paraId="70325D13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572991D8" w14:textId="77777777" w:rsidR="0023485F" w:rsidRDefault="00C63A8D">
            <w:pPr>
              <w:pStyle w:val="TableParagraph"/>
              <w:ind w:left="182"/>
            </w:pPr>
            <w:r>
              <w:rPr>
                <w:spacing w:val="-10"/>
              </w:rPr>
              <w:t>№</w:t>
            </w:r>
          </w:p>
        </w:tc>
        <w:tc>
          <w:tcPr>
            <w:tcW w:w="6522" w:type="dxa"/>
            <w:vMerge w:val="restart"/>
          </w:tcPr>
          <w:p w14:paraId="70CCF3B1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01ADC08B" w14:textId="77777777" w:rsidR="0023485F" w:rsidRDefault="00C63A8D">
            <w:pPr>
              <w:pStyle w:val="TableParagraph"/>
              <w:ind w:left="12"/>
              <w:jc w:val="center"/>
            </w:pPr>
            <w:r>
              <w:rPr>
                <w:spacing w:val="-2"/>
              </w:rPr>
              <w:t>Нормативы</w:t>
            </w:r>
          </w:p>
        </w:tc>
        <w:tc>
          <w:tcPr>
            <w:tcW w:w="466" w:type="dxa"/>
            <w:vMerge w:val="restart"/>
          </w:tcPr>
          <w:p w14:paraId="01C05610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AB254D1" w14:textId="77777777" w:rsidR="0023485F" w:rsidRDefault="00C63A8D">
            <w:pPr>
              <w:pStyle w:val="TableParagraph"/>
              <w:ind w:left="42"/>
            </w:pPr>
            <w:r>
              <w:rPr>
                <w:spacing w:val="-5"/>
              </w:rPr>
              <w:t>Пол</w:t>
            </w:r>
          </w:p>
        </w:tc>
        <w:tc>
          <w:tcPr>
            <w:tcW w:w="2539" w:type="dxa"/>
            <w:gridSpan w:val="3"/>
          </w:tcPr>
          <w:p w14:paraId="366CBED2" w14:textId="77777777" w:rsidR="0023485F" w:rsidRDefault="00C63A8D">
            <w:pPr>
              <w:pStyle w:val="TableParagraph"/>
              <w:spacing w:line="249" w:lineRule="exact"/>
              <w:ind w:left="20"/>
              <w:jc w:val="center"/>
            </w:pPr>
            <w:r>
              <w:rPr>
                <w:spacing w:val="-2"/>
              </w:rPr>
              <w:t>Оценка</w:t>
            </w:r>
          </w:p>
        </w:tc>
      </w:tr>
      <w:tr w:rsidR="0023485F" w14:paraId="53C6FDAC" w14:textId="77777777">
        <w:trPr>
          <w:trHeight w:val="568"/>
        </w:trPr>
        <w:tc>
          <w:tcPr>
            <w:tcW w:w="574" w:type="dxa"/>
            <w:vMerge/>
            <w:tcBorders>
              <w:top w:val="nil"/>
            </w:tcBorders>
          </w:tcPr>
          <w:p w14:paraId="548E753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7832CA5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nil"/>
            </w:tcBorders>
          </w:tcPr>
          <w:p w14:paraId="4F88666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</w:tcPr>
          <w:p w14:paraId="3ECC993D" w14:textId="77777777" w:rsidR="0023485F" w:rsidRDefault="00C63A8D">
            <w:pPr>
              <w:pStyle w:val="TableParagraph"/>
              <w:spacing w:line="249" w:lineRule="exact"/>
              <w:ind w:left="16"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14" w:type="dxa"/>
          </w:tcPr>
          <w:p w14:paraId="4A1F989E" w14:textId="77777777" w:rsidR="0023485F" w:rsidRDefault="00C63A8D">
            <w:pPr>
              <w:pStyle w:val="TableParagraph"/>
              <w:spacing w:line="249" w:lineRule="exact"/>
              <w:ind w:left="3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814" w:type="dxa"/>
          </w:tcPr>
          <w:p w14:paraId="392ECEF9" w14:textId="77777777" w:rsidR="0023485F" w:rsidRDefault="00C63A8D">
            <w:pPr>
              <w:pStyle w:val="TableParagraph"/>
              <w:spacing w:line="249" w:lineRule="exact"/>
              <w:ind w:left="14" w:right="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23485F" w14:paraId="02FFB518" w14:textId="77777777">
        <w:trPr>
          <w:trHeight w:val="565"/>
        </w:trPr>
        <w:tc>
          <w:tcPr>
            <w:tcW w:w="574" w:type="dxa"/>
            <w:vMerge w:val="restart"/>
          </w:tcPr>
          <w:p w14:paraId="13FE99D0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95F6A60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6522" w:type="dxa"/>
            <w:vMerge w:val="restart"/>
          </w:tcPr>
          <w:p w14:paraId="4C80A5FD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E6CAED4" w14:textId="77777777" w:rsidR="0023485F" w:rsidRDefault="00C63A8D">
            <w:pPr>
              <w:pStyle w:val="TableParagraph"/>
              <w:spacing w:before="1"/>
              <w:ind w:left="1893"/>
            </w:pPr>
            <w:r>
              <w:t>«Челночный</w:t>
            </w:r>
            <w:r>
              <w:rPr>
                <w:spacing w:val="-3"/>
              </w:rPr>
              <w:t xml:space="preserve"> </w:t>
            </w:r>
            <w:r>
              <w:t>бег»</w:t>
            </w:r>
            <w:r>
              <w:rPr>
                <w:spacing w:val="-7"/>
              </w:rPr>
              <w:t xml:space="preserve"> </w:t>
            </w:r>
            <w:r>
              <w:t>4х9</w:t>
            </w:r>
            <w:r>
              <w:rPr>
                <w:spacing w:val="-3"/>
              </w:rPr>
              <w:t xml:space="preserve"> </w:t>
            </w:r>
            <w:r>
              <w:t>м</w:t>
            </w:r>
            <w:r>
              <w:rPr>
                <w:spacing w:val="-2"/>
              </w:rPr>
              <w:t xml:space="preserve"> (сек)</w:t>
            </w:r>
          </w:p>
        </w:tc>
        <w:tc>
          <w:tcPr>
            <w:tcW w:w="466" w:type="dxa"/>
          </w:tcPr>
          <w:p w14:paraId="2A7BE5A4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6E258A55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9,4</w:t>
            </w:r>
          </w:p>
        </w:tc>
        <w:tc>
          <w:tcPr>
            <w:tcW w:w="914" w:type="dxa"/>
          </w:tcPr>
          <w:p w14:paraId="3138E334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5"/>
              </w:rPr>
              <w:t>9,9</w:t>
            </w:r>
          </w:p>
        </w:tc>
        <w:tc>
          <w:tcPr>
            <w:tcW w:w="814" w:type="dxa"/>
          </w:tcPr>
          <w:p w14:paraId="6E711356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4"/>
              </w:rPr>
              <w:t>10,4</w:t>
            </w:r>
          </w:p>
        </w:tc>
      </w:tr>
      <w:tr w:rsidR="0023485F" w14:paraId="5BFD3A43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26D30E18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09D0874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1FE2E0D3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5DD7C84E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9,8</w:t>
            </w:r>
          </w:p>
        </w:tc>
        <w:tc>
          <w:tcPr>
            <w:tcW w:w="914" w:type="dxa"/>
          </w:tcPr>
          <w:p w14:paraId="3A2C4761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4"/>
              </w:rPr>
              <w:t>10,2</w:t>
            </w:r>
          </w:p>
        </w:tc>
        <w:tc>
          <w:tcPr>
            <w:tcW w:w="814" w:type="dxa"/>
          </w:tcPr>
          <w:p w14:paraId="4FBB356B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4"/>
              </w:rPr>
              <w:t>11,0</w:t>
            </w:r>
          </w:p>
        </w:tc>
      </w:tr>
      <w:tr w:rsidR="0023485F" w14:paraId="66AE3FA4" w14:textId="77777777">
        <w:trPr>
          <w:trHeight w:val="565"/>
        </w:trPr>
        <w:tc>
          <w:tcPr>
            <w:tcW w:w="574" w:type="dxa"/>
            <w:vMerge w:val="restart"/>
          </w:tcPr>
          <w:p w14:paraId="1CB107DD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E8775DC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522" w:type="dxa"/>
            <w:vMerge w:val="restart"/>
          </w:tcPr>
          <w:p w14:paraId="3DC16B30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4039EA5A" w14:textId="77777777" w:rsidR="0023485F" w:rsidRDefault="00C63A8D">
            <w:pPr>
              <w:pStyle w:val="TableParagraph"/>
              <w:spacing w:before="1"/>
              <w:ind w:left="12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30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6" w:type="dxa"/>
          </w:tcPr>
          <w:p w14:paraId="08E05757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21835383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4,6</w:t>
            </w:r>
          </w:p>
        </w:tc>
        <w:tc>
          <w:tcPr>
            <w:tcW w:w="914" w:type="dxa"/>
          </w:tcPr>
          <w:p w14:paraId="46279731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5"/>
              </w:rPr>
              <w:t>4,9</w:t>
            </w:r>
          </w:p>
        </w:tc>
        <w:tc>
          <w:tcPr>
            <w:tcW w:w="814" w:type="dxa"/>
          </w:tcPr>
          <w:p w14:paraId="77DFFB07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5"/>
              </w:rPr>
              <w:t>5,3</w:t>
            </w:r>
          </w:p>
        </w:tc>
      </w:tr>
      <w:tr w:rsidR="0023485F" w14:paraId="3B6EE53B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45CC596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4B8EDB0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427552C4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29F4FE06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5,0</w:t>
            </w:r>
          </w:p>
        </w:tc>
        <w:tc>
          <w:tcPr>
            <w:tcW w:w="914" w:type="dxa"/>
          </w:tcPr>
          <w:p w14:paraId="36C1F755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5"/>
              </w:rPr>
              <w:t>5,5</w:t>
            </w:r>
          </w:p>
        </w:tc>
        <w:tc>
          <w:tcPr>
            <w:tcW w:w="814" w:type="dxa"/>
          </w:tcPr>
          <w:p w14:paraId="4A3A58D6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5"/>
              </w:rPr>
              <w:t>5,9</w:t>
            </w:r>
          </w:p>
        </w:tc>
      </w:tr>
      <w:tr w:rsidR="0023485F" w14:paraId="4A0F5668" w14:textId="77777777">
        <w:trPr>
          <w:trHeight w:val="565"/>
        </w:trPr>
        <w:tc>
          <w:tcPr>
            <w:tcW w:w="574" w:type="dxa"/>
            <w:vMerge w:val="restart"/>
          </w:tcPr>
          <w:p w14:paraId="285CD9F5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D225776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6522" w:type="dxa"/>
            <w:vMerge w:val="restart"/>
          </w:tcPr>
          <w:p w14:paraId="7981F9F8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A5F9077" w14:textId="77777777" w:rsidR="0023485F" w:rsidRDefault="00C63A8D">
            <w:pPr>
              <w:pStyle w:val="TableParagraph"/>
              <w:spacing w:before="1"/>
              <w:ind w:left="12"/>
              <w:jc w:val="center"/>
            </w:pPr>
            <w:r>
              <w:t>Бег</w:t>
            </w:r>
            <w:r>
              <w:rPr>
                <w:spacing w:val="-2"/>
              </w:rPr>
              <w:t xml:space="preserve"> </w:t>
            </w:r>
            <w:r>
              <w:t>60</w:t>
            </w:r>
            <w:r>
              <w:rPr>
                <w:spacing w:val="-3"/>
              </w:rPr>
              <w:t xml:space="preserve"> </w:t>
            </w:r>
            <w:r>
              <w:t xml:space="preserve">м </w:t>
            </w:r>
            <w:r>
              <w:rPr>
                <w:spacing w:val="-2"/>
              </w:rPr>
              <w:t>(сек)</w:t>
            </w:r>
          </w:p>
        </w:tc>
        <w:tc>
          <w:tcPr>
            <w:tcW w:w="466" w:type="dxa"/>
          </w:tcPr>
          <w:p w14:paraId="0F35D1F7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1EC4B511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8,5</w:t>
            </w:r>
          </w:p>
        </w:tc>
        <w:tc>
          <w:tcPr>
            <w:tcW w:w="914" w:type="dxa"/>
          </w:tcPr>
          <w:p w14:paraId="7B6319D3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5"/>
              </w:rPr>
              <w:t>9,2</w:t>
            </w:r>
          </w:p>
        </w:tc>
        <w:tc>
          <w:tcPr>
            <w:tcW w:w="814" w:type="dxa"/>
          </w:tcPr>
          <w:p w14:paraId="23E2ACE3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4"/>
              </w:rPr>
              <w:t>10,0</w:t>
            </w:r>
          </w:p>
        </w:tc>
      </w:tr>
      <w:tr w:rsidR="0023485F" w14:paraId="0FE187CE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4972BAB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517287C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31D0A495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2C46AB31" w14:textId="77777777" w:rsidR="0023485F" w:rsidRDefault="00C63A8D">
            <w:pPr>
              <w:pStyle w:val="TableParagraph"/>
              <w:spacing w:line="246" w:lineRule="exact"/>
              <w:ind w:left="16" w:right="5"/>
              <w:jc w:val="center"/>
            </w:pPr>
            <w:r>
              <w:rPr>
                <w:spacing w:val="-5"/>
              </w:rPr>
              <w:t>9,4</w:t>
            </w:r>
          </w:p>
        </w:tc>
        <w:tc>
          <w:tcPr>
            <w:tcW w:w="914" w:type="dxa"/>
          </w:tcPr>
          <w:p w14:paraId="2E224015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4"/>
              </w:rPr>
              <w:t>10,0</w:t>
            </w:r>
          </w:p>
        </w:tc>
        <w:tc>
          <w:tcPr>
            <w:tcW w:w="814" w:type="dxa"/>
          </w:tcPr>
          <w:p w14:paraId="730131D4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4"/>
              </w:rPr>
              <w:t>10,5</w:t>
            </w:r>
          </w:p>
        </w:tc>
      </w:tr>
      <w:tr w:rsidR="0023485F" w14:paraId="53966C3C" w14:textId="77777777">
        <w:trPr>
          <w:trHeight w:val="565"/>
        </w:trPr>
        <w:tc>
          <w:tcPr>
            <w:tcW w:w="574" w:type="dxa"/>
            <w:vMerge w:val="restart"/>
          </w:tcPr>
          <w:p w14:paraId="5A23B1FE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670340B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6522" w:type="dxa"/>
            <w:vMerge w:val="restart"/>
          </w:tcPr>
          <w:p w14:paraId="39894A83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62FC4620" w14:textId="77777777" w:rsidR="0023485F" w:rsidRDefault="00C63A8D">
            <w:pPr>
              <w:pStyle w:val="TableParagraph"/>
              <w:spacing w:before="1"/>
              <w:ind w:left="12" w:right="1"/>
              <w:jc w:val="center"/>
            </w:pPr>
            <w:r>
              <w:t>Бег</w:t>
            </w:r>
            <w:r>
              <w:rPr>
                <w:spacing w:val="-4"/>
              </w:rPr>
              <w:t xml:space="preserve"> </w:t>
            </w:r>
            <w:r>
              <w:t>2000</w:t>
            </w:r>
            <w:r>
              <w:rPr>
                <w:spacing w:val="-2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(мин,</w:t>
            </w:r>
            <w:r>
              <w:rPr>
                <w:spacing w:val="-4"/>
              </w:rPr>
              <w:t xml:space="preserve"> сек)</w:t>
            </w:r>
          </w:p>
        </w:tc>
        <w:tc>
          <w:tcPr>
            <w:tcW w:w="466" w:type="dxa"/>
          </w:tcPr>
          <w:p w14:paraId="031B1EDB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427B7A3F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4"/>
              </w:rPr>
              <w:t>8,20</w:t>
            </w:r>
          </w:p>
        </w:tc>
        <w:tc>
          <w:tcPr>
            <w:tcW w:w="914" w:type="dxa"/>
          </w:tcPr>
          <w:p w14:paraId="160D8FB2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4"/>
              </w:rPr>
              <w:t>9,20</w:t>
            </w:r>
          </w:p>
        </w:tc>
        <w:tc>
          <w:tcPr>
            <w:tcW w:w="814" w:type="dxa"/>
          </w:tcPr>
          <w:p w14:paraId="214E4AC0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4"/>
              </w:rPr>
              <w:t>9,45</w:t>
            </w:r>
          </w:p>
        </w:tc>
      </w:tr>
      <w:tr w:rsidR="0023485F" w14:paraId="149F34EA" w14:textId="77777777">
        <w:trPr>
          <w:trHeight w:val="566"/>
        </w:trPr>
        <w:tc>
          <w:tcPr>
            <w:tcW w:w="574" w:type="dxa"/>
            <w:vMerge/>
            <w:tcBorders>
              <w:top w:val="nil"/>
            </w:tcBorders>
          </w:tcPr>
          <w:p w14:paraId="4CC3146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72F1E49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44DB71C3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31A817E3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2"/>
              </w:rPr>
              <w:t>10,00</w:t>
            </w:r>
          </w:p>
        </w:tc>
        <w:tc>
          <w:tcPr>
            <w:tcW w:w="914" w:type="dxa"/>
          </w:tcPr>
          <w:p w14:paraId="18A93556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2"/>
              </w:rPr>
              <w:t>11,20</w:t>
            </w:r>
          </w:p>
        </w:tc>
        <w:tc>
          <w:tcPr>
            <w:tcW w:w="814" w:type="dxa"/>
          </w:tcPr>
          <w:p w14:paraId="2E6FDDDD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2"/>
              </w:rPr>
              <w:t>12,05</w:t>
            </w:r>
          </w:p>
        </w:tc>
      </w:tr>
      <w:tr w:rsidR="0023485F" w14:paraId="3DF8EFCF" w14:textId="77777777">
        <w:trPr>
          <w:trHeight w:val="565"/>
        </w:trPr>
        <w:tc>
          <w:tcPr>
            <w:tcW w:w="574" w:type="dxa"/>
            <w:vMerge w:val="restart"/>
          </w:tcPr>
          <w:p w14:paraId="3ABDAF61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19FDE2D3" w14:textId="77777777" w:rsidR="0023485F" w:rsidRDefault="00C63A8D">
            <w:pPr>
              <w:pStyle w:val="TableParagraph"/>
              <w:spacing w:before="1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6522" w:type="dxa"/>
            <w:vMerge w:val="restart"/>
          </w:tcPr>
          <w:p w14:paraId="3BF3702D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52338AE" w14:textId="77777777" w:rsidR="0023485F" w:rsidRDefault="00C63A8D">
            <w:pPr>
              <w:pStyle w:val="TableParagraph"/>
              <w:spacing w:before="1"/>
              <w:ind w:left="1903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334225E2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0BB40B33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4"/>
              </w:rPr>
              <w:t>4,30</w:t>
            </w:r>
          </w:p>
        </w:tc>
        <w:tc>
          <w:tcPr>
            <w:tcW w:w="914" w:type="dxa"/>
          </w:tcPr>
          <w:p w14:paraId="151E4A91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4"/>
              </w:rPr>
              <w:t>4,50</w:t>
            </w:r>
          </w:p>
        </w:tc>
        <w:tc>
          <w:tcPr>
            <w:tcW w:w="814" w:type="dxa"/>
          </w:tcPr>
          <w:p w14:paraId="461F6881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4"/>
              </w:rPr>
              <w:t>5,20</w:t>
            </w:r>
          </w:p>
        </w:tc>
      </w:tr>
      <w:tr w:rsidR="0023485F" w14:paraId="77DBD151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214B4F7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3F6F1643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23B5DA77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128ABDB5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4"/>
              </w:rPr>
              <w:t>5,45</w:t>
            </w:r>
          </w:p>
        </w:tc>
        <w:tc>
          <w:tcPr>
            <w:tcW w:w="914" w:type="dxa"/>
          </w:tcPr>
          <w:p w14:paraId="6F9C7E40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4"/>
              </w:rPr>
              <w:t>6,15</w:t>
            </w:r>
          </w:p>
        </w:tc>
        <w:tc>
          <w:tcPr>
            <w:tcW w:w="814" w:type="dxa"/>
          </w:tcPr>
          <w:p w14:paraId="61A4519D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4"/>
              </w:rPr>
              <w:t>7,00</w:t>
            </w:r>
          </w:p>
        </w:tc>
      </w:tr>
      <w:tr w:rsidR="0023485F" w14:paraId="3BAFDF34" w14:textId="77777777">
        <w:trPr>
          <w:trHeight w:val="565"/>
        </w:trPr>
        <w:tc>
          <w:tcPr>
            <w:tcW w:w="574" w:type="dxa"/>
            <w:vMerge w:val="restart"/>
          </w:tcPr>
          <w:p w14:paraId="46FA1619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032E98B9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522" w:type="dxa"/>
            <w:vMerge w:val="restart"/>
          </w:tcPr>
          <w:p w14:paraId="2DA5AA4E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783358C" w14:textId="77777777" w:rsidR="0023485F" w:rsidRDefault="00C63A8D">
            <w:pPr>
              <w:pStyle w:val="TableParagraph"/>
              <w:ind w:left="1903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0FAA2A15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0E1D2287" w14:textId="77777777" w:rsidR="0023485F" w:rsidRDefault="00C63A8D">
            <w:pPr>
              <w:pStyle w:val="TableParagraph"/>
              <w:spacing w:line="249" w:lineRule="exact"/>
              <w:ind w:left="16"/>
              <w:jc w:val="center"/>
            </w:pPr>
            <w:r>
              <w:rPr>
                <w:spacing w:val="-2"/>
              </w:rPr>
              <w:t>10,20</w:t>
            </w:r>
          </w:p>
        </w:tc>
        <w:tc>
          <w:tcPr>
            <w:tcW w:w="914" w:type="dxa"/>
          </w:tcPr>
          <w:p w14:paraId="0EC23FAE" w14:textId="77777777" w:rsidR="0023485F" w:rsidRDefault="00C63A8D">
            <w:pPr>
              <w:pStyle w:val="TableParagraph"/>
              <w:spacing w:line="249" w:lineRule="exact"/>
              <w:ind w:left="31" w:right="17"/>
              <w:jc w:val="center"/>
            </w:pPr>
            <w:r>
              <w:rPr>
                <w:spacing w:val="-2"/>
              </w:rPr>
              <w:t>10,40</w:t>
            </w:r>
          </w:p>
        </w:tc>
        <w:tc>
          <w:tcPr>
            <w:tcW w:w="814" w:type="dxa"/>
          </w:tcPr>
          <w:p w14:paraId="4D11B740" w14:textId="77777777" w:rsidR="0023485F" w:rsidRDefault="00C63A8D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spacing w:val="-2"/>
              </w:rPr>
              <w:t>11,10</w:t>
            </w:r>
          </w:p>
        </w:tc>
      </w:tr>
      <w:tr w:rsidR="0023485F" w14:paraId="55317598" w14:textId="77777777">
        <w:trPr>
          <w:trHeight w:val="568"/>
        </w:trPr>
        <w:tc>
          <w:tcPr>
            <w:tcW w:w="574" w:type="dxa"/>
            <w:vMerge/>
            <w:tcBorders>
              <w:top w:val="nil"/>
            </w:tcBorders>
          </w:tcPr>
          <w:p w14:paraId="6512964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151BC0BE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64BDED2C" w14:textId="77777777" w:rsidR="0023485F" w:rsidRDefault="00C63A8D">
            <w:pPr>
              <w:pStyle w:val="TableParagraph"/>
              <w:spacing w:line="249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65409B02" w14:textId="77777777" w:rsidR="0023485F" w:rsidRDefault="00C63A8D">
            <w:pPr>
              <w:pStyle w:val="TableParagraph"/>
              <w:spacing w:line="249" w:lineRule="exact"/>
              <w:ind w:left="16"/>
              <w:jc w:val="center"/>
            </w:pPr>
            <w:r>
              <w:rPr>
                <w:spacing w:val="-2"/>
              </w:rPr>
              <w:t>12,00</w:t>
            </w:r>
          </w:p>
        </w:tc>
        <w:tc>
          <w:tcPr>
            <w:tcW w:w="914" w:type="dxa"/>
          </w:tcPr>
          <w:p w14:paraId="7A877663" w14:textId="77777777" w:rsidR="0023485F" w:rsidRDefault="00C63A8D">
            <w:pPr>
              <w:pStyle w:val="TableParagraph"/>
              <w:spacing w:line="249" w:lineRule="exact"/>
              <w:ind w:left="31" w:right="17"/>
              <w:jc w:val="center"/>
            </w:pPr>
            <w:r>
              <w:rPr>
                <w:spacing w:val="-2"/>
              </w:rPr>
              <w:t>12,45</w:t>
            </w:r>
          </w:p>
        </w:tc>
        <w:tc>
          <w:tcPr>
            <w:tcW w:w="814" w:type="dxa"/>
          </w:tcPr>
          <w:p w14:paraId="39D5ABED" w14:textId="77777777" w:rsidR="0023485F" w:rsidRDefault="00C63A8D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spacing w:val="-2"/>
              </w:rPr>
              <w:t>13,30</w:t>
            </w:r>
          </w:p>
        </w:tc>
      </w:tr>
    </w:tbl>
    <w:p w14:paraId="65792188" w14:textId="77777777" w:rsidR="0023485F" w:rsidRDefault="0023485F">
      <w:pPr>
        <w:pStyle w:val="TableParagraph"/>
        <w:spacing w:line="249" w:lineRule="exact"/>
        <w:jc w:val="center"/>
        <w:sectPr w:rsidR="0023485F">
          <w:type w:val="continuous"/>
          <w:pgSz w:w="11910" w:h="16840"/>
          <w:pgMar w:top="1400" w:right="283" w:bottom="1588" w:left="0" w:header="720" w:footer="720" w:gutter="0"/>
          <w:cols w:space="720"/>
        </w:sectPr>
      </w:pPr>
    </w:p>
    <w:tbl>
      <w:tblPr>
        <w:tblW w:w="0" w:type="auto"/>
        <w:tblInd w:w="1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6522"/>
        <w:gridCol w:w="466"/>
        <w:gridCol w:w="811"/>
        <w:gridCol w:w="914"/>
        <w:gridCol w:w="814"/>
      </w:tblGrid>
      <w:tr w:rsidR="0023485F" w14:paraId="7A88C721" w14:textId="77777777">
        <w:trPr>
          <w:trHeight w:val="566"/>
        </w:trPr>
        <w:tc>
          <w:tcPr>
            <w:tcW w:w="574" w:type="dxa"/>
            <w:vMerge w:val="restart"/>
          </w:tcPr>
          <w:p w14:paraId="73084C06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2059786B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6522" w:type="dxa"/>
            <w:vMerge w:val="restart"/>
          </w:tcPr>
          <w:p w14:paraId="236D6CA0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37ED021A" w14:textId="77777777" w:rsidR="0023485F" w:rsidRDefault="00C63A8D">
            <w:pPr>
              <w:pStyle w:val="TableParagraph"/>
              <w:ind w:left="1903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1A768055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4F25EB09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2"/>
              </w:rPr>
              <w:t>15,30</w:t>
            </w:r>
          </w:p>
        </w:tc>
        <w:tc>
          <w:tcPr>
            <w:tcW w:w="914" w:type="dxa"/>
          </w:tcPr>
          <w:p w14:paraId="7CB68DE9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2"/>
              </w:rPr>
              <w:t>16,00</w:t>
            </w:r>
          </w:p>
        </w:tc>
        <w:tc>
          <w:tcPr>
            <w:tcW w:w="814" w:type="dxa"/>
          </w:tcPr>
          <w:p w14:paraId="026F1517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2"/>
              </w:rPr>
              <w:t>17,00</w:t>
            </w:r>
          </w:p>
        </w:tc>
      </w:tr>
      <w:tr w:rsidR="0023485F" w14:paraId="71EC421F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6C4C2A8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4108A9C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04651ED1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365BF944" w14:textId="77777777" w:rsidR="0023485F" w:rsidRDefault="00C63A8D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2"/>
              </w:rPr>
              <w:t>19,00</w:t>
            </w:r>
          </w:p>
        </w:tc>
        <w:tc>
          <w:tcPr>
            <w:tcW w:w="914" w:type="dxa"/>
          </w:tcPr>
          <w:p w14:paraId="0176682B" w14:textId="77777777" w:rsidR="0023485F" w:rsidRDefault="00C63A8D">
            <w:pPr>
              <w:pStyle w:val="TableParagraph"/>
              <w:spacing w:line="246" w:lineRule="exact"/>
              <w:ind w:left="31" w:right="17"/>
              <w:jc w:val="center"/>
            </w:pPr>
            <w:r>
              <w:rPr>
                <w:spacing w:val="-2"/>
              </w:rPr>
              <w:t>20,00</w:t>
            </w:r>
          </w:p>
        </w:tc>
        <w:tc>
          <w:tcPr>
            <w:tcW w:w="814" w:type="dxa"/>
          </w:tcPr>
          <w:p w14:paraId="3686F185" w14:textId="77777777" w:rsidR="0023485F" w:rsidRDefault="00C63A8D">
            <w:pPr>
              <w:pStyle w:val="TableParagraph"/>
              <w:spacing w:line="246" w:lineRule="exact"/>
              <w:ind w:left="14"/>
              <w:jc w:val="center"/>
            </w:pPr>
            <w:r>
              <w:rPr>
                <w:spacing w:val="-2"/>
              </w:rPr>
              <w:t>21,30</w:t>
            </w:r>
          </w:p>
        </w:tc>
      </w:tr>
      <w:tr w:rsidR="0023485F" w14:paraId="7ADA09C1" w14:textId="77777777">
        <w:trPr>
          <w:trHeight w:val="565"/>
        </w:trPr>
        <w:tc>
          <w:tcPr>
            <w:tcW w:w="574" w:type="dxa"/>
          </w:tcPr>
          <w:p w14:paraId="0FB19D85" w14:textId="77777777" w:rsidR="0023485F" w:rsidRDefault="00C63A8D">
            <w:pPr>
              <w:pStyle w:val="TableParagraph"/>
              <w:spacing w:line="246" w:lineRule="exact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6522" w:type="dxa"/>
          </w:tcPr>
          <w:p w14:paraId="2BF4AD57" w14:textId="77777777" w:rsidR="0023485F" w:rsidRDefault="00C63A8D">
            <w:pPr>
              <w:pStyle w:val="TableParagraph"/>
              <w:spacing w:line="246" w:lineRule="exact"/>
              <w:ind w:left="12" w:right="1"/>
              <w:jc w:val="center"/>
            </w:pPr>
            <w:r>
              <w:t>Бег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лыжах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км</w:t>
            </w:r>
            <w:r>
              <w:rPr>
                <w:spacing w:val="-4"/>
              </w:rPr>
              <w:t xml:space="preserve"> </w:t>
            </w:r>
            <w:r>
              <w:t xml:space="preserve">(мин, </w:t>
            </w:r>
            <w:r>
              <w:rPr>
                <w:spacing w:val="-4"/>
              </w:rPr>
              <w:t>сек)</w:t>
            </w:r>
          </w:p>
        </w:tc>
        <w:tc>
          <w:tcPr>
            <w:tcW w:w="466" w:type="dxa"/>
          </w:tcPr>
          <w:p w14:paraId="64AABB05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04D5958C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914" w:type="dxa"/>
          </w:tcPr>
          <w:p w14:paraId="10D6D076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10"/>
              </w:rPr>
              <w:t>+</w:t>
            </w:r>
          </w:p>
        </w:tc>
        <w:tc>
          <w:tcPr>
            <w:tcW w:w="814" w:type="dxa"/>
          </w:tcPr>
          <w:p w14:paraId="1C0805FA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10"/>
              </w:rPr>
              <w:t>+</w:t>
            </w:r>
          </w:p>
        </w:tc>
      </w:tr>
      <w:tr w:rsidR="0023485F" w14:paraId="1CCBFD77" w14:textId="77777777">
        <w:trPr>
          <w:trHeight w:val="565"/>
        </w:trPr>
        <w:tc>
          <w:tcPr>
            <w:tcW w:w="574" w:type="dxa"/>
            <w:vMerge w:val="restart"/>
          </w:tcPr>
          <w:p w14:paraId="19B52B53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564BCC85" w14:textId="77777777" w:rsidR="0023485F" w:rsidRDefault="00C63A8D">
            <w:pPr>
              <w:pStyle w:val="TableParagraph"/>
              <w:ind w:lef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6522" w:type="dxa"/>
            <w:vMerge w:val="restart"/>
          </w:tcPr>
          <w:p w14:paraId="34F1DB17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3D6ED3DA" w14:textId="77777777" w:rsidR="0023485F" w:rsidRDefault="00C63A8D">
            <w:pPr>
              <w:pStyle w:val="TableParagraph"/>
              <w:ind w:left="1888"/>
            </w:pPr>
            <w:r>
              <w:t>Прыжок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(см)</w:t>
            </w:r>
          </w:p>
        </w:tc>
        <w:tc>
          <w:tcPr>
            <w:tcW w:w="466" w:type="dxa"/>
          </w:tcPr>
          <w:p w14:paraId="5FC22B82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370C07D9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210</w:t>
            </w:r>
          </w:p>
        </w:tc>
        <w:tc>
          <w:tcPr>
            <w:tcW w:w="914" w:type="dxa"/>
          </w:tcPr>
          <w:p w14:paraId="6395DFB4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200</w:t>
            </w:r>
          </w:p>
        </w:tc>
        <w:tc>
          <w:tcPr>
            <w:tcW w:w="814" w:type="dxa"/>
          </w:tcPr>
          <w:p w14:paraId="07B3EE5C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5"/>
              </w:rPr>
              <w:t>180</w:t>
            </w:r>
          </w:p>
        </w:tc>
      </w:tr>
      <w:tr w:rsidR="0023485F" w14:paraId="4A8EA2A2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58C780FE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78AC640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0886D6B0" w14:textId="77777777" w:rsidR="0023485F" w:rsidRDefault="00C63A8D">
            <w:pPr>
              <w:pStyle w:val="TableParagraph"/>
              <w:spacing w:line="249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37E6C593" w14:textId="77777777" w:rsidR="0023485F" w:rsidRDefault="00C63A8D">
            <w:pPr>
              <w:pStyle w:val="TableParagraph"/>
              <w:spacing w:line="249" w:lineRule="exact"/>
              <w:ind w:left="16" w:right="3"/>
              <w:jc w:val="center"/>
            </w:pPr>
            <w:r>
              <w:rPr>
                <w:spacing w:val="-5"/>
              </w:rPr>
              <w:t>180</w:t>
            </w:r>
          </w:p>
        </w:tc>
        <w:tc>
          <w:tcPr>
            <w:tcW w:w="914" w:type="dxa"/>
          </w:tcPr>
          <w:p w14:paraId="2B36759D" w14:textId="77777777" w:rsidR="0023485F" w:rsidRDefault="00C63A8D">
            <w:pPr>
              <w:pStyle w:val="TableParagraph"/>
              <w:spacing w:line="249" w:lineRule="exact"/>
              <w:ind w:left="31" w:right="20"/>
              <w:jc w:val="center"/>
            </w:pPr>
            <w:r>
              <w:rPr>
                <w:spacing w:val="-5"/>
              </w:rPr>
              <w:t>170</w:t>
            </w:r>
          </w:p>
        </w:tc>
        <w:tc>
          <w:tcPr>
            <w:tcW w:w="814" w:type="dxa"/>
          </w:tcPr>
          <w:p w14:paraId="634AE060" w14:textId="77777777" w:rsidR="0023485F" w:rsidRDefault="00C63A8D">
            <w:pPr>
              <w:pStyle w:val="TableParagraph"/>
              <w:spacing w:line="249" w:lineRule="exact"/>
              <w:ind w:left="14" w:right="3"/>
              <w:jc w:val="center"/>
            </w:pPr>
            <w:r>
              <w:rPr>
                <w:spacing w:val="-5"/>
              </w:rPr>
              <w:t>155</w:t>
            </w:r>
          </w:p>
        </w:tc>
      </w:tr>
      <w:tr w:rsidR="0023485F" w14:paraId="2AE2B247" w14:textId="77777777">
        <w:trPr>
          <w:trHeight w:val="565"/>
        </w:trPr>
        <w:tc>
          <w:tcPr>
            <w:tcW w:w="574" w:type="dxa"/>
          </w:tcPr>
          <w:p w14:paraId="5D01FFEF" w14:textId="77777777" w:rsidR="0023485F" w:rsidRDefault="00C63A8D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6522" w:type="dxa"/>
          </w:tcPr>
          <w:p w14:paraId="30C460EC" w14:textId="77777777" w:rsidR="0023485F" w:rsidRDefault="00C63A8D">
            <w:pPr>
              <w:pStyle w:val="TableParagraph"/>
              <w:spacing w:line="249" w:lineRule="exact"/>
              <w:ind w:left="12" w:right="2"/>
              <w:jc w:val="center"/>
            </w:pPr>
            <w:r>
              <w:rPr>
                <w:spacing w:val="-2"/>
              </w:rPr>
              <w:t>Подтягиваниенаперекладине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78C70331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05D25741" w14:textId="77777777" w:rsidR="0023485F" w:rsidRDefault="00C63A8D">
            <w:pPr>
              <w:pStyle w:val="TableParagraph"/>
              <w:spacing w:line="249" w:lineRule="exact"/>
              <w:ind w:left="16" w:right="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914" w:type="dxa"/>
          </w:tcPr>
          <w:p w14:paraId="716A142E" w14:textId="77777777" w:rsidR="0023485F" w:rsidRDefault="00C63A8D">
            <w:pPr>
              <w:pStyle w:val="TableParagraph"/>
              <w:spacing w:line="249" w:lineRule="exact"/>
              <w:ind w:left="31" w:right="20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814" w:type="dxa"/>
          </w:tcPr>
          <w:p w14:paraId="0D951210" w14:textId="77777777" w:rsidR="0023485F" w:rsidRDefault="00C63A8D">
            <w:pPr>
              <w:pStyle w:val="TableParagraph"/>
              <w:spacing w:line="249" w:lineRule="exact"/>
              <w:ind w:left="14" w:right="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23485F" w14:paraId="2FC01F1D" w14:textId="77777777">
        <w:trPr>
          <w:trHeight w:val="568"/>
        </w:trPr>
        <w:tc>
          <w:tcPr>
            <w:tcW w:w="574" w:type="dxa"/>
            <w:vMerge w:val="restart"/>
          </w:tcPr>
          <w:p w14:paraId="55DE05B0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418D1E1C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11</w:t>
            </w:r>
          </w:p>
        </w:tc>
        <w:tc>
          <w:tcPr>
            <w:tcW w:w="6522" w:type="dxa"/>
            <w:vMerge w:val="restart"/>
          </w:tcPr>
          <w:p w14:paraId="5DC8E499" w14:textId="77777777" w:rsidR="0023485F" w:rsidRDefault="0023485F">
            <w:pPr>
              <w:pStyle w:val="TableParagraph"/>
              <w:spacing w:before="33"/>
              <w:rPr>
                <w:b/>
              </w:rPr>
            </w:pPr>
          </w:p>
          <w:p w14:paraId="7EF6A5E8" w14:textId="77777777" w:rsidR="0023485F" w:rsidRDefault="00C63A8D">
            <w:pPr>
              <w:pStyle w:val="TableParagraph"/>
              <w:spacing w:before="1"/>
              <w:ind w:left="1826"/>
            </w:pPr>
            <w:r>
              <w:t>Отжимания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упоре</w:t>
            </w:r>
            <w:r>
              <w:rPr>
                <w:spacing w:val="-4"/>
              </w:rPr>
              <w:t xml:space="preserve"> </w:t>
            </w:r>
            <w:r>
              <w:t>лежа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5747BDCD" w14:textId="77777777" w:rsidR="0023485F" w:rsidRDefault="00C63A8D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76493983" w14:textId="77777777" w:rsidR="0023485F" w:rsidRDefault="00C63A8D">
            <w:pPr>
              <w:pStyle w:val="TableParagraph"/>
              <w:spacing w:line="249" w:lineRule="exact"/>
              <w:ind w:left="16" w:right="3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914" w:type="dxa"/>
          </w:tcPr>
          <w:p w14:paraId="723040D6" w14:textId="77777777" w:rsidR="0023485F" w:rsidRDefault="00C63A8D">
            <w:pPr>
              <w:pStyle w:val="TableParagraph"/>
              <w:spacing w:line="249" w:lineRule="exact"/>
              <w:ind w:left="31" w:right="20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814" w:type="dxa"/>
          </w:tcPr>
          <w:p w14:paraId="40344176" w14:textId="77777777" w:rsidR="0023485F" w:rsidRDefault="00C63A8D">
            <w:pPr>
              <w:pStyle w:val="TableParagraph"/>
              <w:spacing w:line="249" w:lineRule="exact"/>
              <w:ind w:left="14" w:right="3"/>
              <w:jc w:val="center"/>
            </w:pPr>
            <w:r>
              <w:rPr>
                <w:spacing w:val="-5"/>
              </w:rPr>
              <w:t>22</w:t>
            </w:r>
          </w:p>
        </w:tc>
      </w:tr>
      <w:tr w:rsidR="0023485F" w14:paraId="245FD698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78766DCE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725F629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5056CE5E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2D37C1F1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914" w:type="dxa"/>
          </w:tcPr>
          <w:p w14:paraId="4F181391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814" w:type="dxa"/>
          </w:tcPr>
          <w:p w14:paraId="69B3736C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23485F" w14:paraId="41820397" w14:textId="77777777">
        <w:trPr>
          <w:trHeight w:val="565"/>
        </w:trPr>
        <w:tc>
          <w:tcPr>
            <w:tcW w:w="574" w:type="dxa"/>
            <w:vMerge w:val="restart"/>
          </w:tcPr>
          <w:p w14:paraId="0BB84F54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38C7EF48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12</w:t>
            </w:r>
          </w:p>
        </w:tc>
        <w:tc>
          <w:tcPr>
            <w:tcW w:w="6522" w:type="dxa"/>
            <w:vMerge w:val="restart"/>
          </w:tcPr>
          <w:p w14:paraId="6933659C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73CE044F" w14:textId="77777777" w:rsidR="0023485F" w:rsidRDefault="00C63A8D">
            <w:pPr>
              <w:pStyle w:val="TableParagraph"/>
              <w:spacing w:before="1"/>
              <w:ind w:left="1398"/>
            </w:pPr>
            <w:r>
              <w:t>Наклон</w:t>
            </w:r>
            <w:r>
              <w:rPr>
                <w:spacing w:val="-4"/>
              </w:rPr>
              <w:t xml:space="preserve"> </w:t>
            </w:r>
            <w:r>
              <w:t>вперед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4"/>
              </w:rPr>
              <w:t xml:space="preserve"> </w:t>
            </w:r>
            <w:r>
              <w:t>сидя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41884774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242A179E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914" w:type="dxa"/>
          </w:tcPr>
          <w:p w14:paraId="7DD8C024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814" w:type="dxa"/>
          </w:tcPr>
          <w:p w14:paraId="7F502AAC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23485F" w14:paraId="6D340539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33D0A27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65F60E5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2B920324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1B8F5180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914" w:type="dxa"/>
          </w:tcPr>
          <w:p w14:paraId="643651AC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814" w:type="dxa"/>
          </w:tcPr>
          <w:p w14:paraId="12E819D7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5"/>
              </w:rPr>
              <w:t>13</w:t>
            </w:r>
          </w:p>
        </w:tc>
      </w:tr>
      <w:tr w:rsidR="0023485F" w14:paraId="2E553AEF" w14:textId="77777777">
        <w:trPr>
          <w:trHeight w:val="565"/>
        </w:trPr>
        <w:tc>
          <w:tcPr>
            <w:tcW w:w="574" w:type="dxa"/>
            <w:vMerge w:val="restart"/>
          </w:tcPr>
          <w:p w14:paraId="7FB95DC7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054FA816" w14:textId="77777777" w:rsidR="0023485F" w:rsidRDefault="00C63A8D">
            <w:pPr>
              <w:pStyle w:val="TableParagraph"/>
              <w:spacing w:before="1"/>
              <w:ind w:left="174"/>
            </w:pPr>
            <w:r>
              <w:rPr>
                <w:spacing w:val="-5"/>
              </w:rPr>
              <w:t>13</w:t>
            </w:r>
          </w:p>
        </w:tc>
        <w:tc>
          <w:tcPr>
            <w:tcW w:w="6522" w:type="dxa"/>
            <w:vMerge w:val="restart"/>
          </w:tcPr>
          <w:p w14:paraId="5BF01328" w14:textId="77777777" w:rsidR="0023485F" w:rsidRDefault="0023485F">
            <w:pPr>
              <w:pStyle w:val="TableParagraph"/>
              <w:spacing w:before="30"/>
              <w:rPr>
                <w:b/>
              </w:rPr>
            </w:pPr>
          </w:p>
          <w:p w14:paraId="241BC418" w14:textId="77777777" w:rsidR="0023485F" w:rsidRDefault="00C63A8D">
            <w:pPr>
              <w:pStyle w:val="TableParagraph"/>
              <w:spacing w:before="1"/>
              <w:ind w:left="316"/>
            </w:pPr>
            <w:r>
              <w:t>Подъем</w:t>
            </w:r>
            <w:r>
              <w:rPr>
                <w:spacing w:val="-7"/>
              </w:rPr>
              <w:t xml:space="preserve"> </w:t>
            </w:r>
            <w:r>
              <w:t>туловища</w:t>
            </w:r>
            <w:r>
              <w:rPr>
                <w:spacing w:val="-4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  <w:r>
              <w:rPr>
                <w:spacing w:val="-6"/>
              </w:rPr>
              <w:t xml:space="preserve"> </w:t>
            </w:r>
            <w:r>
              <w:t>лежа</w:t>
            </w:r>
            <w:r>
              <w:rPr>
                <w:spacing w:val="-6"/>
              </w:rPr>
              <w:t xml:space="preserve"> </w:t>
            </w:r>
            <w:r>
              <w:t>(пресс)</w:t>
            </w:r>
            <w:r>
              <w:rPr>
                <w:spacing w:val="-4"/>
              </w:rPr>
              <w:t xml:space="preserve"> </w:t>
            </w:r>
            <w:r>
              <w:t>(кол-во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раз/мин)</w:t>
            </w:r>
          </w:p>
        </w:tc>
        <w:tc>
          <w:tcPr>
            <w:tcW w:w="466" w:type="dxa"/>
          </w:tcPr>
          <w:p w14:paraId="583E8909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721C0093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914" w:type="dxa"/>
          </w:tcPr>
          <w:p w14:paraId="374EED3B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814" w:type="dxa"/>
          </w:tcPr>
          <w:p w14:paraId="69EFC493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5"/>
              </w:rPr>
              <w:t>40</w:t>
            </w:r>
          </w:p>
        </w:tc>
      </w:tr>
      <w:tr w:rsidR="0023485F" w14:paraId="7145D1CF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16C29C26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42ED0F8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1B7AABCE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4C1DC2EB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914" w:type="dxa"/>
          </w:tcPr>
          <w:p w14:paraId="2CCB9D58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35</w:t>
            </w:r>
          </w:p>
        </w:tc>
        <w:tc>
          <w:tcPr>
            <w:tcW w:w="814" w:type="dxa"/>
          </w:tcPr>
          <w:p w14:paraId="1A6008FF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5"/>
              </w:rPr>
              <w:t>26</w:t>
            </w:r>
          </w:p>
        </w:tc>
      </w:tr>
      <w:tr w:rsidR="0023485F" w14:paraId="220B7300" w14:textId="77777777">
        <w:trPr>
          <w:trHeight w:val="566"/>
        </w:trPr>
        <w:tc>
          <w:tcPr>
            <w:tcW w:w="574" w:type="dxa"/>
            <w:vMerge w:val="restart"/>
          </w:tcPr>
          <w:p w14:paraId="1E8EF4BA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6D4F473A" w14:textId="77777777" w:rsidR="0023485F" w:rsidRDefault="00C63A8D">
            <w:pPr>
              <w:pStyle w:val="TableParagraph"/>
              <w:ind w:left="174"/>
            </w:pPr>
            <w:r>
              <w:rPr>
                <w:spacing w:val="-5"/>
              </w:rPr>
              <w:t>14</w:t>
            </w:r>
          </w:p>
        </w:tc>
        <w:tc>
          <w:tcPr>
            <w:tcW w:w="6522" w:type="dxa"/>
            <w:vMerge w:val="restart"/>
          </w:tcPr>
          <w:p w14:paraId="156C7D1A" w14:textId="77777777" w:rsidR="0023485F" w:rsidRDefault="0023485F">
            <w:pPr>
              <w:pStyle w:val="TableParagraph"/>
              <w:spacing w:before="31"/>
              <w:rPr>
                <w:b/>
              </w:rPr>
            </w:pPr>
          </w:p>
          <w:p w14:paraId="7E07F9D3" w14:textId="77777777" w:rsidR="0023485F" w:rsidRDefault="00C63A8D">
            <w:pPr>
              <w:pStyle w:val="TableParagraph"/>
              <w:ind w:left="1576"/>
            </w:pPr>
            <w:r>
              <w:t>Прыжки</w:t>
            </w:r>
            <w:r>
              <w:rPr>
                <w:spacing w:val="-5"/>
              </w:rPr>
              <w:t xml:space="preserve"> </w:t>
            </w:r>
            <w:r>
              <w:t>через</w:t>
            </w:r>
            <w:r>
              <w:rPr>
                <w:spacing w:val="-3"/>
              </w:rPr>
              <w:t xml:space="preserve"> </w:t>
            </w:r>
            <w:r>
              <w:t>скакалку</w:t>
            </w:r>
            <w:r>
              <w:rPr>
                <w:spacing w:val="-4"/>
              </w:rPr>
              <w:t xml:space="preserve"> </w:t>
            </w:r>
            <w:r>
              <w:t>25</w:t>
            </w:r>
            <w:r>
              <w:rPr>
                <w:spacing w:val="-2"/>
              </w:rPr>
              <w:t xml:space="preserve"> </w:t>
            </w:r>
            <w:r>
              <w:t>сек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(раз)</w:t>
            </w:r>
          </w:p>
        </w:tc>
        <w:tc>
          <w:tcPr>
            <w:tcW w:w="466" w:type="dxa"/>
          </w:tcPr>
          <w:p w14:paraId="13081A60" w14:textId="77777777" w:rsidR="0023485F" w:rsidRDefault="00C63A8D">
            <w:pPr>
              <w:pStyle w:val="TableParagraph"/>
              <w:spacing w:line="246" w:lineRule="exact"/>
              <w:ind w:left="12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811" w:type="dxa"/>
          </w:tcPr>
          <w:p w14:paraId="38E89F21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58</w:t>
            </w:r>
          </w:p>
        </w:tc>
        <w:tc>
          <w:tcPr>
            <w:tcW w:w="914" w:type="dxa"/>
          </w:tcPr>
          <w:p w14:paraId="4F2D8F0D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56</w:t>
            </w:r>
          </w:p>
        </w:tc>
        <w:tc>
          <w:tcPr>
            <w:tcW w:w="814" w:type="dxa"/>
          </w:tcPr>
          <w:p w14:paraId="21D5CC4D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5"/>
              </w:rPr>
              <w:t>54</w:t>
            </w:r>
          </w:p>
        </w:tc>
      </w:tr>
      <w:tr w:rsidR="0023485F" w14:paraId="45DA631E" w14:textId="77777777">
        <w:trPr>
          <w:trHeight w:val="565"/>
        </w:trPr>
        <w:tc>
          <w:tcPr>
            <w:tcW w:w="574" w:type="dxa"/>
            <w:vMerge/>
            <w:tcBorders>
              <w:top w:val="nil"/>
            </w:tcBorders>
          </w:tcPr>
          <w:p w14:paraId="2C47965A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</w:tcPr>
          <w:p w14:paraId="515FBBE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14:paraId="60B7A7FD" w14:textId="77777777" w:rsidR="0023485F" w:rsidRDefault="00C63A8D">
            <w:pPr>
              <w:pStyle w:val="TableParagraph"/>
              <w:spacing w:line="246" w:lineRule="exact"/>
              <w:ind w:left="12" w:right="3"/>
              <w:jc w:val="center"/>
            </w:pPr>
            <w:r>
              <w:rPr>
                <w:spacing w:val="-10"/>
              </w:rPr>
              <w:t>Д</w:t>
            </w:r>
          </w:p>
        </w:tc>
        <w:tc>
          <w:tcPr>
            <w:tcW w:w="811" w:type="dxa"/>
          </w:tcPr>
          <w:p w14:paraId="00B47B6B" w14:textId="77777777" w:rsidR="0023485F" w:rsidRDefault="00C63A8D">
            <w:pPr>
              <w:pStyle w:val="TableParagraph"/>
              <w:spacing w:line="246" w:lineRule="exact"/>
              <w:ind w:left="16" w:right="3"/>
              <w:jc w:val="center"/>
            </w:pPr>
            <w:r>
              <w:rPr>
                <w:spacing w:val="-5"/>
              </w:rPr>
              <w:t>66</w:t>
            </w:r>
          </w:p>
        </w:tc>
        <w:tc>
          <w:tcPr>
            <w:tcW w:w="914" w:type="dxa"/>
          </w:tcPr>
          <w:p w14:paraId="26EF5791" w14:textId="77777777" w:rsidR="0023485F" w:rsidRDefault="00C63A8D">
            <w:pPr>
              <w:pStyle w:val="TableParagraph"/>
              <w:spacing w:line="246" w:lineRule="exact"/>
              <w:ind w:left="31" w:right="20"/>
              <w:jc w:val="center"/>
            </w:pPr>
            <w:r>
              <w:rPr>
                <w:spacing w:val="-5"/>
              </w:rPr>
              <w:t>64</w:t>
            </w:r>
          </w:p>
        </w:tc>
        <w:tc>
          <w:tcPr>
            <w:tcW w:w="814" w:type="dxa"/>
          </w:tcPr>
          <w:p w14:paraId="46FF2926" w14:textId="77777777" w:rsidR="0023485F" w:rsidRDefault="00C63A8D">
            <w:pPr>
              <w:pStyle w:val="TableParagraph"/>
              <w:spacing w:line="246" w:lineRule="exact"/>
              <w:ind w:left="14" w:right="3"/>
              <w:jc w:val="center"/>
            </w:pPr>
            <w:r>
              <w:rPr>
                <w:spacing w:val="-5"/>
              </w:rPr>
              <w:t>62</w:t>
            </w:r>
          </w:p>
        </w:tc>
      </w:tr>
    </w:tbl>
    <w:p w14:paraId="661962FE" w14:textId="77777777" w:rsidR="0023485F" w:rsidRDefault="0023485F">
      <w:pPr>
        <w:pStyle w:val="a3"/>
        <w:spacing w:before="78"/>
        <w:ind w:left="0" w:firstLine="0"/>
        <w:jc w:val="left"/>
        <w:rPr>
          <w:b/>
        </w:rPr>
      </w:pPr>
    </w:p>
    <w:p w14:paraId="76F79618" w14:textId="77777777" w:rsidR="0023485F" w:rsidRDefault="00C63A8D">
      <w:pPr>
        <w:spacing w:before="1" w:line="276" w:lineRule="auto"/>
        <w:ind w:left="1630" w:right="4984" w:hanging="7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2051"/>
        <w:gridCol w:w="2145"/>
        <w:gridCol w:w="1515"/>
      </w:tblGrid>
      <w:tr w:rsidR="0023485F" w14:paraId="3865A098" w14:textId="77777777">
        <w:trPr>
          <w:trHeight w:val="362"/>
        </w:trPr>
        <w:tc>
          <w:tcPr>
            <w:tcW w:w="518" w:type="dxa"/>
            <w:vMerge w:val="restart"/>
          </w:tcPr>
          <w:p w14:paraId="1345FF2C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7F5AF68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FB16892" w14:textId="77777777" w:rsidR="0023485F" w:rsidRDefault="00C63A8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14:paraId="340591DD" w14:textId="77777777" w:rsidR="0023485F" w:rsidRDefault="00C63A8D">
            <w:pPr>
              <w:pStyle w:val="TableParagraph"/>
              <w:spacing w:before="43" w:line="276" w:lineRule="auto"/>
              <w:ind w:left="235" w:righ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2911" w:type="dxa"/>
            <w:vMerge w:val="restart"/>
          </w:tcPr>
          <w:p w14:paraId="54B9A98B" w14:textId="77777777" w:rsidR="0023485F" w:rsidRDefault="0023485F">
            <w:pPr>
              <w:pStyle w:val="TableParagraph"/>
              <w:spacing w:before="245"/>
              <w:rPr>
                <w:b/>
                <w:sz w:val="24"/>
              </w:rPr>
            </w:pPr>
          </w:p>
          <w:p w14:paraId="71AA26AA" w14:textId="77777777" w:rsidR="0023485F" w:rsidRDefault="00C63A8D">
            <w:pPr>
              <w:pStyle w:val="TableParagraph"/>
              <w:spacing w:line="278" w:lineRule="auto"/>
              <w:ind w:left="235" w:right="1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</w:t>
            </w:r>
            <w:r>
              <w:rPr>
                <w:b/>
                <w:spacing w:val="-2"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</w:t>
            </w:r>
            <w:r>
              <w:rPr>
                <w:b/>
                <w:sz w:val="24"/>
              </w:rPr>
              <w:t>м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82" w:type="dxa"/>
            <w:gridSpan w:val="3"/>
          </w:tcPr>
          <w:p w14:paraId="279A3A8D" w14:textId="77777777" w:rsidR="0023485F" w:rsidRDefault="00C63A8D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515" w:type="dxa"/>
            <w:vMerge w:val="restart"/>
          </w:tcPr>
          <w:p w14:paraId="62C4F130" w14:textId="77777777" w:rsidR="0023485F" w:rsidRDefault="00C63A8D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 ыересурсы</w:t>
            </w:r>
          </w:p>
        </w:tc>
      </w:tr>
      <w:tr w:rsidR="0023485F" w14:paraId="135A7CCC" w14:textId="77777777">
        <w:trPr>
          <w:trHeight w:val="1574"/>
        </w:trPr>
        <w:tc>
          <w:tcPr>
            <w:tcW w:w="518" w:type="dxa"/>
            <w:vMerge/>
            <w:tcBorders>
              <w:top w:val="nil"/>
            </w:tcBorders>
          </w:tcPr>
          <w:p w14:paraId="2DCEBF1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14:paraId="6F86717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13BC737F" w14:textId="77777777" w:rsidR="0023485F" w:rsidRDefault="0023485F">
            <w:pPr>
              <w:pStyle w:val="TableParagraph"/>
              <w:spacing w:before="62"/>
              <w:rPr>
                <w:b/>
                <w:sz w:val="24"/>
              </w:rPr>
            </w:pPr>
          </w:p>
          <w:p w14:paraId="3FA793B2" w14:textId="77777777" w:rsidR="0023485F" w:rsidRDefault="00C63A8D">
            <w:pPr>
              <w:pStyle w:val="TableParagraph"/>
              <w:spacing w:line="276" w:lineRule="auto"/>
              <w:ind w:left="233" w:right="10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>его</w:t>
            </w:r>
          </w:p>
        </w:tc>
        <w:tc>
          <w:tcPr>
            <w:tcW w:w="2051" w:type="dxa"/>
          </w:tcPr>
          <w:p w14:paraId="1AD9F539" w14:textId="77777777" w:rsidR="0023485F" w:rsidRDefault="0023485F">
            <w:pPr>
              <w:pStyle w:val="TableParagraph"/>
              <w:spacing w:before="62"/>
              <w:rPr>
                <w:b/>
                <w:sz w:val="24"/>
              </w:rPr>
            </w:pPr>
          </w:p>
          <w:p w14:paraId="36A15237" w14:textId="77777777" w:rsidR="0023485F" w:rsidRDefault="00C63A8D">
            <w:pPr>
              <w:pStyle w:val="TableParagraph"/>
              <w:spacing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145" w:type="dxa"/>
          </w:tcPr>
          <w:p w14:paraId="65DBDEE5" w14:textId="77777777" w:rsidR="0023485F" w:rsidRDefault="0023485F">
            <w:pPr>
              <w:pStyle w:val="TableParagraph"/>
              <w:spacing w:before="62"/>
              <w:rPr>
                <w:b/>
                <w:sz w:val="24"/>
              </w:rPr>
            </w:pPr>
          </w:p>
          <w:p w14:paraId="3F02EC01" w14:textId="77777777" w:rsidR="0023485F" w:rsidRDefault="00C63A8D">
            <w:pPr>
              <w:pStyle w:val="TableParagraph"/>
              <w:spacing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15" w:type="dxa"/>
            <w:vMerge/>
            <w:tcBorders>
              <w:top w:val="nil"/>
            </w:tcBorders>
          </w:tcPr>
          <w:p w14:paraId="6E24C305" w14:textId="77777777" w:rsidR="0023485F" w:rsidRDefault="0023485F">
            <w:pPr>
              <w:rPr>
                <w:sz w:val="2"/>
                <w:szCs w:val="2"/>
              </w:rPr>
            </w:pPr>
          </w:p>
        </w:tc>
      </w:tr>
      <w:tr w:rsidR="0023485F" w14:paraId="6AECEAF0" w14:textId="77777777">
        <w:trPr>
          <w:trHeight w:val="362"/>
        </w:trPr>
        <w:tc>
          <w:tcPr>
            <w:tcW w:w="9826" w:type="dxa"/>
            <w:gridSpan w:val="6"/>
          </w:tcPr>
          <w:p w14:paraId="117259D5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23485F" w14:paraId="233DA46E" w14:textId="77777777">
        <w:trPr>
          <w:trHeight w:val="678"/>
        </w:trPr>
        <w:tc>
          <w:tcPr>
            <w:tcW w:w="518" w:type="dxa"/>
          </w:tcPr>
          <w:p w14:paraId="1DFDD99F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2E9279E9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 xml:space="preserve">Знания о </w:t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686" w:type="dxa"/>
          </w:tcPr>
          <w:p w14:paraId="445BAE9E" w14:textId="77777777" w:rsidR="0023485F" w:rsidRDefault="00C63A8D">
            <w:pPr>
              <w:pStyle w:val="TableParagraph"/>
              <w:spacing w:before="199"/>
              <w:ind w:right="1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51" w:type="dxa"/>
          </w:tcPr>
          <w:p w14:paraId="0C46CE79" w14:textId="77777777" w:rsidR="0023485F" w:rsidRDefault="0023485F">
            <w:pPr>
              <w:pStyle w:val="TableParagraph"/>
            </w:pPr>
          </w:p>
        </w:tc>
        <w:tc>
          <w:tcPr>
            <w:tcW w:w="2145" w:type="dxa"/>
          </w:tcPr>
          <w:p w14:paraId="136BC117" w14:textId="77777777" w:rsidR="0023485F" w:rsidRDefault="0023485F">
            <w:pPr>
              <w:pStyle w:val="TableParagraph"/>
            </w:pPr>
          </w:p>
        </w:tc>
        <w:tc>
          <w:tcPr>
            <w:tcW w:w="1515" w:type="dxa"/>
          </w:tcPr>
          <w:p w14:paraId="27DB4D9F" w14:textId="77777777" w:rsidR="0023485F" w:rsidRDefault="0023485F">
            <w:pPr>
              <w:pStyle w:val="TableParagraph"/>
            </w:pPr>
          </w:p>
        </w:tc>
      </w:tr>
      <w:tr w:rsidR="0023485F" w14:paraId="03B8E2BA" w14:textId="77777777">
        <w:trPr>
          <w:trHeight w:val="554"/>
        </w:trPr>
        <w:tc>
          <w:tcPr>
            <w:tcW w:w="3429" w:type="dxa"/>
            <w:gridSpan w:val="2"/>
          </w:tcPr>
          <w:p w14:paraId="0ED9D75F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Итогопоразделу</w:t>
            </w:r>
          </w:p>
        </w:tc>
        <w:tc>
          <w:tcPr>
            <w:tcW w:w="686" w:type="dxa"/>
          </w:tcPr>
          <w:p w14:paraId="56280EF5" w14:textId="77777777" w:rsidR="0023485F" w:rsidRDefault="00C63A8D">
            <w:pPr>
              <w:pStyle w:val="TableParagraph"/>
              <w:spacing w:before="137"/>
              <w:ind w:right="1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711" w:type="dxa"/>
            <w:gridSpan w:val="3"/>
          </w:tcPr>
          <w:p w14:paraId="59D2B6BA" w14:textId="77777777" w:rsidR="0023485F" w:rsidRDefault="0023485F">
            <w:pPr>
              <w:pStyle w:val="TableParagraph"/>
            </w:pPr>
          </w:p>
        </w:tc>
      </w:tr>
      <w:tr w:rsidR="0023485F" w14:paraId="08DDA8CF" w14:textId="77777777">
        <w:trPr>
          <w:trHeight w:val="362"/>
        </w:trPr>
        <w:tc>
          <w:tcPr>
            <w:tcW w:w="9826" w:type="dxa"/>
            <w:gridSpan w:val="6"/>
          </w:tcPr>
          <w:p w14:paraId="66DEB549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23485F" w14:paraId="1A7AC703" w14:textId="77777777">
        <w:trPr>
          <w:trHeight w:val="676"/>
        </w:trPr>
        <w:tc>
          <w:tcPr>
            <w:tcW w:w="518" w:type="dxa"/>
          </w:tcPr>
          <w:p w14:paraId="3AA1C745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6B667323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lastRenderedPageBreak/>
              <w:t>деятельности</w:t>
            </w:r>
          </w:p>
        </w:tc>
        <w:tc>
          <w:tcPr>
            <w:tcW w:w="686" w:type="dxa"/>
          </w:tcPr>
          <w:p w14:paraId="545BF415" w14:textId="77777777" w:rsidR="0023485F" w:rsidRDefault="00C63A8D">
            <w:pPr>
              <w:pStyle w:val="TableParagraph"/>
              <w:spacing w:before="199"/>
              <w:ind w:right="18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2051" w:type="dxa"/>
          </w:tcPr>
          <w:p w14:paraId="66AFB8E5" w14:textId="77777777" w:rsidR="0023485F" w:rsidRDefault="0023485F">
            <w:pPr>
              <w:pStyle w:val="TableParagraph"/>
            </w:pPr>
          </w:p>
        </w:tc>
        <w:tc>
          <w:tcPr>
            <w:tcW w:w="2145" w:type="dxa"/>
          </w:tcPr>
          <w:p w14:paraId="7E551F46" w14:textId="77777777" w:rsidR="0023485F" w:rsidRDefault="0023485F">
            <w:pPr>
              <w:pStyle w:val="TableParagraph"/>
            </w:pPr>
          </w:p>
        </w:tc>
        <w:tc>
          <w:tcPr>
            <w:tcW w:w="1515" w:type="dxa"/>
          </w:tcPr>
          <w:p w14:paraId="229DCAD3" w14:textId="77777777" w:rsidR="0023485F" w:rsidRDefault="0023485F">
            <w:pPr>
              <w:pStyle w:val="TableParagraph"/>
            </w:pPr>
          </w:p>
        </w:tc>
      </w:tr>
    </w:tbl>
    <w:p w14:paraId="73318711" w14:textId="77777777" w:rsidR="0023485F" w:rsidRDefault="0023485F">
      <w:pPr>
        <w:pStyle w:val="TableParagraph"/>
        <w:sectPr w:rsidR="0023485F">
          <w:type w:val="continuous"/>
          <w:pgSz w:w="11910" w:h="16840"/>
          <w:pgMar w:top="1400" w:right="283" w:bottom="1272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7F9B39DE" w14:textId="77777777">
        <w:trPr>
          <w:trHeight w:val="554"/>
        </w:trPr>
        <w:tc>
          <w:tcPr>
            <w:tcW w:w="3429" w:type="dxa"/>
            <w:gridSpan w:val="2"/>
          </w:tcPr>
          <w:p w14:paraId="4E17943B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799E7B6A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711" w:type="dxa"/>
            <w:gridSpan w:val="3"/>
          </w:tcPr>
          <w:p w14:paraId="4FF1857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7263341" w14:textId="77777777">
        <w:trPr>
          <w:trHeight w:val="362"/>
        </w:trPr>
        <w:tc>
          <w:tcPr>
            <w:tcW w:w="9826" w:type="dxa"/>
            <w:gridSpan w:val="6"/>
          </w:tcPr>
          <w:p w14:paraId="0107E699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23485F" w14:paraId="4A25C808" w14:textId="77777777">
        <w:trPr>
          <w:trHeight w:val="362"/>
        </w:trPr>
        <w:tc>
          <w:tcPr>
            <w:tcW w:w="9826" w:type="dxa"/>
            <w:gridSpan w:val="6"/>
          </w:tcPr>
          <w:p w14:paraId="7F891CE0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1.Физкультурно-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024BEAE8" w14:textId="77777777">
        <w:trPr>
          <w:trHeight w:val="998"/>
        </w:trPr>
        <w:tc>
          <w:tcPr>
            <w:tcW w:w="518" w:type="dxa"/>
          </w:tcPr>
          <w:p w14:paraId="2677A683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73BADA1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2780E29D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Физкультурно- оздоровительнаядеятель </w:t>
            </w:r>
            <w:r>
              <w:rPr>
                <w:spacing w:val="-4"/>
                <w:sz w:val="24"/>
              </w:rPr>
              <w:t>ность</w:t>
            </w:r>
          </w:p>
        </w:tc>
        <w:tc>
          <w:tcPr>
            <w:tcW w:w="686" w:type="dxa"/>
          </w:tcPr>
          <w:p w14:paraId="168274C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5C7DF86" w14:textId="77777777" w:rsidR="0023485F" w:rsidRDefault="00C63A8D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7FD6E59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233418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33669AC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E573430" w14:textId="77777777">
        <w:trPr>
          <w:trHeight w:val="551"/>
        </w:trPr>
        <w:tc>
          <w:tcPr>
            <w:tcW w:w="3429" w:type="dxa"/>
            <w:gridSpan w:val="2"/>
          </w:tcPr>
          <w:p w14:paraId="357F855F" w14:textId="77777777" w:rsidR="0023485F" w:rsidRDefault="00C63A8D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Итогопоразделу</w:t>
            </w:r>
          </w:p>
        </w:tc>
        <w:tc>
          <w:tcPr>
            <w:tcW w:w="686" w:type="dxa"/>
          </w:tcPr>
          <w:p w14:paraId="782C651A" w14:textId="77777777" w:rsidR="0023485F" w:rsidRDefault="00C63A8D">
            <w:pPr>
              <w:pStyle w:val="TableParagraph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711" w:type="dxa"/>
            <w:gridSpan w:val="3"/>
          </w:tcPr>
          <w:p w14:paraId="5A2F944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3E5B4065" w14:textId="77777777">
        <w:trPr>
          <w:trHeight w:val="362"/>
        </w:trPr>
        <w:tc>
          <w:tcPr>
            <w:tcW w:w="9826" w:type="dxa"/>
            <w:gridSpan w:val="6"/>
          </w:tcPr>
          <w:p w14:paraId="227A0695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2.Спортивно-</w:t>
            </w:r>
            <w:r>
              <w:rPr>
                <w:b/>
                <w:spacing w:val="-2"/>
                <w:sz w:val="24"/>
              </w:rPr>
              <w:t>оздоровительнаядеятельность</w:t>
            </w:r>
          </w:p>
        </w:tc>
      </w:tr>
      <w:tr w:rsidR="0023485F" w14:paraId="764D6CC9" w14:textId="77777777">
        <w:trPr>
          <w:trHeight w:val="681"/>
        </w:trPr>
        <w:tc>
          <w:tcPr>
            <w:tcW w:w="518" w:type="dxa"/>
          </w:tcPr>
          <w:p w14:paraId="4DC23A5B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2F45A2D4" w14:textId="77777777" w:rsidR="0023485F" w:rsidRDefault="00C63A8D">
            <w:pPr>
              <w:pStyle w:val="TableParagraph"/>
              <w:spacing w:before="9" w:line="320" w:lineRule="exact"/>
              <w:ind w:left="235" w:right="565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(модуль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686" w:type="dxa"/>
          </w:tcPr>
          <w:p w14:paraId="1D847CD4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7EB5945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170A0C0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777C4AC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4B122109" w14:textId="77777777">
        <w:trPr>
          <w:trHeight w:val="679"/>
        </w:trPr>
        <w:tc>
          <w:tcPr>
            <w:tcW w:w="518" w:type="dxa"/>
          </w:tcPr>
          <w:p w14:paraId="135359BA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11" w:type="dxa"/>
          </w:tcPr>
          <w:p w14:paraId="7FA5EE09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(модуль "Легкая атлетика")</w:t>
            </w:r>
          </w:p>
        </w:tc>
        <w:tc>
          <w:tcPr>
            <w:tcW w:w="686" w:type="dxa"/>
          </w:tcPr>
          <w:p w14:paraId="1BA9DBB0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86" w:type="dxa"/>
          </w:tcPr>
          <w:p w14:paraId="5E5DB1B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4B76F3C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D73B5C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2872BF5" w14:textId="77777777">
        <w:trPr>
          <w:trHeight w:val="998"/>
        </w:trPr>
        <w:tc>
          <w:tcPr>
            <w:tcW w:w="518" w:type="dxa"/>
          </w:tcPr>
          <w:p w14:paraId="118A2C8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CDA7A0C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11" w:type="dxa"/>
          </w:tcPr>
          <w:p w14:paraId="6489241B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</w:t>
            </w:r>
          </w:p>
          <w:p w14:paraId="7C3B027C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(модуль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"Зимние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спорта")</w:t>
            </w:r>
          </w:p>
        </w:tc>
        <w:tc>
          <w:tcPr>
            <w:tcW w:w="686" w:type="dxa"/>
          </w:tcPr>
          <w:p w14:paraId="7EDB57B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FC0ED4F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675CC3D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CD20EA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51883C8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0966DAF" w14:textId="77777777">
        <w:trPr>
          <w:trHeight w:val="995"/>
        </w:trPr>
        <w:tc>
          <w:tcPr>
            <w:tcW w:w="518" w:type="dxa"/>
          </w:tcPr>
          <w:p w14:paraId="46AE4E3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7FA6EC4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911" w:type="dxa"/>
          </w:tcPr>
          <w:p w14:paraId="4D781B30" w14:textId="77777777" w:rsidR="0023485F" w:rsidRDefault="00C63A8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  <w:p w14:paraId="13B7CCF1" w14:textId="77777777" w:rsidR="0023485F" w:rsidRDefault="00C63A8D">
            <w:pPr>
              <w:pStyle w:val="TableParagraph"/>
              <w:spacing w:before="10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Баскетбол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0D3DFE7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E58B916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4CC132E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ACA53F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F04A76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445A9430" w14:textId="77777777">
        <w:trPr>
          <w:trHeight w:val="998"/>
        </w:trPr>
        <w:tc>
          <w:tcPr>
            <w:tcW w:w="518" w:type="dxa"/>
          </w:tcPr>
          <w:p w14:paraId="05FAC1E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FEE2B0F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911" w:type="dxa"/>
          </w:tcPr>
          <w:p w14:paraId="6EF6E4B8" w14:textId="77777777" w:rsidR="0023485F" w:rsidRDefault="00C63A8D">
            <w:pPr>
              <w:pStyle w:val="TableParagraph"/>
              <w:spacing w:before="41" w:line="276" w:lineRule="auto"/>
              <w:ind w:left="235" w:right="766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(модуль</w:t>
            </w:r>
          </w:p>
          <w:p w14:paraId="10B153DE" w14:textId="77777777" w:rsidR="0023485F" w:rsidRDefault="00C63A8D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"Спортивные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игры")</w:t>
            </w:r>
          </w:p>
        </w:tc>
        <w:tc>
          <w:tcPr>
            <w:tcW w:w="686" w:type="dxa"/>
          </w:tcPr>
          <w:p w14:paraId="7DEB2A3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1BF4D28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62FFD4F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0B99F4F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C57EE3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20B289F" w14:textId="77777777">
        <w:trPr>
          <w:trHeight w:val="995"/>
        </w:trPr>
        <w:tc>
          <w:tcPr>
            <w:tcW w:w="518" w:type="dxa"/>
          </w:tcPr>
          <w:p w14:paraId="61F3D7F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2B11976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911" w:type="dxa"/>
          </w:tcPr>
          <w:p w14:paraId="3F2AB1F0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Спортивные игры. Футбол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63F9178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607AF77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4FE34EE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5E56081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581725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3314202B" w14:textId="77777777">
        <w:trPr>
          <w:trHeight w:val="362"/>
        </w:trPr>
        <w:tc>
          <w:tcPr>
            <w:tcW w:w="518" w:type="dxa"/>
          </w:tcPr>
          <w:p w14:paraId="3122597E" w14:textId="77777777" w:rsidR="0023485F" w:rsidRDefault="00C63A8D">
            <w:pPr>
              <w:pStyle w:val="TableParagraph"/>
              <w:spacing w:before="4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911" w:type="dxa"/>
          </w:tcPr>
          <w:p w14:paraId="0DD008D3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"Спорт"</w:t>
            </w:r>
          </w:p>
        </w:tc>
        <w:tc>
          <w:tcPr>
            <w:tcW w:w="686" w:type="dxa"/>
          </w:tcPr>
          <w:p w14:paraId="00EF3629" w14:textId="77777777" w:rsidR="0023485F" w:rsidRDefault="00C63A8D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73FD7C8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5E9EA19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6A9970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44BD77D" w14:textId="77777777">
        <w:trPr>
          <w:trHeight w:val="554"/>
        </w:trPr>
        <w:tc>
          <w:tcPr>
            <w:tcW w:w="3429" w:type="dxa"/>
            <w:gridSpan w:val="2"/>
          </w:tcPr>
          <w:p w14:paraId="2622DAAE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222BFC83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711" w:type="dxa"/>
            <w:gridSpan w:val="3"/>
          </w:tcPr>
          <w:p w14:paraId="0C82E30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32BB8F3" w14:textId="77777777">
        <w:trPr>
          <w:trHeight w:val="678"/>
        </w:trPr>
        <w:tc>
          <w:tcPr>
            <w:tcW w:w="3429" w:type="dxa"/>
            <w:gridSpan w:val="2"/>
          </w:tcPr>
          <w:p w14:paraId="3C969161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КОЛИЧЕСТВО</w:t>
            </w:r>
          </w:p>
          <w:p w14:paraId="77540E33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686" w:type="dxa"/>
          </w:tcPr>
          <w:p w14:paraId="6EB1C42B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86" w:type="dxa"/>
          </w:tcPr>
          <w:p w14:paraId="34BF9963" w14:textId="77777777" w:rsidR="0023485F" w:rsidRDefault="00C63A8D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2" w:type="dxa"/>
          </w:tcPr>
          <w:p w14:paraId="356C36DE" w14:textId="77777777" w:rsidR="0023485F" w:rsidRDefault="00C63A8D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93" w:type="dxa"/>
          </w:tcPr>
          <w:p w14:paraId="1381BC9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6F633DE8" w14:textId="77777777" w:rsidR="0023485F" w:rsidRDefault="00C63A8D">
      <w:pPr>
        <w:spacing w:before="23" w:after="51"/>
        <w:ind w:left="1630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0C019255" w14:textId="77777777">
        <w:trPr>
          <w:trHeight w:val="362"/>
        </w:trPr>
        <w:tc>
          <w:tcPr>
            <w:tcW w:w="518" w:type="dxa"/>
            <w:vMerge w:val="restart"/>
          </w:tcPr>
          <w:p w14:paraId="4D4AE265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4CDC12EF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31CF3749" w14:textId="77777777" w:rsidR="0023485F" w:rsidRDefault="00C63A8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14:paraId="7588CAE6" w14:textId="77777777" w:rsidR="0023485F" w:rsidRDefault="00C63A8D">
            <w:pPr>
              <w:pStyle w:val="TableParagraph"/>
              <w:spacing w:before="41" w:line="278" w:lineRule="auto"/>
              <w:ind w:left="235" w:righ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2911" w:type="dxa"/>
            <w:vMerge w:val="restart"/>
          </w:tcPr>
          <w:p w14:paraId="1BDCE287" w14:textId="77777777" w:rsidR="0023485F" w:rsidRDefault="0023485F">
            <w:pPr>
              <w:pStyle w:val="TableParagraph"/>
              <w:spacing w:before="245"/>
              <w:rPr>
                <w:b/>
                <w:sz w:val="24"/>
              </w:rPr>
            </w:pPr>
          </w:p>
          <w:p w14:paraId="03EB0A05" w14:textId="77777777" w:rsidR="0023485F" w:rsidRDefault="00C63A8D">
            <w:pPr>
              <w:pStyle w:val="TableParagraph"/>
              <w:spacing w:line="276" w:lineRule="auto"/>
              <w:ind w:left="235" w:right="1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</w:t>
            </w:r>
            <w:r>
              <w:rPr>
                <w:b/>
                <w:spacing w:val="-2"/>
                <w:sz w:val="24"/>
              </w:rPr>
              <w:t>в</w:t>
            </w:r>
            <w:r>
              <w:rPr>
                <w:b/>
                <w:sz w:val="24"/>
              </w:rPr>
              <w:t xml:space="preserve"> и тем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304" w:type="dxa"/>
            <w:gridSpan w:val="3"/>
          </w:tcPr>
          <w:p w14:paraId="6AEC2566" w14:textId="77777777" w:rsidR="0023485F" w:rsidRDefault="00C63A8D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093" w:type="dxa"/>
            <w:vMerge w:val="restart"/>
          </w:tcPr>
          <w:p w14:paraId="0063B41E" w14:textId="77777777" w:rsidR="0023485F" w:rsidRDefault="00C63A8D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</w:t>
            </w:r>
            <w:r>
              <w:rPr>
                <w:b/>
                <w:spacing w:val="-2"/>
                <w:sz w:val="24"/>
              </w:rPr>
              <w:t>ы</w:t>
            </w:r>
            <w:r>
              <w:rPr>
                <w:b/>
                <w:spacing w:val="-2"/>
                <w:sz w:val="24"/>
              </w:rPr>
              <w:t>ересурсы</w:t>
            </w:r>
          </w:p>
        </w:tc>
      </w:tr>
      <w:tr w:rsidR="0023485F" w14:paraId="3705CDEC" w14:textId="77777777">
        <w:trPr>
          <w:trHeight w:val="1574"/>
        </w:trPr>
        <w:tc>
          <w:tcPr>
            <w:tcW w:w="518" w:type="dxa"/>
            <w:vMerge/>
            <w:tcBorders>
              <w:top w:val="nil"/>
            </w:tcBorders>
          </w:tcPr>
          <w:p w14:paraId="33577988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14:paraId="3DDE3688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10DECBB9" w14:textId="77777777" w:rsidR="0023485F" w:rsidRDefault="0023485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4E3A3EF0" w14:textId="77777777" w:rsidR="0023485F" w:rsidRDefault="00C63A8D">
            <w:pPr>
              <w:pStyle w:val="TableParagraph"/>
              <w:spacing w:line="276" w:lineRule="auto"/>
              <w:ind w:left="233" w:right="10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 </w:t>
            </w:r>
            <w:r>
              <w:rPr>
                <w:b/>
                <w:spacing w:val="-4"/>
                <w:sz w:val="24"/>
              </w:rPr>
              <w:t>его</w:t>
            </w:r>
          </w:p>
        </w:tc>
        <w:tc>
          <w:tcPr>
            <w:tcW w:w="1786" w:type="dxa"/>
          </w:tcPr>
          <w:p w14:paraId="2B8D6903" w14:textId="77777777" w:rsidR="0023485F" w:rsidRDefault="0023485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6B025A2D" w14:textId="77777777" w:rsidR="0023485F" w:rsidRDefault="00C63A8D">
            <w:pPr>
              <w:pStyle w:val="TableParagraph"/>
              <w:spacing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32" w:type="dxa"/>
          </w:tcPr>
          <w:p w14:paraId="544A5221" w14:textId="77777777" w:rsidR="0023485F" w:rsidRDefault="0023485F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423D977A" w14:textId="77777777" w:rsidR="0023485F" w:rsidRDefault="00C63A8D">
            <w:pPr>
              <w:pStyle w:val="TableParagraph"/>
              <w:spacing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093" w:type="dxa"/>
            <w:vMerge/>
            <w:tcBorders>
              <w:top w:val="nil"/>
            </w:tcBorders>
          </w:tcPr>
          <w:p w14:paraId="4FE8F4D7" w14:textId="77777777" w:rsidR="0023485F" w:rsidRDefault="0023485F">
            <w:pPr>
              <w:rPr>
                <w:sz w:val="2"/>
                <w:szCs w:val="2"/>
              </w:rPr>
            </w:pPr>
          </w:p>
        </w:tc>
      </w:tr>
      <w:tr w:rsidR="0023485F" w14:paraId="12366EE6" w14:textId="77777777">
        <w:trPr>
          <w:trHeight w:val="362"/>
        </w:trPr>
        <w:tc>
          <w:tcPr>
            <w:tcW w:w="9826" w:type="dxa"/>
            <w:gridSpan w:val="6"/>
          </w:tcPr>
          <w:p w14:paraId="74B9AD33" w14:textId="77777777" w:rsidR="0023485F" w:rsidRDefault="00C63A8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23485F" w14:paraId="66AD13FF" w14:textId="77777777">
        <w:trPr>
          <w:trHeight w:val="676"/>
        </w:trPr>
        <w:tc>
          <w:tcPr>
            <w:tcW w:w="518" w:type="dxa"/>
          </w:tcPr>
          <w:p w14:paraId="4D491A49" w14:textId="77777777" w:rsidR="0023485F" w:rsidRDefault="00C63A8D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1.1</w:t>
            </w:r>
          </w:p>
        </w:tc>
        <w:tc>
          <w:tcPr>
            <w:tcW w:w="2911" w:type="dxa"/>
          </w:tcPr>
          <w:p w14:paraId="08824D39" w14:textId="77777777" w:rsidR="0023485F" w:rsidRDefault="00C63A8D">
            <w:pPr>
              <w:pStyle w:val="TableParagraph"/>
              <w:spacing w:before="6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 xml:space="preserve">Знания о </w:t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686" w:type="dxa"/>
          </w:tcPr>
          <w:p w14:paraId="09D92A00" w14:textId="77777777" w:rsidR="0023485F" w:rsidRDefault="00C63A8D">
            <w:pPr>
              <w:pStyle w:val="TableParagraph"/>
              <w:spacing w:before="199"/>
              <w:ind w:left="37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14:paraId="6B2CEE8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35C6C70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5CDE3E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18E4F9E0" w14:textId="77777777" w:rsidR="0023485F" w:rsidRDefault="0023485F">
      <w:pPr>
        <w:pStyle w:val="TableParagraph"/>
        <w:rPr>
          <w:sz w:val="24"/>
        </w:rPr>
        <w:sectPr w:rsidR="0023485F">
          <w:type w:val="continuous"/>
          <w:pgSz w:w="11910" w:h="16840"/>
          <w:pgMar w:top="1400" w:right="283" w:bottom="1559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032F5B1C" w14:textId="77777777">
        <w:trPr>
          <w:trHeight w:val="554"/>
        </w:trPr>
        <w:tc>
          <w:tcPr>
            <w:tcW w:w="3429" w:type="dxa"/>
            <w:gridSpan w:val="2"/>
          </w:tcPr>
          <w:p w14:paraId="2352D0DB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3B232A2A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11" w:type="dxa"/>
            <w:gridSpan w:val="3"/>
          </w:tcPr>
          <w:p w14:paraId="4F15677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503C581B" w14:textId="77777777">
        <w:trPr>
          <w:trHeight w:val="362"/>
        </w:trPr>
        <w:tc>
          <w:tcPr>
            <w:tcW w:w="9826" w:type="dxa"/>
            <w:gridSpan w:val="6"/>
          </w:tcPr>
          <w:p w14:paraId="4AC705F5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2.Способысамостоятельнойдеятельности</w:t>
            </w:r>
          </w:p>
        </w:tc>
      </w:tr>
      <w:tr w:rsidR="0023485F" w14:paraId="11055B6A" w14:textId="77777777">
        <w:trPr>
          <w:trHeight w:val="679"/>
        </w:trPr>
        <w:tc>
          <w:tcPr>
            <w:tcW w:w="518" w:type="dxa"/>
          </w:tcPr>
          <w:p w14:paraId="360CD4F5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255289FB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686" w:type="dxa"/>
          </w:tcPr>
          <w:p w14:paraId="6A8426E4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86" w:type="dxa"/>
          </w:tcPr>
          <w:p w14:paraId="6AD4E85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04E1766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5888BE9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800B41F" w14:textId="77777777">
        <w:trPr>
          <w:trHeight w:val="554"/>
        </w:trPr>
        <w:tc>
          <w:tcPr>
            <w:tcW w:w="3429" w:type="dxa"/>
            <w:gridSpan w:val="2"/>
          </w:tcPr>
          <w:p w14:paraId="1590A4D6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6910697A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711" w:type="dxa"/>
            <w:gridSpan w:val="3"/>
          </w:tcPr>
          <w:p w14:paraId="35AB4EF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BE93C7E" w14:textId="77777777">
        <w:trPr>
          <w:trHeight w:val="362"/>
        </w:trPr>
        <w:tc>
          <w:tcPr>
            <w:tcW w:w="9826" w:type="dxa"/>
            <w:gridSpan w:val="6"/>
          </w:tcPr>
          <w:p w14:paraId="1E0AB5B2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23485F" w14:paraId="0598203C" w14:textId="77777777">
        <w:trPr>
          <w:trHeight w:val="362"/>
        </w:trPr>
        <w:tc>
          <w:tcPr>
            <w:tcW w:w="9826" w:type="dxa"/>
            <w:gridSpan w:val="6"/>
          </w:tcPr>
          <w:p w14:paraId="5DC2648B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1.Физкультурно-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0E803A5C" w14:textId="77777777">
        <w:trPr>
          <w:trHeight w:val="998"/>
        </w:trPr>
        <w:tc>
          <w:tcPr>
            <w:tcW w:w="518" w:type="dxa"/>
          </w:tcPr>
          <w:p w14:paraId="38195B5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FD0EAC6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4CCB782F" w14:textId="77777777" w:rsidR="0023485F" w:rsidRDefault="00C63A8D">
            <w:pPr>
              <w:pStyle w:val="TableParagraph"/>
              <w:spacing w:before="41" w:line="276" w:lineRule="auto"/>
              <w:ind w:left="235" w:right="160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 оздоровительная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</w:t>
            </w:r>
            <w:r>
              <w:rPr>
                <w:spacing w:val="-4"/>
                <w:sz w:val="24"/>
              </w:rPr>
              <w:t>ность</w:t>
            </w:r>
          </w:p>
        </w:tc>
        <w:tc>
          <w:tcPr>
            <w:tcW w:w="686" w:type="dxa"/>
          </w:tcPr>
          <w:p w14:paraId="34CE7D2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0A38E4A" w14:textId="77777777" w:rsidR="0023485F" w:rsidRDefault="00C63A8D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4D96A046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68F6CC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74CF5D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43DA85D" w14:textId="77777777">
        <w:trPr>
          <w:trHeight w:val="554"/>
        </w:trPr>
        <w:tc>
          <w:tcPr>
            <w:tcW w:w="3429" w:type="dxa"/>
            <w:gridSpan w:val="2"/>
          </w:tcPr>
          <w:p w14:paraId="684B9B8F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379BA95F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711" w:type="dxa"/>
            <w:gridSpan w:val="3"/>
          </w:tcPr>
          <w:p w14:paraId="69BD74F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3A165320" w14:textId="77777777">
        <w:trPr>
          <w:trHeight w:val="362"/>
        </w:trPr>
        <w:tc>
          <w:tcPr>
            <w:tcW w:w="9826" w:type="dxa"/>
            <w:gridSpan w:val="6"/>
          </w:tcPr>
          <w:p w14:paraId="6C70AFD4" w14:textId="77777777" w:rsidR="0023485F" w:rsidRDefault="00C63A8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2.Спортивно-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21E98363" w14:textId="77777777">
        <w:trPr>
          <w:trHeight w:val="679"/>
        </w:trPr>
        <w:tc>
          <w:tcPr>
            <w:tcW w:w="518" w:type="dxa"/>
          </w:tcPr>
          <w:p w14:paraId="057FB6E3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0F97E827" w14:textId="77777777" w:rsidR="0023485F" w:rsidRDefault="00C63A8D">
            <w:pPr>
              <w:pStyle w:val="TableParagraph"/>
              <w:spacing w:before="7" w:line="310" w:lineRule="atLeast"/>
              <w:ind w:left="235" w:right="565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(модуль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686" w:type="dxa"/>
          </w:tcPr>
          <w:p w14:paraId="51B1D0CC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2DA3F78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065BD29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BAA5E1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17FC725" w14:textId="77777777">
        <w:trPr>
          <w:trHeight w:val="678"/>
        </w:trPr>
        <w:tc>
          <w:tcPr>
            <w:tcW w:w="518" w:type="dxa"/>
          </w:tcPr>
          <w:p w14:paraId="16622251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11" w:type="dxa"/>
          </w:tcPr>
          <w:p w14:paraId="4DCB3D7D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(модуль "Легкая атлетика")</w:t>
            </w:r>
          </w:p>
        </w:tc>
        <w:tc>
          <w:tcPr>
            <w:tcW w:w="686" w:type="dxa"/>
          </w:tcPr>
          <w:p w14:paraId="0902C9DE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86" w:type="dxa"/>
          </w:tcPr>
          <w:p w14:paraId="4B06FAE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5D34A2D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75D1824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ECA5824" w14:textId="77777777">
        <w:trPr>
          <w:trHeight w:val="998"/>
        </w:trPr>
        <w:tc>
          <w:tcPr>
            <w:tcW w:w="518" w:type="dxa"/>
          </w:tcPr>
          <w:p w14:paraId="1E0798E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481B42E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11" w:type="dxa"/>
          </w:tcPr>
          <w:p w14:paraId="1EEA1B06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</w:t>
            </w:r>
          </w:p>
          <w:p w14:paraId="161B69E5" w14:textId="77777777" w:rsidR="0023485F" w:rsidRDefault="00C63A8D">
            <w:pPr>
              <w:pStyle w:val="TableParagraph"/>
              <w:spacing w:before="9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>(модуль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"Зимние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спорта")</w:t>
            </w:r>
          </w:p>
        </w:tc>
        <w:tc>
          <w:tcPr>
            <w:tcW w:w="686" w:type="dxa"/>
          </w:tcPr>
          <w:p w14:paraId="34BA349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67F93F9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475CB23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4A2E397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A5FF86D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4EA4984E" w14:textId="77777777">
        <w:trPr>
          <w:trHeight w:val="996"/>
        </w:trPr>
        <w:tc>
          <w:tcPr>
            <w:tcW w:w="518" w:type="dxa"/>
          </w:tcPr>
          <w:p w14:paraId="33A46885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454A9181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911" w:type="dxa"/>
          </w:tcPr>
          <w:p w14:paraId="58BCDDE0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Спортивные игры. Баскетбол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6098B64F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D96F008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02833C0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FA17E5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71791EE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4275DFE" w14:textId="77777777">
        <w:trPr>
          <w:trHeight w:val="998"/>
        </w:trPr>
        <w:tc>
          <w:tcPr>
            <w:tcW w:w="518" w:type="dxa"/>
          </w:tcPr>
          <w:p w14:paraId="1B73CE51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44BEB512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911" w:type="dxa"/>
          </w:tcPr>
          <w:p w14:paraId="63353D7E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  <w:p w14:paraId="0C84EF55" w14:textId="77777777" w:rsidR="0023485F" w:rsidRDefault="00C63A8D">
            <w:pPr>
              <w:pStyle w:val="TableParagraph"/>
              <w:spacing w:before="9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Волейбол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62DE3A36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026C1B83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086827A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1EC66BA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3D1C5CF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3C2245B7" w14:textId="77777777">
        <w:trPr>
          <w:trHeight w:val="998"/>
        </w:trPr>
        <w:tc>
          <w:tcPr>
            <w:tcW w:w="518" w:type="dxa"/>
          </w:tcPr>
          <w:p w14:paraId="754D846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9DE61C7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911" w:type="dxa"/>
          </w:tcPr>
          <w:p w14:paraId="2359E5D6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Спортивные игры. Футбол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4AD314B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ECE7F62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72F9905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B234D3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445641A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507851B" w14:textId="77777777">
        <w:trPr>
          <w:trHeight w:val="362"/>
        </w:trPr>
        <w:tc>
          <w:tcPr>
            <w:tcW w:w="518" w:type="dxa"/>
          </w:tcPr>
          <w:p w14:paraId="09D95C58" w14:textId="77777777" w:rsidR="0023485F" w:rsidRDefault="00C63A8D">
            <w:pPr>
              <w:pStyle w:val="TableParagraph"/>
              <w:spacing w:before="38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911" w:type="dxa"/>
          </w:tcPr>
          <w:p w14:paraId="72B84DCB" w14:textId="77777777" w:rsidR="0023485F" w:rsidRDefault="00C63A8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"Спорт"</w:t>
            </w:r>
          </w:p>
        </w:tc>
        <w:tc>
          <w:tcPr>
            <w:tcW w:w="686" w:type="dxa"/>
          </w:tcPr>
          <w:p w14:paraId="238D5CEF" w14:textId="77777777" w:rsidR="0023485F" w:rsidRDefault="00C63A8D">
            <w:pPr>
              <w:pStyle w:val="TableParagraph"/>
              <w:spacing w:before="38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0132FDC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1C3EF45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363186A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59637EC" w14:textId="77777777">
        <w:trPr>
          <w:trHeight w:val="552"/>
        </w:trPr>
        <w:tc>
          <w:tcPr>
            <w:tcW w:w="3429" w:type="dxa"/>
            <w:gridSpan w:val="2"/>
          </w:tcPr>
          <w:p w14:paraId="2C8A2318" w14:textId="77777777" w:rsidR="0023485F" w:rsidRDefault="00C63A8D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4A7111BB" w14:textId="77777777" w:rsidR="0023485F" w:rsidRDefault="00C63A8D">
            <w:pPr>
              <w:pStyle w:val="TableParagraph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711" w:type="dxa"/>
            <w:gridSpan w:val="3"/>
          </w:tcPr>
          <w:p w14:paraId="6EC20DB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37E4879" w14:textId="77777777">
        <w:trPr>
          <w:trHeight w:val="679"/>
        </w:trPr>
        <w:tc>
          <w:tcPr>
            <w:tcW w:w="3429" w:type="dxa"/>
            <w:gridSpan w:val="2"/>
          </w:tcPr>
          <w:p w14:paraId="0EEC22FE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КОЛИЧЕСТВО</w:t>
            </w:r>
          </w:p>
          <w:p w14:paraId="14071DFA" w14:textId="77777777" w:rsidR="0023485F" w:rsidRDefault="00C63A8D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686" w:type="dxa"/>
          </w:tcPr>
          <w:p w14:paraId="7015C008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86" w:type="dxa"/>
          </w:tcPr>
          <w:p w14:paraId="0D74E64D" w14:textId="77777777" w:rsidR="0023485F" w:rsidRDefault="00C63A8D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2" w:type="dxa"/>
          </w:tcPr>
          <w:p w14:paraId="58B3C0F5" w14:textId="77777777" w:rsidR="0023485F" w:rsidRDefault="00C63A8D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93" w:type="dxa"/>
          </w:tcPr>
          <w:p w14:paraId="02FE5E8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4EAF3076" w14:textId="77777777" w:rsidR="0023485F" w:rsidRDefault="00C63A8D">
      <w:pPr>
        <w:spacing w:before="21" w:after="51"/>
        <w:ind w:left="1630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29ECA845" w14:textId="77777777">
        <w:trPr>
          <w:trHeight w:val="362"/>
        </w:trPr>
        <w:tc>
          <w:tcPr>
            <w:tcW w:w="518" w:type="dxa"/>
            <w:vMerge w:val="restart"/>
          </w:tcPr>
          <w:p w14:paraId="31E2FC01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6BEA83B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ECCA72E" w14:textId="77777777" w:rsidR="0023485F" w:rsidRDefault="00C63A8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14:paraId="2C364822" w14:textId="77777777" w:rsidR="0023485F" w:rsidRDefault="00C63A8D">
            <w:pPr>
              <w:pStyle w:val="TableParagraph"/>
              <w:spacing w:before="9" w:line="310" w:lineRule="atLeast"/>
              <w:ind w:left="235" w:righ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2911" w:type="dxa"/>
            <w:vMerge w:val="restart"/>
          </w:tcPr>
          <w:p w14:paraId="397A1193" w14:textId="77777777" w:rsidR="0023485F" w:rsidRDefault="0023485F">
            <w:pPr>
              <w:pStyle w:val="TableParagraph"/>
              <w:spacing w:before="91"/>
              <w:rPr>
                <w:b/>
                <w:sz w:val="24"/>
              </w:rPr>
            </w:pPr>
          </w:p>
          <w:p w14:paraId="1B010A59" w14:textId="77777777" w:rsidR="0023485F" w:rsidRDefault="00C63A8D">
            <w:pPr>
              <w:pStyle w:val="TableParagraph"/>
              <w:spacing w:line="276" w:lineRule="auto"/>
              <w:ind w:left="235" w:right="1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</w:t>
            </w:r>
            <w:r>
              <w:rPr>
                <w:b/>
                <w:spacing w:val="-2"/>
                <w:sz w:val="24"/>
              </w:rPr>
              <w:t>в</w:t>
            </w:r>
            <w:r>
              <w:rPr>
                <w:b/>
                <w:sz w:val="24"/>
              </w:rPr>
              <w:t xml:space="preserve"> и тем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304" w:type="dxa"/>
            <w:gridSpan w:val="3"/>
          </w:tcPr>
          <w:p w14:paraId="11F6B8EC" w14:textId="77777777" w:rsidR="0023485F" w:rsidRDefault="00C63A8D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093" w:type="dxa"/>
            <w:vMerge w:val="restart"/>
          </w:tcPr>
          <w:p w14:paraId="4120FF3D" w14:textId="77777777" w:rsidR="0023485F" w:rsidRDefault="00C63A8D">
            <w:pPr>
              <w:pStyle w:val="TableParagraph"/>
              <w:spacing w:before="50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lastRenderedPageBreak/>
              <w:t xml:space="preserve">(цифровые) </w:t>
            </w:r>
            <w:r>
              <w:rPr>
                <w:b/>
                <w:spacing w:val="-2"/>
                <w:sz w:val="24"/>
              </w:rPr>
              <w:t>образовательн</w:t>
            </w:r>
            <w:r>
              <w:rPr>
                <w:b/>
                <w:spacing w:val="-2"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</w:tr>
      <w:tr w:rsidR="0023485F" w14:paraId="2AC76A78" w14:textId="77777777">
        <w:trPr>
          <w:trHeight w:val="1262"/>
        </w:trPr>
        <w:tc>
          <w:tcPr>
            <w:tcW w:w="518" w:type="dxa"/>
            <w:vMerge/>
            <w:tcBorders>
              <w:top w:val="nil"/>
            </w:tcBorders>
          </w:tcPr>
          <w:p w14:paraId="7700222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14:paraId="5B2A154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787EC46A" w14:textId="77777777" w:rsidR="0023485F" w:rsidRDefault="00C63A8D">
            <w:pPr>
              <w:pStyle w:val="TableParagraph"/>
              <w:spacing w:before="182" w:line="278" w:lineRule="auto"/>
              <w:ind w:left="233" w:right="10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 </w:t>
            </w:r>
            <w:r>
              <w:rPr>
                <w:b/>
                <w:spacing w:val="-4"/>
                <w:sz w:val="24"/>
              </w:rPr>
              <w:t>его</w:t>
            </w:r>
          </w:p>
        </w:tc>
        <w:tc>
          <w:tcPr>
            <w:tcW w:w="1786" w:type="dxa"/>
          </w:tcPr>
          <w:p w14:paraId="32421A3C" w14:textId="77777777" w:rsidR="0023485F" w:rsidRDefault="00C63A8D">
            <w:pPr>
              <w:pStyle w:val="TableParagraph"/>
              <w:spacing w:before="182" w:line="278" w:lineRule="auto"/>
              <w:ind w:leftChars="107" w:left="354" w:hangingChars="50" w:hanging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32" w:type="dxa"/>
          </w:tcPr>
          <w:p w14:paraId="2CF52FDD" w14:textId="77777777" w:rsidR="0023485F" w:rsidRDefault="00C63A8D">
            <w:pPr>
              <w:pStyle w:val="TableParagraph"/>
              <w:spacing w:before="182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093" w:type="dxa"/>
            <w:vMerge/>
            <w:tcBorders>
              <w:top w:val="nil"/>
            </w:tcBorders>
          </w:tcPr>
          <w:p w14:paraId="5539F060" w14:textId="77777777" w:rsidR="0023485F" w:rsidRDefault="0023485F">
            <w:pPr>
              <w:rPr>
                <w:sz w:val="2"/>
                <w:szCs w:val="2"/>
              </w:rPr>
            </w:pPr>
          </w:p>
        </w:tc>
      </w:tr>
    </w:tbl>
    <w:p w14:paraId="3F4C3E08" w14:textId="77777777" w:rsidR="0023485F" w:rsidRDefault="0023485F">
      <w:pPr>
        <w:rPr>
          <w:sz w:val="2"/>
          <w:szCs w:val="2"/>
        </w:rPr>
        <w:sectPr w:rsidR="0023485F">
          <w:type w:val="continuous"/>
          <w:pgSz w:w="11910" w:h="16840"/>
          <w:pgMar w:top="1400" w:right="283" w:bottom="1408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402E4C51" w14:textId="77777777">
        <w:trPr>
          <w:trHeight w:val="355"/>
        </w:trPr>
        <w:tc>
          <w:tcPr>
            <w:tcW w:w="518" w:type="dxa"/>
            <w:tcBorders>
              <w:top w:val="nil"/>
            </w:tcBorders>
          </w:tcPr>
          <w:p w14:paraId="6AF49AD6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911" w:type="dxa"/>
            <w:tcBorders>
              <w:top w:val="nil"/>
            </w:tcBorders>
          </w:tcPr>
          <w:p w14:paraId="44E4ED1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686" w:type="dxa"/>
          </w:tcPr>
          <w:p w14:paraId="1D68742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14:paraId="4B3DE6F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0D2A54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  <w:tcBorders>
              <w:top w:val="nil"/>
            </w:tcBorders>
          </w:tcPr>
          <w:p w14:paraId="4C1AEE2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06DA904" w14:textId="77777777">
        <w:trPr>
          <w:trHeight w:val="362"/>
        </w:trPr>
        <w:tc>
          <w:tcPr>
            <w:tcW w:w="9826" w:type="dxa"/>
            <w:gridSpan w:val="6"/>
          </w:tcPr>
          <w:p w14:paraId="4B32A195" w14:textId="77777777" w:rsidR="0023485F" w:rsidRDefault="00C63A8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23485F" w14:paraId="7F1A2BBF" w14:textId="77777777">
        <w:trPr>
          <w:trHeight w:val="679"/>
        </w:trPr>
        <w:tc>
          <w:tcPr>
            <w:tcW w:w="518" w:type="dxa"/>
          </w:tcPr>
          <w:p w14:paraId="39FA0121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470A206F" w14:textId="77777777" w:rsidR="0023485F" w:rsidRDefault="00C63A8D">
            <w:pPr>
              <w:pStyle w:val="TableParagraph"/>
              <w:spacing w:before="6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 xml:space="preserve">Знания о </w:t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686" w:type="dxa"/>
          </w:tcPr>
          <w:p w14:paraId="6A8B2D2B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7850CB9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4E9E910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342EB67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388B18D6" w14:textId="77777777">
        <w:trPr>
          <w:trHeight w:val="554"/>
        </w:trPr>
        <w:tc>
          <w:tcPr>
            <w:tcW w:w="3429" w:type="dxa"/>
            <w:gridSpan w:val="2"/>
          </w:tcPr>
          <w:p w14:paraId="2A0D33A7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57834B7C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711" w:type="dxa"/>
            <w:gridSpan w:val="3"/>
          </w:tcPr>
          <w:p w14:paraId="62F3A84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38679D4" w14:textId="77777777">
        <w:trPr>
          <w:trHeight w:val="362"/>
        </w:trPr>
        <w:tc>
          <w:tcPr>
            <w:tcW w:w="9826" w:type="dxa"/>
            <w:gridSpan w:val="6"/>
          </w:tcPr>
          <w:p w14:paraId="4B44A54E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23485F" w14:paraId="2B918D94" w14:textId="77777777">
        <w:trPr>
          <w:trHeight w:val="679"/>
        </w:trPr>
        <w:tc>
          <w:tcPr>
            <w:tcW w:w="518" w:type="dxa"/>
          </w:tcPr>
          <w:p w14:paraId="78FC8158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09FB0A2D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686" w:type="dxa"/>
          </w:tcPr>
          <w:p w14:paraId="7EC227E7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86" w:type="dxa"/>
          </w:tcPr>
          <w:p w14:paraId="7981B4A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FFCBF6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1E472CE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E9F7087" w14:textId="77777777">
        <w:trPr>
          <w:trHeight w:val="554"/>
        </w:trPr>
        <w:tc>
          <w:tcPr>
            <w:tcW w:w="3429" w:type="dxa"/>
            <w:gridSpan w:val="2"/>
          </w:tcPr>
          <w:p w14:paraId="09F13871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Итогопоразделу</w:t>
            </w:r>
          </w:p>
        </w:tc>
        <w:tc>
          <w:tcPr>
            <w:tcW w:w="686" w:type="dxa"/>
          </w:tcPr>
          <w:p w14:paraId="060EFA15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711" w:type="dxa"/>
            <w:gridSpan w:val="3"/>
          </w:tcPr>
          <w:p w14:paraId="079C9F7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DF61BB3" w14:textId="77777777">
        <w:trPr>
          <w:trHeight w:val="362"/>
        </w:trPr>
        <w:tc>
          <w:tcPr>
            <w:tcW w:w="9826" w:type="dxa"/>
            <w:gridSpan w:val="6"/>
          </w:tcPr>
          <w:p w14:paraId="65ACB705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23485F" w14:paraId="487DAE81" w14:textId="77777777">
        <w:trPr>
          <w:trHeight w:val="362"/>
        </w:trPr>
        <w:tc>
          <w:tcPr>
            <w:tcW w:w="9826" w:type="dxa"/>
            <w:gridSpan w:val="6"/>
          </w:tcPr>
          <w:p w14:paraId="5591768C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1.Физкультурно-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6C752374" w14:textId="77777777">
        <w:trPr>
          <w:trHeight w:val="998"/>
        </w:trPr>
        <w:tc>
          <w:tcPr>
            <w:tcW w:w="518" w:type="dxa"/>
          </w:tcPr>
          <w:p w14:paraId="189C55F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099D88A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691505BD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 оздоровительная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</w:t>
            </w:r>
            <w:r>
              <w:rPr>
                <w:spacing w:val="-4"/>
                <w:sz w:val="24"/>
              </w:rPr>
              <w:t>ность</w:t>
            </w:r>
          </w:p>
        </w:tc>
        <w:tc>
          <w:tcPr>
            <w:tcW w:w="686" w:type="dxa"/>
          </w:tcPr>
          <w:p w14:paraId="668A1B2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B4135F5" w14:textId="77777777" w:rsidR="0023485F" w:rsidRDefault="00C63A8D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14:paraId="6FBFE31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F773F66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CC7EA5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8C9D255" w14:textId="77777777">
        <w:trPr>
          <w:trHeight w:val="554"/>
        </w:trPr>
        <w:tc>
          <w:tcPr>
            <w:tcW w:w="3429" w:type="dxa"/>
            <w:gridSpan w:val="2"/>
          </w:tcPr>
          <w:p w14:paraId="64DE06E9" w14:textId="77777777" w:rsidR="0023485F" w:rsidRDefault="00C63A8D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34BBF688" w14:textId="77777777" w:rsidR="0023485F" w:rsidRDefault="00C63A8D">
            <w:pPr>
              <w:pStyle w:val="TableParagraph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11" w:type="dxa"/>
            <w:gridSpan w:val="3"/>
          </w:tcPr>
          <w:p w14:paraId="29ED89BD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5FC297DB" w14:textId="77777777">
        <w:trPr>
          <w:trHeight w:val="362"/>
        </w:trPr>
        <w:tc>
          <w:tcPr>
            <w:tcW w:w="9826" w:type="dxa"/>
            <w:gridSpan w:val="6"/>
          </w:tcPr>
          <w:p w14:paraId="1196C2F9" w14:textId="77777777" w:rsidR="0023485F" w:rsidRDefault="00C63A8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2.Спортивно-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6B70FA7A" w14:textId="77777777">
        <w:trPr>
          <w:trHeight w:val="678"/>
        </w:trPr>
        <w:tc>
          <w:tcPr>
            <w:tcW w:w="518" w:type="dxa"/>
          </w:tcPr>
          <w:p w14:paraId="47489EC0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47FEFEB2" w14:textId="77777777" w:rsidR="0023485F" w:rsidRDefault="00C63A8D">
            <w:pPr>
              <w:pStyle w:val="TableParagraph"/>
              <w:spacing w:before="6" w:line="320" w:lineRule="exact"/>
              <w:ind w:left="235" w:right="160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Гимнастика(модуль "Гимнастика")</w:t>
            </w:r>
          </w:p>
        </w:tc>
        <w:tc>
          <w:tcPr>
            <w:tcW w:w="686" w:type="dxa"/>
          </w:tcPr>
          <w:p w14:paraId="1C7DCF6E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218B5D7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A8E7CE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475A3A0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305E3B2E" w14:textId="77777777">
        <w:trPr>
          <w:trHeight w:val="679"/>
        </w:trPr>
        <w:tc>
          <w:tcPr>
            <w:tcW w:w="518" w:type="dxa"/>
          </w:tcPr>
          <w:p w14:paraId="684615A6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11" w:type="dxa"/>
          </w:tcPr>
          <w:p w14:paraId="63B980E8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(модуль "Легкая атлетика")</w:t>
            </w:r>
          </w:p>
        </w:tc>
        <w:tc>
          <w:tcPr>
            <w:tcW w:w="686" w:type="dxa"/>
          </w:tcPr>
          <w:p w14:paraId="5E932AEE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86" w:type="dxa"/>
          </w:tcPr>
          <w:p w14:paraId="4EE2E6D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1BDD18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1A1B9CE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0A532A3" w14:textId="77777777">
        <w:trPr>
          <w:trHeight w:val="998"/>
        </w:trPr>
        <w:tc>
          <w:tcPr>
            <w:tcW w:w="518" w:type="dxa"/>
          </w:tcPr>
          <w:p w14:paraId="2A112C9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FE7ED93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11" w:type="dxa"/>
          </w:tcPr>
          <w:p w14:paraId="2F920901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</w:t>
            </w:r>
          </w:p>
          <w:p w14:paraId="107034B9" w14:textId="77777777" w:rsidR="0023485F" w:rsidRDefault="00C63A8D">
            <w:pPr>
              <w:pStyle w:val="TableParagraph"/>
              <w:spacing w:before="9" w:line="320" w:lineRule="exact"/>
              <w:ind w:left="235" w:right="160"/>
              <w:rPr>
                <w:sz w:val="24"/>
              </w:rPr>
            </w:pPr>
            <w:r>
              <w:rPr>
                <w:sz w:val="24"/>
              </w:rPr>
              <w:t>(модуль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"Зимние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спорта")</w:t>
            </w:r>
          </w:p>
        </w:tc>
        <w:tc>
          <w:tcPr>
            <w:tcW w:w="686" w:type="dxa"/>
          </w:tcPr>
          <w:p w14:paraId="3BA34A0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25B46C3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02B6490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61BA4F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D94CDB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A8CAF5E" w14:textId="77777777">
        <w:trPr>
          <w:trHeight w:val="995"/>
        </w:trPr>
        <w:tc>
          <w:tcPr>
            <w:tcW w:w="518" w:type="dxa"/>
          </w:tcPr>
          <w:p w14:paraId="7C94576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1EAE3FC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911" w:type="dxa"/>
          </w:tcPr>
          <w:p w14:paraId="0B393043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Спортивные игры. Баскетбол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2BFD3B8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CE184EF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62B584F6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8BABDC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5F0FC1D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4AF7569" w14:textId="77777777">
        <w:trPr>
          <w:trHeight w:val="998"/>
        </w:trPr>
        <w:tc>
          <w:tcPr>
            <w:tcW w:w="518" w:type="dxa"/>
          </w:tcPr>
          <w:p w14:paraId="0230ADE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08D0B7B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911" w:type="dxa"/>
          </w:tcPr>
          <w:p w14:paraId="5DFE31DF" w14:textId="77777777" w:rsidR="0023485F" w:rsidRDefault="00C63A8D">
            <w:pPr>
              <w:pStyle w:val="TableParagraph"/>
              <w:spacing w:before="41" w:line="276" w:lineRule="auto"/>
              <w:ind w:left="235" w:right="766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(модуль</w:t>
            </w:r>
          </w:p>
          <w:p w14:paraId="7BCC0DBA" w14:textId="77777777" w:rsidR="0023485F" w:rsidRDefault="00C63A8D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"Спортивные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игры")</w:t>
            </w:r>
          </w:p>
        </w:tc>
        <w:tc>
          <w:tcPr>
            <w:tcW w:w="686" w:type="dxa"/>
          </w:tcPr>
          <w:p w14:paraId="5E3790F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4C1C321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6867899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715BC4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47E4842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5BEC2CF3" w14:textId="77777777">
        <w:trPr>
          <w:trHeight w:val="996"/>
        </w:trPr>
        <w:tc>
          <w:tcPr>
            <w:tcW w:w="518" w:type="dxa"/>
          </w:tcPr>
          <w:p w14:paraId="7A38066C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25B4FCD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911" w:type="dxa"/>
          </w:tcPr>
          <w:p w14:paraId="14113AF9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  <w:p w14:paraId="74103194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Футбол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2C4AF3C7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276DA41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349FDBF6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3C638D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168087F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81751F8" w14:textId="77777777">
        <w:trPr>
          <w:trHeight w:val="364"/>
        </w:trPr>
        <w:tc>
          <w:tcPr>
            <w:tcW w:w="518" w:type="dxa"/>
          </w:tcPr>
          <w:p w14:paraId="0E853E8C" w14:textId="77777777" w:rsidR="0023485F" w:rsidRDefault="00C63A8D">
            <w:pPr>
              <w:pStyle w:val="TableParagraph"/>
              <w:spacing w:before="4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911" w:type="dxa"/>
          </w:tcPr>
          <w:p w14:paraId="28BD334A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"Спорт"</w:t>
            </w:r>
          </w:p>
        </w:tc>
        <w:tc>
          <w:tcPr>
            <w:tcW w:w="686" w:type="dxa"/>
          </w:tcPr>
          <w:p w14:paraId="7D655AB9" w14:textId="77777777" w:rsidR="0023485F" w:rsidRDefault="00C63A8D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345657E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F780E8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BD1BB9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563831C" w14:textId="77777777">
        <w:trPr>
          <w:trHeight w:val="551"/>
        </w:trPr>
        <w:tc>
          <w:tcPr>
            <w:tcW w:w="3429" w:type="dxa"/>
            <w:gridSpan w:val="2"/>
          </w:tcPr>
          <w:p w14:paraId="61B09280" w14:textId="77777777" w:rsidR="0023485F" w:rsidRDefault="00C63A8D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4DF1188F" w14:textId="77777777" w:rsidR="0023485F" w:rsidRDefault="00C63A8D">
            <w:pPr>
              <w:pStyle w:val="TableParagraph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711" w:type="dxa"/>
            <w:gridSpan w:val="3"/>
          </w:tcPr>
          <w:p w14:paraId="3547FA8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739EB5A" w14:textId="77777777">
        <w:trPr>
          <w:trHeight w:val="679"/>
        </w:trPr>
        <w:tc>
          <w:tcPr>
            <w:tcW w:w="3429" w:type="dxa"/>
            <w:gridSpan w:val="2"/>
          </w:tcPr>
          <w:p w14:paraId="75A99020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КОЛИЧЕСТВО</w:t>
            </w:r>
          </w:p>
          <w:p w14:paraId="050B1C5B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686" w:type="dxa"/>
          </w:tcPr>
          <w:p w14:paraId="164B84EF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86" w:type="dxa"/>
          </w:tcPr>
          <w:p w14:paraId="6A378F4D" w14:textId="77777777" w:rsidR="0023485F" w:rsidRDefault="00C63A8D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2" w:type="dxa"/>
          </w:tcPr>
          <w:p w14:paraId="70816BF0" w14:textId="77777777" w:rsidR="0023485F" w:rsidRDefault="00C63A8D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93" w:type="dxa"/>
          </w:tcPr>
          <w:p w14:paraId="3016D6C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0406C6D9" w14:textId="77777777" w:rsidR="0023485F" w:rsidRDefault="00C63A8D">
      <w:pPr>
        <w:spacing w:before="24"/>
        <w:ind w:left="1630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14:paraId="13071CB8" w14:textId="77777777" w:rsidR="0023485F" w:rsidRDefault="0023485F">
      <w:pPr>
        <w:rPr>
          <w:b/>
          <w:sz w:val="28"/>
        </w:rPr>
        <w:sectPr w:rsidR="0023485F">
          <w:type w:val="continuous"/>
          <w:pgSz w:w="11910" w:h="16840"/>
          <w:pgMar w:top="1400" w:right="283" w:bottom="280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47BA8BC4" w14:textId="77777777">
        <w:trPr>
          <w:trHeight w:val="362"/>
        </w:trPr>
        <w:tc>
          <w:tcPr>
            <w:tcW w:w="518" w:type="dxa"/>
            <w:vMerge w:val="restart"/>
          </w:tcPr>
          <w:p w14:paraId="12E586EE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№</w:t>
            </w:r>
          </w:p>
          <w:p w14:paraId="0A7601E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C339930" w14:textId="77777777" w:rsidR="0023485F" w:rsidRDefault="00C63A8D">
            <w:pPr>
              <w:pStyle w:val="TableParagraph"/>
              <w:spacing w:before="1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14:paraId="1288AEF7" w14:textId="77777777" w:rsidR="0023485F" w:rsidRDefault="00C63A8D">
            <w:pPr>
              <w:pStyle w:val="TableParagraph"/>
              <w:spacing w:before="43" w:line="276" w:lineRule="auto"/>
              <w:ind w:left="235" w:righ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2911" w:type="dxa"/>
            <w:vMerge w:val="restart"/>
          </w:tcPr>
          <w:p w14:paraId="20ACFC32" w14:textId="77777777" w:rsidR="0023485F" w:rsidRDefault="0023485F">
            <w:pPr>
              <w:pStyle w:val="TableParagraph"/>
              <w:spacing w:before="245"/>
              <w:rPr>
                <w:b/>
                <w:sz w:val="24"/>
              </w:rPr>
            </w:pPr>
          </w:p>
          <w:p w14:paraId="2753C210" w14:textId="77777777" w:rsidR="0023485F" w:rsidRDefault="00C63A8D">
            <w:pPr>
              <w:pStyle w:val="TableParagraph"/>
              <w:spacing w:line="276" w:lineRule="auto"/>
              <w:ind w:left="235" w:right="1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</w:t>
            </w:r>
            <w:r>
              <w:rPr>
                <w:b/>
                <w:spacing w:val="-2"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и </w:t>
            </w:r>
            <w:r>
              <w:rPr>
                <w:b/>
                <w:sz w:val="24"/>
              </w:rPr>
              <w:t xml:space="preserve"> те</w:t>
            </w:r>
            <w:r>
              <w:rPr>
                <w:b/>
                <w:sz w:val="24"/>
              </w:rPr>
              <w:t>м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304" w:type="dxa"/>
            <w:gridSpan w:val="3"/>
          </w:tcPr>
          <w:p w14:paraId="5348A69E" w14:textId="77777777" w:rsidR="0023485F" w:rsidRDefault="00C63A8D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093" w:type="dxa"/>
            <w:vMerge w:val="restart"/>
          </w:tcPr>
          <w:p w14:paraId="252CEE31" w14:textId="77777777" w:rsidR="0023485F" w:rsidRDefault="00C63A8D">
            <w:pPr>
              <w:pStyle w:val="TableParagraph"/>
              <w:spacing w:before="20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</w:t>
            </w:r>
            <w:r>
              <w:rPr>
                <w:b/>
                <w:spacing w:val="-2"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</w:tr>
      <w:tr w:rsidR="0023485F" w14:paraId="441562D1" w14:textId="77777777">
        <w:trPr>
          <w:trHeight w:val="1574"/>
        </w:trPr>
        <w:tc>
          <w:tcPr>
            <w:tcW w:w="518" w:type="dxa"/>
            <w:vMerge/>
            <w:tcBorders>
              <w:top w:val="nil"/>
            </w:tcBorders>
          </w:tcPr>
          <w:p w14:paraId="5A90C05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14:paraId="7E30614F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21121660" w14:textId="77777777" w:rsidR="0023485F" w:rsidRDefault="0023485F">
            <w:pPr>
              <w:pStyle w:val="TableParagraph"/>
              <w:spacing w:before="62"/>
              <w:rPr>
                <w:b/>
                <w:sz w:val="24"/>
              </w:rPr>
            </w:pPr>
          </w:p>
          <w:p w14:paraId="4DF13252" w14:textId="77777777" w:rsidR="0023485F" w:rsidRDefault="00C63A8D">
            <w:pPr>
              <w:pStyle w:val="TableParagraph"/>
              <w:spacing w:line="276" w:lineRule="auto"/>
              <w:ind w:left="233" w:right="10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 </w:t>
            </w:r>
            <w:r>
              <w:rPr>
                <w:b/>
                <w:spacing w:val="-4"/>
                <w:sz w:val="24"/>
              </w:rPr>
              <w:t>его</w:t>
            </w:r>
          </w:p>
        </w:tc>
        <w:tc>
          <w:tcPr>
            <w:tcW w:w="1786" w:type="dxa"/>
          </w:tcPr>
          <w:p w14:paraId="39245EA3" w14:textId="77777777" w:rsidR="0023485F" w:rsidRDefault="0023485F">
            <w:pPr>
              <w:pStyle w:val="TableParagraph"/>
              <w:spacing w:before="62"/>
              <w:rPr>
                <w:b/>
                <w:sz w:val="24"/>
              </w:rPr>
            </w:pPr>
          </w:p>
          <w:p w14:paraId="434F6DCE" w14:textId="77777777" w:rsidR="0023485F" w:rsidRDefault="00C63A8D">
            <w:pPr>
              <w:pStyle w:val="TableParagraph"/>
              <w:spacing w:line="276" w:lineRule="auto"/>
              <w:ind w:leftChars="107" w:left="354" w:hangingChars="50" w:hanging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32" w:type="dxa"/>
          </w:tcPr>
          <w:p w14:paraId="59344277" w14:textId="77777777" w:rsidR="0023485F" w:rsidRDefault="0023485F">
            <w:pPr>
              <w:pStyle w:val="TableParagraph"/>
              <w:spacing w:before="62"/>
              <w:rPr>
                <w:b/>
                <w:sz w:val="24"/>
              </w:rPr>
            </w:pPr>
          </w:p>
          <w:p w14:paraId="44E6A5C6" w14:textId="77777777" w:rsidR="0023485F" w:rsidRDefault="00C63A8D">
            <w:pPr>
              <w:pStyle w:val="TableParagraph"/>
              <w:spacing w:line="276" w:lineRule="auto"/>
              <w:ind w:leftChars="107" w:left="354" w:hangingChars="50" w:hanging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093" w:type="dxa"/>
            <w:vMerge/>
            <w:tcBorders>
              <w:top w:val="nil"/>
            </w:tcBorders>
          </w:tcPr>
          <w:p w14:paraId="5F726EE6" w14:textId="77777777" w:rsidR="0023485F" w:rsidRDefault="0023485F">
            <w:pPr>
              <w:rPr>
                <w:sz w:val="2"/>
                <w:szCs w:val="2"/>
              </w:rPr>
            </w:pPr>
          </w:p>
        </w:tc>
      </w:tr>
      <w:tr w:rsidR="0023485F" w14:paraId="66459028" w14:textId="77777777">
        <w:trPr>
          <w:trHeight w:val="362"/>
        </w:trPr>
        <w:tc>
          <w:tcPr>
            <w:tcW w:w="9826" w:type="dxa"/>
            <w:gridSpan w:val="6"/>
          </w:tcPr>
          <w:p w14:paraId="037CD009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23485F" w14:paraId="6D3B7EFD" w14:textId="77777777">
        <w:trPr>
          <w:trHeight w:val="679"/>
        </w:trPr>
        <w:tc>
          <w:tcPr>
            <w:tcW w:w="518" w:type="dxa"/>
          </w:tcPr>
          <w:p w14:paraId="15B832CA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56812435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 xml:space="preserve">Знания о </w:t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686" w:type="dxa"/>
          </w:tcPr>
          <w:p w14:paraId="3356E144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270CC9A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30A06D8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15976CF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C0DC48C" w14:textId="77777777">
        <w:trPr>
          <w:trHeight w:val="554"/>
        </w:trPr>
        <w:tc>
          <w:tcPr>
            <w:tcW w:w="3429" w:type="dxa"/>
            <w:gridSpan w:val="2"/>
          </w:tcPr>
          <w:p w14:paraId="1E83B283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3D641625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711" w:type="dxa"/>
            <w:gridSpan w:val="3"/>
          </w:tcPr>
          <w:p w14:paraId="43B2590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6BA8039" w14:textId="77777777">
        <w:trPr>
          <w:trHeight w:val="362"/>
        </w:trPr>
        <w:tc>
          <w:tcPr>
            <w:tcW w:w="9826" w:type="dxa"/>
            <w:gridSpan w:val="6"/>
          </w:tcPr>
          <w:p w14:paraId="2739FD63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23485F" w14:paraId="7CBE16B4" w14:textId="77777777">
        <w:trPr>
          <w:trHeight w:val="678"/>
        </w:trPr>
        <w:tc>
          <w:tcPr>
            <w:tcW w:w="518" w:type="dxa"/>
          </w:tcPr>
          <w:p w14:paraId="6BD612ED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0EA0F0A2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686" w:type="dxa"/>
          </w:tcPr>
          <w:p w14:paraId="4F3C24EF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14:paraId="5161B38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C3004B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493120A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C387596" w14:textId="77777777">
        <w:trPr>
          <w:trHeight w:val="554"/>
        </w:trPr>
        <w:tc>
          <w:tcPr>
            <w:tcW w:w="3429" w:type="dxa"/>
            <w:gridSpan w:val="2"/>
          </w:tcPr>
          <w:p w14:paraId="237A0382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1AE55F7B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11" w:type="dxa"/>
            <w:gridSpan w:val="3"/>
          </w:tcPr>
          <w:p w14:paraId="6C8CAF9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D31E988" w14:textId="77777777">
        <w:trPr>
          <w:trHeight w:val="362"/>
        </w:trPr>
        <w:tc>
          <w:tcPr>
            <w:tcW w:w="9826" w:type="dxa"/>
            <w:gridSpan w:val="6"/>
          </w:tcPr>
          <w:p w14:paraId="4D03FDF1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23485F" w14:paraId="10D2060E" w14:textId="77777777">
        <w:trPr>
          <w:trHeight w:val="362"/>
        </w:trPr>
        <w:tc>
          <w:tcPr>
            <w:tcW w:w="9826" w:type="dxa"/>
            <w:gridSpan w:val="6"/>
          </w:tcPr>
          <w:p w14:paraId="6ED8DE38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1.Физкультурно-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315D47F6" w14:textId="77777777">
        <w:trPr>
          <w:trHeight w:val="998"/>
        </w:trPr>
        <w:tc>
          <w:tcPr>
            <w:tcW w:w="518" w:type="dxa"/>
          </w:tcPr>
          <w:p w14:paraId="643EF65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E7E3F3A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2C4C6E10" w14:textId="77777777" w:rsidR="0023485F" w:rsidRDefault="00C63A8D">
            <w:pPr>
              <w:pStyle w:val="TableParagraph"/>
              <w:spacing w:before="41" w:line="276" w:lineRule="auto"/>
              <w:ind w:left="235" w:right="160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 оздоровительная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</w:t>
            </w:r>
            <w:r>
              <w:rPr>
                <w:spacing w:val="-4"/>
                <w:sz w:val="24"/>
              </w:rPr>
              <w:t>ность</w:t>
            </w:r>
          </w:p>
        </w:tc>
        <w:tc>
          <w:tcPr>
            <w:tcW w:w="686" w:type="dxa"/>
          </w:tcPr>
          <w:p w14:paraId="0B27151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55FB198" w14:textId="77777777" w:rsidR="0023485F" w:rsidRDefault="00C63A8D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14:paraId="732D098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1D477C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F05175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937A01C" w14:textId="77777777">
        <w:trPr>
          <w:trHeight w:val="554"/>
        </w:trPr>
        <w:tc>
          <w:tcPr>
            <w:tcW w:w="3429" w:type="dxa"/>
            <w:gridSpan w:val="2"/>
          </w:tcPr>
          <w:p w14:paraId="629E7CCF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7527063C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11" w:type="dxa"/>
            <w:gridSpan w:val="3"/>
          </w:tcPr>
          <w:p w14:paraId="7527215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845E4A5" w14:textId="77777777">
        <w:trPr>
          <w:trHeight w:val="362"/>
        </w:trPr>
        <w:tc>
          <w:tcPr>
            <w:tcW w:w="9826" w:type="dxa"/>
            <w:gridSpan w:val="6"/>
          </w:tcPr>
          <w:p w14:paraId="66063C58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2.Спортивно-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0145573D" w14:textId="77777777">
        <w:trPr>
          <w:trHeight w:val="678"/>
        </w:trPr>
        <w:tc>
          <w:tcPr>
            <w:tcW w:w="518" w:type="dxa"/>
          </w:tcPr>
          <w:p w14:paraId="4C615E44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4E6A25C0" w14:textId="77777777" w:rsidR="0023485F" w:rsidRDefault="00C63A8D">
            <w:pPr>
              <w:pStyle w:val="TableParagraph"/>
              <w:spacing w:before="7" w:line="310" w:lineRule="atLeast"/>
              <w:ind w:left="235" w:right="565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(модуль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686" w:type="dxa"/>
          </w:tcPr>
          <w:p w14:paraId="593728CA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3424B8C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FD0A91D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2F4B80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9FAFCD6" w14:textId="77777777">
        <w:trPr>
          <w:trHeight w:val="679"/>
        </w:trPr>
        <w:tc>
          <w:tcPr>
            <w:tcW w:w="518" w:type="dxa"/>
          </w:tcPr>
          <w:p w14:paraId="5C307F73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11" w:type="dxa"/>
          </w:tcPr>
          <w:p w14:paraId="4B9649C5" w14:textId="77777777" w:rsidR="0023485F" w:rsidRDefault="00C63A8D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(модуль "Легкая атлетика")</w:t>
            </w:r>
          </w:p>
        </w:tc>
        <w:tc>
          <w:tcPr>
            <w:tcW w:w="686" w:type="dxa"/>
          </w:tcPr>
          <w:p w14:paraId="5F98DFFC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06D5A316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4CDE42F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5BC75A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7832435" w14:textId="77777777">
        <w:trPr>
          <w:trHeight w:val="998"/>
        </w:trPr>
        <w:tc>
          <w:tcPr>
            <w:tcW w:w="518" w:type="dxa"/>
          </w:tcPr>
          <w:p w14:paraId="1CC25DCF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67958D49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11" w:type="dxa"/>
          </w:tcPr>
          <w:p w14:paraId="6F5A2779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</w:t>
            </w:r>
          </w:p>
          <w:p w14:paraId="70A933C2" w14:textId="77777777" w:rsidR="0023485F" w:rsidRDefault="00C63A8D">
            <w:pPr>
              <w:pStyle w:val="TableParagraph"/>
              <w:spacing w:before="9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(модуль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"Зимние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спорта")</w:t>
            </w:r>
          </w:p>
        </w:tc>
        <w:tc>
          <w:tcPr>
            <w:tcW w:w="686" w:type="dxa"/>
          </w:tcPr>
          <w:p w14:paraId="26337B69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20122E35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7483708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718103F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7D8236F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4F8A8233" w14:textId="77777777">
        <w:trPr>
          <w:trHeight w:val="679"/>
        </w:trPr>
        <w:tc>
          <w:tcPr>
            <w:tcW w:w="518" w:type="dxa"/>
          </w:tcPr>
          <w:p w14:paraId="4D10B894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911" w:type="dxa"/>
          </w:tcPr>
          <w:p w14:paraId="1585EFDE" w14:textId="77777777" w:rsidR="0023485F" w:rsidRDefault="00C63A8D">
            <w:pPr>
              <w:pStyle w:val="TableParagraph"/>
              <w:spacing w:before="7" w:line="310" w:lineRule="atLeast"/>
              <w:ind w:left="235" w:right="800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(модуль </w:t>
            </w:r>
            <w:r>
              <w:rPr>
                <w:spacing w:val="-2"/>
                <w:sz w:val="24"/>
              </w:rPr>
              <w:t>"Плавание")</w:t>
            </w:r>
          </w:p>
        </w:tc>
        <w:tc>
          <w:tcPr>
            <w:tcW w:w="686" w:type="dxa"/>
          </w:tcPr>
          <w:p w14:paraId="4E4FD2EB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675B4ED8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34ECADA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76CDC84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40A2DB7B" w14:textId="77777777">
        <w:trPr>
          <w:trHeight w:val="998"/>
        </w:trPr>
        <w:tc>
          <w:tcPr>
            <w:tcW w:w="518" w:type="dxa"/>
          </w:tcPr>
          <w:p w14:paraId="0FB1AFFA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EB8CE4E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911" w:type="dxa"/>
          </w:tcPr>
          <w:p w14:paraId="02CF60EE" w14:textId="77777777" w:rsidR="0023485F" w:rsidRDefault="00C63A8D">
            <w:pPr>
              <w:pStyle w:val="TableParagraph"/>
              <w:spacing w:before="41" w:line="276" w:lineRule="auto"/>
              <w:ind w:left="235" w:right="746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(модуль</w:t>
            </w:r>
          </w:p>
          <w:p w14:paraId="68C62EB9" w14:textId="77777777" w:rsidR="0023485F" w:rsidRDefault="00C63A8D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"Спортивные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игры")</w:t>
            </w:r>
          </w:p>
        </w:tc>
        <w:tc>
          <w:tcPr>
            <w:tcW w:w="686" w:type="dxa"/>
          </w:tcPr>
          <w:p w14:paraId="15FB6C1E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696F7D82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752ED06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1FFEA42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6ECAC8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A4034DB" w14:textId="77777777">
        <w:trPr>
          <w:trHeight w:val="995"/>
        </w:trPr>
        <w:tc>
          <w:tcPr>
            <w:tcW w:w="518" w:type="dxa"/>
          </w:tcPr>
          <w:p w14:paraId="42CAD8D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AEEBF05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911" w:type="dxa"/>
          </w:tcPr>
          <w:p w14:paraId="3423251E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Спортивные игры. Волейбол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4353C4F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FB7319B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31F7024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C1EC76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73D4154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6116E55" w14:textId="77777777">
        <w:trPr>
          <w:trHeight w:val="995"/>
        </w:trPr>
        <w:tc>
          <w:tcPr>
            <w:tcW w:w="518" w:type="dxa"/>
          </w:tcPr>
          <w:p w14:paraId="7C38921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1498913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911" w:type="dxa"/>
          </w:tcPr>
          <w:p w14:paraId="1D1C562D" w14:textId="77777777" w:rsidR="0023485F" w:rsidRDefault="00C63A8D">
            <w:pPr>
              <w:pStyle w:val="TableParagraph"/>
              <w:spacing w:before="41" w:line="276" w:lineRule="auto"/>
              <w:ind w:left="235" w:right="766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Футбол (модуль</w:t>
            </w:r>
          </w:p>
          <w:p w14:paraId="6322BFA2" w14:textId="77777777" w:rsidR="0023485F" w:rsidRDefault="00C63A8D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"Спортивные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игры")</w:t>
            </w:r>
          </w:p>
        </w:tc>
        <w:tc>
          <w:tcPr>
            <w:tcW w:w="686" w:type="dxa"/>
          </w:tcPr>
          <w:p w14:paraId="471E880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955A778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86" w:type="dxa"/>
          </w:tcPr>
          <w:p w14:paraId="66069D8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6D541E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5E4DB47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45C28DB1" w14:textId="77777777" w:rsidR="0023485F" w:rsidRDefault="0023485F">
      <w:pPr>
        <w:pStyle w:val="TableParagraph"/>
        <w:rPr>
          <w:sz w:val="24"/>
        </w:rPr>
        <w:sectPr w:rsidR="0023485F">
          <w:pgSz w:w="11910" w:h="16840"/>
          <w:pgMar w:top="1400" w:right="283" w:bottom="1368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31B10298" w14:textId="77777777">
        <w:trPr>
          <w:trHeight w:val="362"/>
        </w:trPr>
        <w:tc>
          <w:tcPr>
            <w:tcW w:w="518" w:type="dxa"/>
          </w:tcPr>
          <w:p w14:paraId="53C29ED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911" w:type="dxa"/>
          </w:tcPr>
          <w:p w14:paraId="6C5441EB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"Спорт"</w:t>
            </w:r>
          </w:p>
        </w:tc>
        <w:tc>
          <w:tcPr>
            <w:tcW w:w="686" w:type="dxa"/>
          </w:tcPr>
          <w:p w14:paraId="7771CDD4" w14:textId="77777777" w:rsidR="0023485F" w:rsidRDefault="00C63A8D">
            <w:pPr>
              <w:pStyle w:val="TableParagraph"/>
              <w:spacing w:before="4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63F228C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5C13A11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781751F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4E6302B" w14:textId="77777777">
        <w:trPr>
          <w:trHeight w:val="554"/>
        </w:trPr>
        <w:tc>
          <w:tcPr>
            <w:tcW w:w="3429" w:type="dxa"/>
            <w:gridSpan w:val="2"/>
          </w:tcPr>
          <w:p w14:paraId="6EBD5729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Итогопоразделу</w:t>
            </w:r>
          </w:p>
        </w:tc>
        <w:tc>
          <w:tcPr>
            <w:tcW w:w="686" w:type="dxa"/>
          </w:tcPr>
          <w:p w14:paraId="70C5A6D8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5711" w:type="dxa"/>
            <w:gridSpan w:val="3"/>
          </w:tcPr>
          <w:p w14:paraId="699E9C7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55004530" w14:textId="77777777">
        <w:trPr>
          <w:trHeight w:val="676"/>
        </w:trPr>
        <w:tc>
          <w:tcPr>
            <w:tcW w:w="3429" w:type="dxa"/>
            <w:gridSpan w:val="2"/>
          </w:tcPr>
          <w:p w14:paraId="0DD2A369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КОЛИЧЕСТВО</w:t>
            </w:r>
          </w:p>
          <w:p w14:paraId="64D3B90D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686" w:type="dxa"/>
          </w:tcPr>
          <w:p w14:paraId="296F139F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86" w:type="dxa"/>
          </w:tcPr>
          <w:p w14:paraId="255083D2" w14:textId="77777777" w:rsidR="0023485F" w:rsidRDefault="00C63A8D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2" w:type="dxa"/>
          </w:tcPr>
          <w:p w14:paraId="1CDDC697" w14:textId="77777777" w:rsidR="0023485F" w:rsidRDefault="00C63A8D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93" w:type="dxa"/>
          </w:tcPr>
          <w:p w14:paraId="0318444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066B23C7" w14:textId="77777777" w:rsidR="0023485F" w:rsidRDefault="00C63A8D">
      <w:pPr>
        <w:spacing w:before="18" w:after="52"/>
        <w:ind w:left="1630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5DC89EB0" w14:textId="77777777">
        <w:trPr>
          <w:trHeight w:val="362"/>
        </w:trPr>
        <w:tc>
          <w:tcPr>
            <w:tcW w:w="518" w:type="dxa"/>
            <w:vMerge w:val="restart"/>
          </w:tcPr>
          <w:p w14:paraId="57482B89" w14:textId="77777777" w:rsidR="0023485F" w:rsidRDefault="00C63A8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14:paraId="06BB00FD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4F2191B2" w14:textId="77777777" w:rsidR="0023485F" w:rsidRDefault="00C63A8D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14:paraId="55DF44CF" w14:textId="77777777" w:rsidR="0023485F" w:rsidRDefault="00C63A8D">
            <w:pPr>
              <w:pStyle w:val="TableParagraph"/>
              <w:spacing w:before="41" w:line="276" w:lineRule="auto"/>
              <w:ind w:left="235" w:right="1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 п</w:t>
            </w:r>
          </w:p>
        </w:tc>
        <w:tc>
          <w:tcPr>
            <w:tcW w:w="2911" w:type="dxa"/>
            <w:vMerge w:val="restart"/>
          </w:tcPr>
          <w:p w14:paraId="715FAFA8" w14:textId="77777777" w:rsidR="0023485F" w:rsidRDefault="0023485F">
            <w:pPr>
              <w:pStyle w:val="TableParagraph"/>
              <w:spacing w:before="245"/>
              <w:rPr>
                <w:b/>
                <w:sz w:val="24"/>
              </w:rPr>
            </w:pPr>
          </w:p>
          <w:p w14:paraId="7EE2C6E6" w14:textId="77777777" w:rsidR="0023485F" w:rsidRDefault="00C63A8D">
            <w:pPr>
              <w:pStyle w:val="TableParagraph"/>
              <w:spacing w:line="276" w:lineRule="auto"/>
              <w:ind w:left="235" w:right="1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</w:t>
            </w:r>
            <w:r>
              <w:rPr>
                <w:b/>
                <w:spacing w:val="-2"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и тем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304" w:type="dxa"/>
            <w:gridSpan w:val="3"/>
          </w:tcPr>
          <w:p w14:paraId="5CF563F5" w14:textId="77777777" w:rsidR="0023485F" w:rsidRDefault="00C63A8D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093" w:type="dxa"/>
            <w:vMerge w:val="restart"/>
          </w:tcPr>
          <w:p w14:paraId="4D089854" w14:textId="77777777" w:rsidR="0023485F" w:rsidRDefault="00C63A8D">
            <w:pPr>
              <w:pStyle w:val="TableParagraph"/>
              <w:spacing w:before="202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</w:t>
            </w:r>
            <w:r>
              <w:rPr>
                <w:b/>
                <w:spacing w:val="-2"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 xml:space="preserve"> ресурсы</w:t>
            </w:r>
          </w:p>
        </w:tc>
      </w:tr>
      <w:tr w:rsidR="0023485F" w14:paraId="08FB9F87" w14:textId="77777777">
        <w:trPr>
          <w:trHeight w:val="1572"/>
        </w:trPr>
        <w:tc>
          <w:tcPr>
            <w:tcW w:w="518" w:type="dxa"/>
            <w:vMerge/>
            <w:tcBorders>
              <w:top w:val="nil"/>
            </w:tcBorders>
          </w:tcPr>
          <w:p w14:paraId="747CAD6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2911" w:type="dxa"/>
            <w:vMerge/>
            <w:tcBorders>
              <w:top w:val="nil"/>
            </w:tcBorders>
          </w:tcPr>
          <w:p w14:paraId="6E158F6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686" w:type="dxa"/>
          </w:tcPr>
          <w:p w14:paraId="4C2C3338" w14:textId="77777777" w:rsidR="0023485F" w:rsidRDefault="0023485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56B5D777" w14:textId="77777777" w:rsidR="0023485F" w:rsidRDefault="00C63A8D">
            <w:pPr>
              <w:pStyle w:val="TableParagraph"/>
              <w:spacing w:line="276" w:lineRule="auto"/>
              <w:ind w:left="233" w:right="10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 </w:t>
            </w:r>
            <w:r>
              <w:rPr>
                <w:b/>
                <w:spacing w:val="-4"/>
                <w:sz w:val="24"/>
              </w:rPr>
              <w:t>его</w:t>
            </w:r>
          </w:p>
        </w:tc>
        <w:tc>
          <w:tcPr>
            <w:tcW w:w="1786" w:type="dxa"/>
          </w:tcPr>
          <w:p w14:paraId="1917CE31" w14:textId="77777777" w:rsidR="0023485F" w:rsidRDefault="0023485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414DFF19" w14:textId="77777777" w:rsidR="0023485F" w:rsidRDefault="00C63A8D">
            <w:pPr>
              <w:pStyle w:val="TableParagraph"/>
              <w:spacing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32" w:type="dxa"/>
          </w:tcPr>
          <w:p w14:paraId="68403EFE" w14:textId="77777777" w:rsidR="0023485F" w:rsidRDefault="0023485F">
            <w:pPr>
              <w:pStyle w:val="TableParagraph"/>
              <w:spacing w:before="60"/>
              <w:rPr>
                <w:b/>
                <w:sz w:val="24"/>
              </w:rPr>
            </w:pPr>
          </w:p>
          <w:p w14:paraId="03BD791C" w14:textId="77777777" w:rsidR="0023485F" w:rsidRDefault="00C63A8D">
            <w:pPr>
              <w:pStyle w:val="TableParagraph"/>
              <w:spacing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093" w:type="dxa"/>
            <w:vMerge/>
            <w:tcBorders>
              <w:top w:val="nil"/>
            </w:tcBorders>
          </w:tcPr>
          <w:p w14:paraId="16DBCAB1" w14:textId="77777777" w:rsidR="0023485F" w:rsidRDefault="0023485F">
            <w:pPr>
              <w:rPr>
                <w:sz w:val="2"/>
                <w:szCs w:val="2"/>
              </w:rPr>
            </w:pPr>
          </w:p>
        </w:tc>
      </w:tr>
      <w:tr w:rsidR="0023485F" w14:paraId="4B9D75A7" w14:textId="77777777">
        <w:trPr>
          <w:trHeight w:val="362"/>
        </w:trPr>
        <w:tc>
          <w:tcPr>
            <w:tcW w:w="9826" w:type="dxa"/>
            <w:gridSpan w:val="6"/>
          </w:tcPr>
          <w:p w14:paraId="3823AC80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физической </w:t>
            </w:r>
            <w:r>
              <w:rPr>
                <w:b/>
                <w:spacing w:val="-2"/>
                <w:sz w:val="24"/>
              </w:rPr>
              <w:t>культуре</w:t>
            </w:r>
          </w:p>
        </w:tc>
      </w:tr>
      <w:tr w:rsidR="0023485F" w14:paraId="6E99B5E0" w14:textId="77777777">
        <w:trPr>
          <w:trHeight w:val="681"/>
        </w:trPr>
        <w:tc>
          <w:tcPr>
            <w:tcW w:w="518" w:type="dxa"/>
          </w:tcPr>
          <w:p w14:paraId="72B7689F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01359D9E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 xml:space="preserve">Знания о </w:t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686" w:type="dxa"/>
          </w:tcPr>
          <w:p w14:paraId="00EC61A3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86" w:type="dxa"/>
          </w:tcPr>
          <w:p w14:paraId="076A564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157C994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810FBD3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2181932" w14:textId="77777777">
        <w:trPr>
          <w:trHeight w:val="551"/>
        </w:trPr>
        <w:tc>
          <w:tcPr>
            <w:tcW w:w="3429" w:type="dxa"/>
            <w:gridSpan w:val="2"/>
          </w:tcPr>
          <w:p w14:paraId="19E3459E" w14:textId="77777777" w:rsidR="0023485F" w:rsidRDefault="00C63A8D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3EF27FF6" w14:textId="77777777" w:rsidR="0023485F" w:rsidRDefault="00C63A8D">
            <w:pPr>
              <w:pStyle w:val="TableParagraph"/>
              <w:spacing w:before="13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711" w:type="dxa"/>
            <w:gridSpan w:val="3"/>
          </w:tcPr>
          <w:p w14:paraId="7823D7B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A356FD1" w14:textId="77777777">
        <w:trPr>
          <w:trHeight w:val="364"/>
        </w:trPr>
        <w:tc>
          <w:tcPr>
            <w:tcW w:w="9826" w:type="dxa"/>
            <w:gridSpan w:val="6"/>
          </w:tcPr>
          <w:p w14:paraId="418B5B2C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2.Способы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самостоятельной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23485F" w14:paraId="28B1660B" w14:textId="77777777">
        <w:trPr>
          <w:trHeight w:val="678"/>
        </w:trPr>
        <w:tc>
          <w:tcPr>
            <w:tcW w:w="518" w:type="dxa"/>
          </w:tcPr>
          <w:p w14:paraId="0F0F6DAF" w14:textId="77777777" w:rsidR="0023485F" w:rsidRDefault="00C63A8D">
            <w:pPr>
              <w:pStyle w:val="TableParagraph"/>
              <w:spacing w:before="197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5DEF945C" w14:textId="77777777" w:rsidR="0023485F" w:rsidRDefault="00C63A8D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686" w:type="dxa"/>
          </w:tcPr>
          <w:p w14:paraId="4B1B79B1" w14:textId="77777777" w:rsidR="0023485F" w:rsidRDefault="00C63A8D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86" w:type="dxa"/>
          </w:tcPr>
          <w:p w14:paraId="7818673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5B3BD89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1F0A9D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E5D52BB" w14:textId="77777777">
        <w:trPr>
          <w:trHeight w:val="554"/>
        </w:trPr>
        <w:tc>
          <w:tcPr>
            <w:tcW w:w="3429" w:type="dxa"/>
            <w:gridSpan w:val="2"/>
          </w:tcPr>
          <w:p w14:paraId="38A476E8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187283FE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711" w:type="dxa"/>
            <w:gridSpan w:val="3"/>
          </w:tcPr>
          <w:p w14:paraId="7C3E555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591A3291" w14:textId="77777777">
        <w:trPr>
          <w:trHeight w:val="362"/>
        </w:trPr>
        <w:tc>
          <w:tcPr>
            <w:tcW w:w="9826" w:type="dxa"/>
            <w:gridSpan w:val="6"/>
          </w:tcPr>
          <w:p w14:paraId="5D3BC5A5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СОВЕРШЕНСТВОВАНИЕ</w:t>
            </w:r>
          </w:p>
        </w:tc>
      </w:tr>
      <w:tr w:rsidR="0023485F" w14:paraId="345731CA" w14:textId="77777777">
        <w:trPr>
          <w:trHeight w:val="362"/>
        </w:trPr>
        <w:tc>
          <w:tcPr>
            <w:tcW w:w="9826" w:type="dxa"/>
            <w:gridSpan w:val="6"/>
          </w:tcPr>
          <w:p w14:paraId="5D12C688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1.Физкультурно-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3100EEA3" w14:textId="77777777">
        <w:trPr>
          <w:trHeight w:val="995"/>
        </w:trPr>
        <w:tc>
          <w:tcPr>
            <w:tcW w:w="518" w:type="dxa"/>
          </w:tcPr>
          <w:p w14:paraId="101DD8D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41399DF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11" w:type="dxa"/>
          </w:tcPr>
          <w:p w14:paraId="5F02F8F2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Физкультурно- оздоровительная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</w:t>
            </w:r>
            <w:r>
              <w:rPr>
                <w:spacing w:val="-4"/>
                <w:sz w:val="24"/>
              </w:rPr>
              <w:t>ность</w:t>
            </w:r>
          </w:p>
        </w:tc>
        <w:tc>
          <w:tcPr>
            <w:tcW w:w="686" w:type="dxa"/>
          </w:tcPr>
          <w:p w14:paraId="10153C33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9B333AA" w14:textId="77777777" w:rsidR="0023485F" w:rsidRDefault="00C63A8D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86" w:type="dxa"/>
          </w:tcPr>
          <w:p w14:paraId="0AD1D10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E4C01C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34EE320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4545DCCD" w14:textId="77777777">
        <w:trPr>
          <w:trHeight w:val="554"/>
        </w:trPr>
        <w:tc>
          <w:tcPr>
            <w:tcW w:w="3429" w:type="dxa"/>
            <w:gridSpan w:val="2"/>
          </w:tcPr>
          <w:p w14:paraId="0BCFA561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38083CA0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711" w:type="dxa"/>
            <w:gridSpan w:val="3"/>
          </w:tcPr>
          <w:p w14:paraId="2F0A9D6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ACDAC89" w14:textId="77777777">
        <w:trPr>
          <w:trHeight w:val="362"/>
        </w:trPr>
        <w:tc>
          <w:tcPr>
            <w:tcW w:w="9826" w:type="dxa"/>
            <w:gridSpan w:val="6"/>
          </w:tcPr>
          <w:p w14:paraId="24347087" w14:textId="77777777" w:rsidR="0023485F" w:rsidRDefault="00C63A8D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2.Спортивно-</w:t>
            </w:r>
            <w:r>
              <w:rPr>
                <w:b/>
                <w:spacing w:val="-2"/>
                <w:sz w:val="24"/>
              </w:rPr>
              <w:t>оздоровительная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23485F" w14:paraId="71395DB7" w14:textId="77777777">
        <w:trPr>
          <w:trHeight w:val="681"/>
        </w:trPr>
        <w:tc>
          <w:tcPr>
            <w:tcW w:w="518" w:type="dxa"/>
          </w:tcPr>
          <w:p w14:paraId="0F60ADCF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11" w:type="dxa"/>
          </w:tcPr>
          <w:p w14:paraId="0AF88DDB" w14:textId="77777777" w:rsidR="0023485F" w:rsidRDefault="00C63A8D">
            <w:pPr>
              <w:pStyle w:val="TableParagraph"/>
              <w:spacing w:before="7" w:line="310" w:lineRule="atLeast"/>
              <w:ind w:left="235" w:right="565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(модуль </w:t>
            </w:r>
            <w:r>
              <w:rPr>
                <w:spacing w:val="-2"/>
                <w:sz w:val="24"/>
              </w:rPr>
              <w:t>"Гимнастика")</w:t>
            </w:r>
          </w:p>
        </w:tc>
        <w:tc>
          <w:tcPr>
            <w:tcW w:w="686" w:type="dxa"/>
          </w:tcPr>
          <w:p w14:paraId="7C66D21D" w14:textId="77777777" w:rsidR="0023485F" w:rsidRDefault="00C63A8D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0F978E4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443A41C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9FAAFDD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67C1FA1" w14:textId="77777777">
        <w:trPr>
          <w:trHeight w:val="679"/>
        </w:trPr>
        <w:tc>
          <w:tcPr>
            <w:tcW w:w="518" w:type="dxa"/>
          </w:tcPr>
          <w:p w14:paraId="40CD2AAB" w14:textId="77777777" w:rsidR="0023485F" w:rsidRDefault="00C63A8D">
            <w:pPr>
              <w:pStyle w:val="TableParagraph"/>
              <w:spacing w:before="199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11" w:type="dxa"/>
          </w:tcPr>
          <w:p w14:paraId="19EABF42" w14:textId="77777777" w:rsidR="0023485F" w:rsidRDefault="00C63A8D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гкая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(модуль "Легкая атлетика")</w:t>
            </w:r>
          </w:p>
        </w:tc>
        <w:tc>
          <w:tcPr>
            <w:tcW w:w="686" w:type="dxa"/>
          </w:tcPr>
          <w:p w14:paraId="5DB81859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7A8AF23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3F7AE05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7FCC0C4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2AB5EF83" w14:textId="77777777">
        <w:trPr>
          <w:trHeight w:val="998"/>
        </w:trPr>
        <w:tc>
          <w:tcPr>
            <w:tcW w:w="518" w:type="dxa"/>
          </w:tcPr>
          <w:p w14:paraId="42D64A1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1E43B34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11" w:type="dxa"/>
          </w:tcPr>
          <w:p w14:paraId="1BC0093E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</w:t>
            </w:r>
          </w:p>
          <w:p w14:paraId="312F50B6" w14:textId="77777777" w:rsidR="0023485F" w:rsidRDefault="00C63A8D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(модуль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"Зимние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спорта")</w:t>
            </w:r>
          </w:p>
        </w:tc>
        <w:tc>
          <w:tcPr>
            <w:tcW w:w="686" w:type="dxa"/>
          </w:tcPr>
          <w:p w14:paraId="7F38310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9BCD9DE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86" w:type="dxa"/>
          </w:tcPr>
          <w:p w14:paraId="4CFEDFB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8D8F63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66ACFE2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5E556AF" w14:textId="77777777">
        <w:trPr>
          <w:trHeight w:val="679"/>
        </w:trPr>
        <w:tc>
          <w:tcPr>
            <w:tcW w:w="518" w:type="dxa"/>
          </w:tcPr>
          <w:p w14:paraId="20B24956" w14:textId="77777777" w:rsidR="0023485F" w:rsidRDefault="00C63A8D">
            <w:pPr>
              <w:pStyle w:val="TableParagraph"/>
              <w:spacing w:before="197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2.4</w:t>
            </w:r>
          </w:p>
        </w:tc>
        <w:tc>
          <w:tcPr>
            <w:tcW w:w="2911" w:type="dxa"/>
          </w:tcPr>
          <w:p w14:paraId="72B42C6D" w14:textId="77777777" w:rsidR="0023485F" w:rsidRDefault="00C63A8D">
            <w:pPr>
              <w:pStyle w:val="TableParagraph"/>
              <w:spacing w:before="6" w:line="320" w:lineRule="exact"/>
              <w:ind w:left="235" w:right="800"/>
              <w:rPr>
                <w:sz w:val="24"/>
              </w:rPr>
            </w:pPr>
            <w:r>
              <w:rPr>
                <w:sz w:val="24"/>
              </w:rPr>
              <w:t>Плавание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(модуль </w:t>
            </w:r>
            <w:r>
              <w:rPr>
                <w:spacing w:val="-2"/>
                <w:sz w:val="24"/>
              </w:rPr>
              <w:t>"Плавание")</w:t>
            </w:r>
          </w:p>
        </w:tc>
        <w:tc>
          <w:tcPr>
            <w:tcW w:w="686" w:type="dxa"/>
          </w:tcPr>
          <w:p w14:paraId="051936AE" w14:textId="77777777" w:rsidR="0023485F" w:rsidRDefault="00C63A8D">
            <w:pPr>
              <w:pStyle w:val="TableParagraph"/>
              <w:spacing w:before="197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3353660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217E434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03E7FD1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A3373AE" w14:textId="77777777">
        <w:trPr>
          <w:trHeight w:val="993"/>
        </w:trPr>
        <w:tc>
          <w:tcPr>
            <w:tcW w:w="518" w:type="dxa"/>
          </w:tcPr>
          <w:p w14:paraId="7A3B770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6522055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911" w:type="dxa"/>
          </w:tcPr>
          <w:p w14:paraId="27AF4029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Спортивные игры. Баскетбол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093D323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BBC7992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589086B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3B8E036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5225AB8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72E98ECF" w14:textId="77777777" w:rsidR="0023485F" w:rsidRDefault="0023485F">
      <w:pPr>
        <w:pStyle w:val="TableParagraph"/>
        <w:rPr>
          <w:sz w:val="24"/>
        </w:rPr>
        <w:sectPr w:rsidR="0023485F">
          <w:type w:val="continuous"/>
          <w:pgSz w:w="11910" w:h="16840"/>
          <w:pgMar w:top="1400" w:right="283" w:bottom="1052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11"/>
        <w:gridCol w:w="686"/>
        <w:gridCol w:w="1786"/>
        <w:gridCol w:w="1832"/>
        <w:gridCol w:w="2093"/>
      </w:tblGrid>
      <w:tr w:rsidR="0023485F" w14:paraId="433C9159" w14:textId="77777777">
        <w:trPr>
          <w:trHeight w:val="998"/>
        </w:trPr>
        <w:tc>
          <w:tcPr>
            <w:tcW w:w="518" w:type="dxa"/>
          </w:tcPr>
          <w:p w14:paraId="051888AC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193FF080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911" w:type="dxa"/>
          </w:tcPr>
          <w:p w14:paraId="44FA12F3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  <w:p w14:paraId="48B5D3D0" w14:textId="77777777" w:rsidR="0023485F" w:rsidRDefault="00C63A8D">
            <w:pPr>
              <w:pStyle w:val="TableParagraph"/>
              <w:spacing w:before="7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Волейбол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028B9CBF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4108F81F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86" w:type="dxa"/>
          </w:tcPr>
          <w:p w14:paraId="1023819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3D2FAE3D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693C23F6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72B7DDC" w14:textId="77777777">
        <w:trPr>
          <w:trHeight w:val="995"/>
        </w:trPr>
        <w:tc>
          <w:tcPr>
            <w:tcW w:w="518" w:type="dxa"/>
          </w:tcPr>
          <w:p w14:paraId="05A0DC4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72F3436" w14:textId="77777777" w:rsidR="0023485F" w:rsidRDefault="00C63A8D">
            <w:pPr>
              <w:pStyle w:val="TableParagraph"/>
              <w:spacing w:before="1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911" w:type="dxa"/>
          </w:tcPr>
          <w:p w14:paraId="38F2B9BC" w14:textId="77777777" w:rsidR="0023485F" w:rsidRDefault="00C63A8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  <w:p w14:paraId="52CC2B07" w14:textId="77777777" w:rsidR="0023485F" w:rsidRDefault="00C63A8D">
            <w:pPr>
              <w:pStyle w:val="TableParagraph"/>
              <w:spacing w:before="10" w:line="310" w:lineRule="atLeast"/>
              <w:ind w:left="235" w:right="550"/>
              <w:rPr>
                <w:sz w:val="24"/>
              </w:rPr>
            </w:pPr>
            <w:r>
              <w:rPr>
                <w:sz w:val="24"/>
              </w:rPr>
              <w:t>Футбол (модуль "Спортивные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игры")</w:t>
            </w:r>
          </w:p>
        </w:tc>
        <w:tc>
          <w:tcPr>
            <w:tcW w:w="686" w:type="dxa"/>
          </w:tcPr>
          <w:p w14:paraId="7D9B7B3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0D1E3DC" w14:textId="77777777" w:rsidR="0023485F" w:rsidRDefault="00C63A8D">
            <w:pPr>
              <w:pStyle w:val="TableParagraph"/>
              <w:spacing w:before="1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86" w:type="dxa"/>
          </w:tcPr>
          <w:p w14:paraId="1F1F5FD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11AC8AA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3510B4E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7883C07C" w14:textId="77777777">
        <w:trPr>
          <w:trHeight w:val="1631"/>
        </w:trPr>
        <w:tc>
          <w:tcPr>
            <w:tcW w:w="518" w:type="dxa"/>
          </w:tcPr>
          <w:p w14:paraId="5A88488C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395404CB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6748A2BB" w14:textId="77777777" w:rsidR="0023485F" w:rsidRDefault="00C63A8D">
            <w:pPr>
              <w:pStyle w:val="TableParagraph"/>
              <w:ind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911" w:type="dxa"/>
          </w:tcPr>
          <w:p w14:paraId="6897C89B" w14:textId="77777777" w:rsidR="0023485F" w:rsidRDefault="00C63A8D">
            <w:pPr>
              <w:pStyle w:val="TableParagraph"/>
              <w:spacing w:before="41" w:line="276" w:lineRule="auto"/>
              <w:ind w:left="235" w:right="1287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выполнению нормативных</w:t>
            </w:r>
          </w:p>
          <w:p w14:paraId="21F7D8FF" w14:textId="77777777" w:rsidR="0023485F" w:rsidRDefault="00C63A8D">
            <w:pPr>
              <w:pStyle w:val="TableParagraph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комплекса</w:t>
            </w:r>
          </w:p>
          <w:p w14:paraId="3C4C7DB0" w14:textId="77777777" w:rsidR="0023485F" w:rsidRDefault="00C63A8D">
            <w:pPr>
              <w:pStyle w:val="TableParagraph"/>
              <w:spacing w:before="4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ГТО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"Спорт")</w:t>
            </w:r>
          </w:p>
        </w:tc>
        <w:tc>
          <w:tcPr>
            <w:tcW w:w="686" w:type="dxa"/>
          </w:tcPr>
          <w:p w14:paraId="5D7E949D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5C183668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27EC18C9" w14:textId="77777777" w:rsidR="0023485F" w:rsidRDefault="00C63A8D">
            <w:pPr>
              <w:pStyle w:val="TableParagraph"/>
              <w:ind w:left="189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86" w:type="dxa"/>
          </w:tcPr>
          <w:p w14:paraId="277FAB2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1832" w:type="dxa"/>
          </w:tcPr>
          <w:p w14:paraId="67D6436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2093" w:type="dxa"/>
          </w:tcPr>
          <w:p w14:paraId="21E565EC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4E9F870F" w14:textId="77777777">
        <w:trPr>
          <w:trHeight w:val="554"/>
        </w:trPr>
        <w:tc>
          <w:tcPr>
            <w:tcW w:w="3429" w:type="dxa"/>
            <w:gridSpan w:val="2"/>
          </w:tcPr>
          <w:p w14:paraId="717C4643" w14:textId="77777777" w:rsidR="0023485F" w:rsidRDefault="00C63A8D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686" w:type="dxa"/>
          </w:tcPr>
          <w:p w14:paraId="47A063DD" w14:textId="77777777" w:rsidR="0023485F" w:rsidRDefault="00C63A8D">
            <w:pPr>
              <w:pStyle w:val="TableParagraph"/>
              <w:spacing w:before="137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5711" w:type="dxa"/>
            <w:gridSpan w:val="3"/>
          </w:tcPr>
          <w:p w14:paraId="6F23E1E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5DD2AB70" w14:textId="77777777">
        <w:trPr>
          <w:trHeight w:val="676"/>
        </w:trPr>
        <w:tc>
          <w:tcPr>
            <w:tcW w:w="3429" w:type="dxa"/>
            <w:gridSpan w:val="2"/>
          </w:tcPr>
          <w:p w14:paraId="590D2064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КОЛИЧЕСТВО</w:t>
            </w:r>
          </w:p>
          <w:p w14:paraId="67A08347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686" w:type="dxa"/>
          </w:tcPr>
          <w:p w14:paraId="13D92AAA" w14:textId="77777777" w:rsidR="0023485F" w:rsidRDefault="00C63A8D">
            <w:pPr>
              <w:pStyle w:val="TableParagraph"/>
              <w:spacing w:before="199"/>
              <w:ind w:left="189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86" w:type="dxa"/>
          </w:tcPr>
          <w:p w14:paraId="0D467681" w14:textId="77777777" w:rsidR="0023485F" w:rsidRDefault="00C63A8D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32" w:type="dxa"/>
          </w:tcPr>
          <w:p w14:paraId="633CF5EC" w14:textId="77777777" w:rsidR="0023485F" w:rsidRDefault="00C63A8D">
            <w:pPr>
              <w:pStyle w:val="TableParagraph"/>
              <w:spacing w:before="199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093" w:type="dxa"/>
          </w:tcPr>
          <w:p w14:paraId="34B34E6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</w:tbl>
    <w:p w14:paraId="7607DD79" w14:textId="77777777" w:rsidR="0023485F" w:rsidRDefault="0023485F">
      <w:pPr>
        <w:pStyle w:val="a3"/>
        <w:spacing w:before="70"/>
        <w:ind w:left="0" w:firstLine="0"/>
        <w:jc w:val="left"/>
        <w:rPr>
          <w:b/>
        </w:rPr>
      </w:pPr>
    </w:p>
    <w:p w14:paraId="26C8597A" w14:textId="77777777" w:rsidR="0023485F" w:rsidRDefault="00C63A8D">
      <w:pPr>
        <w:spacing w:line="276" w:lineRule="auto"/>
        <w:ind w:left="1630" w:right="5502"/>
        <w:rPr>
          <w:b/>
          <w:sz w:val="28"/>
        </w:rPr>
      </w:pPr>
      <w:r>
        <w:rPr>
          <w:b/>
          <w:sz w:val="28"/>
        </w:rPr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7848"/>
        <w:gridCol w:w="987"/>
      </w:tblGrid>
      <w:tr w:rsidR="0023485F" w14:paraId="25BCCF09" w14:textId="77777777">
        <w:trPr>
          <w:trHeight w:val="359"/>
        </w:trPr>
        <w:tc>
          <w:tcPr>
            <w:tcW w:w="994" w:type="dxa"/>
            <w:vMerge w:val="restart"/>
          </w:tcPr>
          <w:p w14:paraId="6F1D7429" w14:textId="77777777" w:rsidR="0023485F" w:rsidRDefault="00C63A8D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7848" w:type="dxa"/>
            <w:vMerge w:val="restart"/>
          </w:tcPr>
          <w:p w14:paraId="57FE36BD" w14:textId="77777777" w:rsidR="0023485F" w:rsidRDefault="00C63A8D">
            <w:pPr>
              <w:pStyle w:val="TableParagraph"/>
              <w:spacing w:before="228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987" w:type="dxa"/>
            <w:tcBorders>
              <w:top w:val="nil"/>
              <w:right w:val="nil"/>
            </w:tcBorders>
          </w:tcPr>
          <w:p w14:paraId="4E86D597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AFA1BBD" w14:textId="77777777">
        <w:trPr>
          <w:trHeight w:val="671"/>
        </w:trPr>
        <w:tc>
          <w:tcPr>
            <w:tcW w:w="994" w:type="dxa"/>
            <w:vMerge/>
            <w:tcBorders>
              <w:top w:val="nil"/>
            </w:tcBorders>
          </w:tcPr>
          <w:p w14:paraId="575F4331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848" w:type="dxa"/>
            <w:vMerge/>
            <w:tcBorders>
              <w:top w:val="nil"/>
            </w:tcBorders>
          </w:tcPr>
          <w:p w14:paraId="7CA18E1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987" w:type="dxa"/>
          </w:tcPr>
          <w:p w14:paraId="5CD5A3CF" w14:textId="77777777" w:rsidR="0023485F" w:rsidRDefault="00C63A8D">
            <w:pPr>
              <w:pStyle w:val="TableParagraph"/>
              <w:spacing w:before="46"/>
              <w:ind w:left="88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</w:tr>
      <w:tr w:rsidR="0023485F" w14:paraId="635E42E7" w14:textId="77777777">
        <w:trPr>
          <w:trHeight w:val="362"/>
        </w:trPr>
        <w:tc>
          <w:tcPr>
            <w:tcW w:w="994" w:type="dxa"/>
          </w:tcPr>
          <w:p w14:paraId="3806C57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48" w:type="dxa"/>
          </w:tcPr>
          <w:p w14:paraId="76D2AC6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</w:t>
            </w:r>
          </w:p>
        </w:tc>
        <w:tc>
          <w:tcPr>
            <w:tcW w:w="987" w:type="dxa"/>
          </w:tcPr>
          <w:p w14:paraId="0B2D4936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2F94958" w14:textId="77777777">
        <w:trPr>
          <w:trHeight w:val="362"/>
        </w:trPr>
        <w:tc>
          <w:tcPr>
            <w:tcW w:w="994" w:type="dxa"/>
          </w:tcPr>
          <w:p w14:paraId="3239912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48" w:type="dxa"/>
          </w:tcPr>
          <w:p w14:paraId="65825AF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87" w:type="dxa"/>
          </w:tcPr>
          <w:p w14:paraId="54E86862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CF63AE1" w14:textId="77777777">
        <w:trPr>
          <w:trHeight w:val="362"/>
        </w:trPr>
        <w:tc>
          <w:tcPr>
            <w:tcW w:w="994" w:type="dxa"/>
          </w:tcPr>
          <w:p w14:paraId="607FBBB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48" w:type="dxa"/>
          </w:tcPr>
          <w:p w14:paraId="1F503F8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987" w:type="dxa"/>
          </w:tcPr>
          <w:p w14:paraId="64A304A6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7D2C294" w14:textId="77777777">
        <w:trPr>
          <w:trHeight w:val="362"/>
        </w:trPr>
        <w:tc>
          <w:tcPr>
            <w:tcW w:w="994" w:type="dxa"/>
          </w:tcPr>
          <w:p w14:paraId="6D3DBD2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48" w:type="dxa"/>
          </w:tcPr>
          <w:p w14:paraId="748D6A5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87" w:type="dxa"/>
          </w:tcPr>
          <w:p w14:paraId="70354CDE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19DC273" w14:textId="77777777">
        <w:trPr>
          <w:trHeight w:val="681"/>
        </w:trPr>
        <w:tc>
          <w:tcPr>
            <w:tcW w:w="994" w:type="dxa"/>
          </w:tcPr>
          <w:p w14:paraId="7B7F913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7F1CE1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48" w:type="dxa"/>
          </w:tcPr>
          <w:p w14:paraId="427BC7FB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Физкультурно-оздоровительные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современного человека</w:t>
            </w:r>
          </w:p>
        </w:tc>
        <w:tc>
          <w:tcPr>
            <w:tcW w:w="987" w:type="dxa"/>
          </w:tcPr>
          <w:p w14:paraId="21B3C58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8AE4BC7" w14:textId="77777777" w:rsidR="0023485F" w:rsidRDefault="00C63A8D">
            <w:pPr>
              <w:pStyle w:val="TableParagraph"/>
              <w:spacing w:before="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1F32218" w14:textId="77777777">
        <w:trPr>
          <w:trHeight w:val="362"/>
        </w:trPr>
        <w:tc>
          <w:tcPr>
            <w:tcW w:w="994" w:type="dxa"/>
          </w:tcPr>
          <w:p w14:paraId="3C396F3F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48" w:type="dxa"/>
          </w:tcPr>
          <w:p w14:paraId="026DA9F1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87" w:type="dxa"/>
          </w:tcPr>
          <w:p w14:paraId="441D452A" w14:textId="77777777" w:rsidR="0023485F" w:rsidRDefault="00C63A8D">
            <w:pPr>
              <w:pStyle w:val="TableParagraph"/>
              <w:spacing w:before="38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50B16D5" w14:textId="77777777">
        <w:trPr>
          <w:trHeight w:val="362"/>
        </w:trPr>
        <w:tc>
          <w:tcPr>
            <w:tcW w:w="994" w:type="dxa"/>
          </w:tcPr>
          <w:p w14:paraId="576FC849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48" w:type="dxa"/>
          </w:tcPr>
          <w:p w14:paraId="766382FD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87" w:type="dxa"/>
          </w:tcPr>
          <w:p w14:paraId="62A52862" w14:textId="77777777" w:rsidR="0023485F" w:rsidRDefault="00C63A8D">
            <w:pPr>
              <w:pStyle w:val="TableParagraph"/>
              <w:spacing w:before="38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EE04623" w14:textId="77777777">
        <w:trPr>
          <w:trHeight w:val="679"/>
        </w:trPr>
        <w:tc>
          <w:tcPr>
            <w:tcW w:w="994" w:type="dxa"/>
          </w:tcPr>
          <w:p w14:paraId="4577E46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38273E0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48" w:type="dxa"/>
          </w:tcPr>
          <w:p w14:paraId="5EA42925" w14:textId="77777777" w:rsidR="0023485F" w:rsidRDefault="00C63A8D">
            <w:pPr>
              <w:pStyle w:val="TableParagraph"/>
              <w:spacing w:before="7" w:line="310" w:lineRule="atLeast"/>
              <w:ind w:left="100" w:right="19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челночный бег 3х10 м</w:t>
            </w:r>
          </w:p>
        </w:tc>
        <w:tc>
          <w:tcPr>
            <w:tcW w:w="987" w:type="dxa"/>
          </w:tcPr>
          <w:p w14:paraId="5ACB694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8938849" w14:textId="77777777" w:rsidR="0023485F" w:rsidRDefault="00C63A8D">
            <w:pPr>
              <w:pStyle w:val="TableParagraph"/>
              <w:spacing w:before="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8FE8939" w14:textId="77777777">
        <w:trPr>
          <w:trHeight w:val="362"/>
        </w:trPr>
        <w:tc>
          <w:tcPr>
            <w:tcW w:w="994" w:type="dxa"/>
          </w:tcPr>
          <w:p w14:paraId="5CEFA2F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848" w:type="dxa"/>
          </w:tcPr>
          <w:p w14:paraId="704B363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987" w:type="dxa"/>
          </w:tcPr>
          <w:p w14:paraId="106CCCEE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9510AEA" w14:textId="77777777">
        <w:trPr>
          <w:trHeight w:val="362"/>
        </w:trPr>
        <w:tc>
          <w:tcPr>
            <w:tcW w:w="994" w:type="dxa"/>
          </w:tcPr>
          <w:p w14:paraId="17E3237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848" w:type="dxa"/>
          </w:tcPr>
          <w:p w14:paraId="7FD4DC0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987" w:type="dxa"/>
          </w:tcPr>
          <w:p w14:paraId="240906A7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B6F131E" w14:textId="77777777">
        <w:trPr>
          <w:trHeight w:val="362"/>
        </w:trPr>
        <w:tc>
          <w:tcPr>
            <w:tcW w:w="994" w:type="dxa"/>
          </w:tcPr>
          <w:p w14:paraId="051C691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848" w:type="dxa"/>
          </w:tcPr>
          <w:p w14:paraId="2DF9103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месте</w:t>
            </w:r>
          </w:p>
        </w:tc>
        <w:tc>
          <w:tcPr>
            <w:tcW w:w="987" w:type="dxa"/>
          </w:tcPr>
          <w:p w14:paraId="46EF0A68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6097DE2" w14:textId="77777777">
        <w:trPr>
          <w:trHeight w:val="362"/>
        </w:trPr>
        <w:tc>
          <w:tcPr>
            <w:tcW w:w="994" w:type="dxa"/>
          </w:tcPr>
          <w:p w14:paraId="4F3D4FD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848" w:type="dxa"/>
          </w:tcPr>
          <w:p w14:paraId="7E2D0B8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987" w:type="dxa"/>
          </w:tcPr>
          <w:p w14:paraId="21200FC3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E4BF560" w14:textId="77777777">
        <w:trPr>
          <w:trHeight w:val="362"/>
        </w:trPr>
        <w:tc>
          <w:tcPr>
            <w:tcW w:w="994" w:type="dxa"/>
          </w:tcPr>
          <w:p w14:paraId="152F435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848" w:type="dxa"/>
          </w:tcPr>
          <w:p w14:paraId="5136F3D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движении</w:t>
            </w:r>
          </w:p>
        </w:tc>
        <w:tc>
          <w:tcPr>
            <w:tcW w:w="987" w:type="dxa"/>
          </w:tcPr>
          <w:p w14:paraId="443632E9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522FF9C" w14:textId="77777777">
        <w:trPr>
          <w:trHeight w:val="362"/>
        </w:trPr>
        <w:tc>
          <w:tcPr>
            <w:tcW w:w="994" w:type="dxa"/>
          </w:tcPr>
          <w:p w14:paraId="731150D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</w:t>
            </w:r>
          </w:p>
        </w:tc>
        <w:tc>
          <w:tcPr>
            <w:tcW w:w="7848" w:type="dxa"/>
          </w:tcPr>
          <w:p w14:paraId="7A56665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груди с </w:t>
            </w: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987" w:type="dxa"/>
          </w:tcPr>
          <w:p w14:paraId="5FA0567E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0B39064" w14:textId="77777777">
        <w:trPr>
          <w:trHeight w:val="364"/>
        </w:trPr>
        <w:tc>
          <w:tcPr>
            <w:tcW w:w="994" w:type="dxa"/>
          </w:tcPr>
          <w:p w14:paraId="4AB4C35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848" w:type="dxa"/>
          </w:tcPr>
          <w:p w14:paraId="13B7896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987" w:type="dxa"/>
          </w:tcPr>
          <w:p w14:paraId="031ED3E4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1B4047F" w14:textId="77777777">
        <w:trPr>
          <w:trHeight w:val="362"/>
        </w:trPr>
        <w:tc>
          <w:tcPr>
            <w:tcW w:w="994" w:type="dxa"/>
          </w:tcPr>
          <w:p w14:paraId="13B73FDF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848" w:type="dxa"/>
          </w:tcPr>
          <w:p w14:paraId="781A1BEF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987" w:type="dxa"/>
          </w:tcPr>
          <w:p w14:paraId="1CAE9C6F" w14:textId="77777777" w:rsidR="0023485F" w:rsidRDefault="00C63A8D">
            <w:pPr>
              <w:pStyle w:val="TableParagraph"/>
              <w:spacing w:before="38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44E5F21" w14:textId="77777777">
        <w:trPr>
          <w:trHeight w:val="359"/>
        </w:trPr>
        <w:tc>
          <w:tcPr>
            <w:tcW w:w="994" w:type="dxa"/>
          </w:tcPr>
          <w:p w14:paraId="221D627E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848" w:type="dxa"/>
          </w:tcPr>
          <w:p w14:paraId="5C58340B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87" w:type="dxa"/>
          </w:tcPr>
          <w:p w14:paraId="3ED173A5" w14:textId="77777777" w:rsidR="0023485F" w:rsidRDefault="00C63A8D">
            <w:pPr>
              <w:pStyle w:val="TableParagraph"/>
              <w:spacing w:before="38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4DA434D4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322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7848"/>
        <w:gridCol w:w="987"/>
      </w:tblGrid>
      <w:tr w:rsidR="0023485F" w14:paraId="47AC08BC" w14:textId="77777777">
        <w:trPr>
          <w:trHeight w:val="362"/>
        </w:trPr>
        <w:tc>
          <w:tcPr>
            <w:tcW w:w="994" w:type="dxa"/>
          </w:tcPr>
          <w:p w14:paraId="2F8B799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848" w:type="dxa"/>
          </w:tcPr>
          <w:p w14:paraId="14C36D4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987" w:type="dxa"/>
          </w:tcPr>
          <w:p w14:paraId="2843AF62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32136BB" w14:textId="77777777">
        <w:trPr>
          <w:trHeight w:val="679"/>
        </w:trPr>
        <w:tc>
          <w:tcPr>
            <w:tcW w:w="994" w:type="dxa"/>
          </w:tcPr>
          <w:p w14:paraId="2DD7EEB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FEE855A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848" w:type="dxa"/>
          </w:tcPr>
          <w:p w14:paraId="0C7EAC7C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 гармоничного телосложения</w:t>
            </w:r>
          </w:p>
        </w:tc>
        <w:tc>
          <w:tcPr>
            <w:tcW w:w="987" w:type="dxa"/>
          </w:tcPr>
          <w:p w14:paraId="72ABBBE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1548939" w14:textId="77777777" w:rsidR="0023485F" w:rsidRDefault="00C63A8D">
            <w:pPr>
              <w:pStyle w:val="TableParagraph"/>
              <w:spacing w:before="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C329EF1" w14:textId="77777777">
        <w:trPr>
          <w:trHeight w:val="362"/>
        </w:trPr>
        <w:tc>
          <w:tcPr>
            <w:tcW w:w="994" w:type="dxa"/>
          </w:tcPr>
          <w:p w14:paraId="0C3D9AC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848" w:type="dxa"/>
          </w:tcPr>
          <w:p w14:paraId="3267548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группировке</w:t>
            </w:r>
          </w:p>
        </w:tc>
        <w:tc>
          <w:tcPr>
            <w:tcW w:w="987" w:type="dxa"/>
          </w:tcPr>
          <w:p w14:paraId="41238F06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67E01E3" w14:textId="77777777">
        <w:trPr>
          <w:trHeight w:val="364"/>
        </w:trPr>
        <w:tc>
          <w:tcPr>
            <w:tcW w:w="994" w:type="dxa"/>
          </w:tcPr>
          <w:p w14:paraId="0D083B2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848" w:type="dxa"/>
          </w:tcPr>
          <w:p w14:paraId="0FD1F21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группировке</w:t>
            </w:r>
          </w:p>
        </w:tc>
        <w:tc>
          <w:tcPr>
            <w:tcW w:w="987" w:type="dxa"/>
          </w:tcPr>
          <w:p w14:paraId="0441AC5C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77600C0" w14:textId="77777777">
        <w:trPr>
          <w:trHeight w:val="362"/>
        </w:trPr>
        <w:tc>
          <w:tcPr>
            <w:tcW w:w="994" w:type="dxa"/>
          </w:tcPr>
          <w:p w14:paraId="0B1B51B6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848" w:type="dxa"/>
          </w:tcPr>
          <w:p w14:paraId="321A6A57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кувырок вперѐд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2"/>
                <w:sz w:val="24"/>
              </w:rPr>
              <w:t xml:space="preserve"> скрестно</w:t>
            </w:r>
          </w:p>
        </w:tc>
        <w:tc>
          <w:tcPr>
            <w:tcW w:w="987" w:type="dxa"/>
          </w:tcPr>
          <w:p w14:paraId="3A6E606D" w14:textId="77777777" w:rsidR="0023485F" w:rsidRDefault="00C63A8D">
            <w:pPr>
              <w:pStyle w:val="TableParagraph"/>
              <w:spacing w:before="38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AC814CF" w14:textId="77777777">
        <w:trPr>
          <w:trHeight w:val="362"/>
        </w:trPr>
        <w:tc>
          <w:tcPr>
            <w:tcW w:w="994" w:type="dxa"/>
          </w:tcPr>
          <w:p w14:paraId="4507A6B5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848" w:type="dxa"/>
          </w:tcPr>
          <w:p w14:paraId="5193493E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прыжки</w:t>
            </w:r>
          </w:p>
        </w:tc>
        <w:tc>
          <w:tcPr>
            <w:tcW w:w="987" w:type="dxa"/>
          </w:tcPr>
          <w:p w14:paraId="1A6DA10C" w14:textId="77777777" w:rsidR="0023485F" w:rsidRDefault="00C63A8D">
            <w:pPr>
              <w:pStyle w:val="TableParagraph"/>
              <w:spacing w:before="38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FADDD46" w14:textId="77777777">
        <w:trPr>
          <w:trHeight w:val="362"/>
        </w:trPr>
        <w:tc>
          <w:tcPr>
            <w:tcW w:w="994" w:type="dxa"/>
          </w:tcPr>
          <w:p w14:paraId="68D3460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848" w:type="dxa"/>
          </w:tcPr>
          <w:p w14:paraId="0C326C1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прыжки</w:t>
            </w:r>
          </w:p>
        </w:tc>
        <w:tc>
          <w:tcPr>
            <w:tcW w:w="987" w:type="dxa"/>
          </w:tcPr>
          <w:p w14:paraId="05685C69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DD416C7" w14:textId="77777777">
        <w:trPr>
          <w:trHeight w:val="362"/>
        </w:trPr>
        <w:tc>
          <w:tcPr>
            <w:tcW w:w="994" w:type="dxa"/>
          </w:tcPr>
          <w:p w14:paraId="1C0E719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848" w:type="dxa"/>
          </w:tcPr>
          <w:p w14:paraId="7128794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бревне</w:t>
            </w:r>
          </w:p>
        </w:tc>
        <w:tc>
          <w:tcPr>
            <w:tcW w:w="987" w:type="dxa"/>
          </w:tcPr>
          <w:p w14:paraId="38C2A22B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C375995" w14:textId="77777777">
        <w:trPr>
          <w:trHeight w:val="362"/>
        </w:trPr>
        <w:tc>
          <w:tcPr>
            <w:tcW w:w="994" w:type="dxa"/>
          </w:tcPr>
          <w:p w14:paraId="6C7A8AE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848" w:type="dxa"/>
          </w:tcPr>
          <w:p w14:paraId="342F01F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лестнице</w:t>
            </w:r>
          </w:p>
        </w:tc>
        <w:tc>
          <w:tcPr>
            <w:tcW w:w="987" w:type="dxa"/>
          </w:tcPr>
          <w:p w14:paraId="0A6ABF3E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15E362B" w14:textId="77777777">
        <w:trPr>
          <w:trHeight w:val="362"/>
        </w:trPr>
        <w:tc>
          <w:tcPr>
            <w:tcW w:w="994" w:type="dxa"/>
          </w:tcPr>
          <w:p w14:paraId="32747B7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848" w:type="dxa"/>
          </w:tcPr>
          <w:p w14:paraId="39B1C2B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скамейке</w:t>
            </w:r>
          </w:p>
        </w:tc>
        <w:tc>
          <w:tcPr>
            <w:tcW w:w="987" w:type="dxa"/>
          </w:tcPr>
          <w:p w14:paraId="73871C86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D18FB0C" w14:textId="77777777">
        <w:trPr>
          <w:trHeight w:val="998"/>
        </w:trPr>
        <w:tc>
          <w:tcPr>
            <w:tcW w:w="994" w:type="dxa"/>
          </w:tcPr>
          <w:p w14:paraId="3650E245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580531F4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A5A4304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848" w:type="dxa"/>
          </w:tcPr>
          <w:p w14:paraId="53C9E77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ГТО:</w:t>
            </w:r>
          </w:p>
          <w:p w14:paraId="03C09E9D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мальчики;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наклон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 из положения стоя на гимнастической скамье</w:t>
            </w:r>
          </w:p>
        </w:tc>
        <w:tc>
          <w:tcPr>
            <w:tcW w:w="987" w:type="dxa"/>
          </w:tcPr>
          <w:p w14:paraId="0F91A83B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61EFA5F0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41BDE578" w14:textId="77777777" w:rsidR="0023485F" w:rsidRDefault="00C63A8D">
            <w:pPr>
              <w:pStyle w:val="TableParagraph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4E476D5" w14:textId="77777777">
        <w:trPr>
          <w:trHeight w:val="995"/>
        </w:trPr>
        <w:tc>
          <w:tcPr>
            <w:tcW w:w="994" w:type="dxa"/>
          </w:tcPr>
          <w:p w14:paraId="3263B5A8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363CADA5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0DE74F2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848" w:type="dxa"/>
          </w:tcPr>
          <w:p w14:paraId="0139583C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ГТО:</w:t>
            </w:r>
          </w:p>
          <w:p w14:paraId="0FFAB3FE" w14:textId="77777777" w:rsidR="0023485F" w:rsidRDefault="00C63A8D">
            <w:pPr>
              <w:pStyle w:val="TableParagraph"/>
              <w:spacing w:before="10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разгибание рук в упоре лежа на полу</w:t>
            </w:r>
          </w:p>
        </w:tc>
        <w:tc>
          <w:tcPr>
            <w:tcW w:w="987" w:type="dxa"/>
          </w:tcPr>
          <w:p w14:paraId="1FD7C19D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332B54B4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205D431D" w14:textId="77777777" w:rsidR="0023485F" w:rsidRDefault="00C63A8D">
            <w:pPr>
              <w:pStyle w:val="TableParagraph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46C844B" w14:textId="77777777">
        <w:trPr>
          <w:trHeight w:val="678"/>
        </w:trPr>
        <w:tc>
          <w:tcPr>
            <w:tcW w:w="994" w:type="dxa"/>
          </w:tcPr>
          <w:p w14:paraId="3BAF898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83CE94F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848" w:type="dxa"/>
          </w:tcPr>
          <w:p w14:paraId="33CF6041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 нормативов</w:t>
            </w:r>
            <w:r>
              <w:rPr>
                <w:sz w:val="24"/>
              </w:rPr>
              <w:t>.</w:t>
            </w:r>
          </w:p>
        </w:tc>
        <w:tc>
          <w:tcPr>
            <w:tcW w:w="987" w:type="dxa"/>
          </w:tcPr>
          <w:p w14:paraId="35AC6E5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310BE97" w14:textId="77777777" w:rsidR="0023485F" w:rsidRDefault="00C63A8D">
            <w:pPr>
              <w:pStyle w:val="TableParagraph"/>
              <w:spacing w:before="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21C3F99" w14:textId="77777777">
        <w:trPr>
          <w:trHeight w:val="362"/>
        </w:trPr>
        <w:tc>
          <w:tcPr>
            <w:tcW w:w="994" w:type="dxa"/>
          </w:tcPr>
          <w:p w14:paraId="721BF82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848" w:type="dxa"/>
          </w:tcPr>
          <w:p w14:paraId="360ADD6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стопы</w:t>
            </w:r>
          </w:p>
        </w:tc>
        <w:tc>
          <w:tcPr>
            <w:tcW w:w="987" w:type="dxa"/>
          </w:tcPr>
          <w:p w14:paraId="59DBD8E2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896FD51" w14:textId="77777777">
        <w:trPr>
          <w:trHeight w:val="364"/>
        </w:trPr>
        <w:tc>
          <w:tcPr>
            <w:tcW w:w="994" w:type="dxa"/>
          </w:tcPr>
          <w:p w14:paraId="70C0C73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848" w:type="dxa"/>
          </w:tcPr>
          <w:p w14:paraId="2EA6913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катящегося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стопы</w:t>
            </w:r>
          </w:p>
        </w:tc>
        <w:tc>
          <w:tcPr>
            <w:tcW w:w="987" w:type="dxa"/>
          </w:tcPr>
          <w:p w14:paraId="471EEDD6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8A5648D" w14:textId="77777777">
        <w:trPr>
          <w:trHeight w:val="362"/>
        </w:trPr>
        <w:tc>
          <w:tcPr>
            <w:tcW w:w="994" w:type="dxa"/>
          </w:tcPr>
          <w:p w14:paraId="2380C659" w14:textId="77777777" w:rsidR="0023485F" w:rsidRDefault="00C63A8D">
            <w:pPr>
              <w:pStyle w:val="TableParagraph"/>
              <w:spacing w:before="39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848" w:type="dxa"/>
          </w:tcPr>
          <w:p w14:paraId="1E460778" w14:textId="77777777" w:rsidR="0023485F" w:rsidRDefault="00C63A8D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Олимпийские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987" w:type="dxa"/>
          </w:tcPr>
          <w:p w14:paraId="7F9956D7" w14:textId="77777777" w:rsidR="0023485F" w:rsidRDefault="00C63A8D">
            <w:pPr>
              <w:pStyle w:val="TableParagraph"/>
              <w:spacing w:before="39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F14EC26" w14:textId="77777777">
        <w:trPr>
          <w:trHeight w:val="362"/>
        </w:trPr>
        <w:tc>
          <w:tcPr>
            <w:tcW w:w="994" w:type="dxa"/>
          </w:tcPr>
          <w:p w14:paraId="3C0F452C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848" w:type="dxa"/>
          </w:tcPr>
          <w:p w14:paraId="30DD7B8E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</w:t>
            </w:r>
          </w:p>
        </w:tc>
        <w:tc>
          <w:tcPr>
            <w:tcW w:w="987" w:type="dxa"/>
          </w:tcPr>
          <w:p w14:paraId="3BD9D6DF" w14:textId="77777777" w:rsidR="0023485F" w:rsidRDefault="00C63A8D">
            <w:pPr>
              <w:pStyle w:val="TableParagraph"/>
              <w:spacing w:before="38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4826FDE" w14:textId="77777777">
        <w:trPr>
          <w:trHeight w:val="362"/>
        </w:trPr>
        <w:tc>
          <w:tcPr>
            <w:tcW w:w="994" w:type="dxa"/>
          </w:tcPr>
          <w:p w14:paraId="50B43E0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848" w:type="dxa"/>
          </w:tcPr>
          <w:p w14:paraId="2DBD672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двухшажным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87" w:type="dxa"/>
          </w:tcPr>
          <w:p w14:paraId="562BAC6B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2854286" w14:textId="77777777">
        <w:trPr>
          <w:trHeight w:val="362"/>
        </w:trPr>
        <w:tc>
          <w:tcPr>
            <w:tcW w:w="994" w:type="dxa"/>
          </w:tcPr>
          <w:p w14:paraId="7B0A802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848" w:type="dxa"/>
          </w:tcPr>
          <w:p w14:paraId="5CE400B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двухшажным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87" w:type="dxa"/>
          </w:tcPr>
          <w:p w14:paraId="31FD03BD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71DFA66" w14:textId="77777777">
        <w:trPr>
          <w:trHeight w:val="362"/>
        </w:trPr>
        <w:tc>
          <w:tcPr>
            <w:tcW w:w="994" w:type="dxa"/>
          </w:tcPr>
          <w:p w14:paraId="5D55F8D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848" w:type="dxa"/>
          </w:tcPr>
          <w:p w14:paraId="4638ABC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 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переступания</w:t>
            </w:r>
          </w:p>
        </w:tc>
        <w:tc>
          <w:tcPr>
            <w:tcW w:w="987" w:type="dxa"/>
          </w:tcPr>
          <w:p w14:paraId="07237A78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DDCF671" w14:textId="77777777">
        <w:trPr>
          <w:trHeight w:val="362"/>
        </w:trPr>
        <w:tc>
          <w:tcPr>
            <w:tcW w:w="994" w:type="dxa"/>
          </w:tcPr>
          <w:p w14:paraId="541C0CB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848" w:type="dxa"/>
          </w:tcPr>
          <w:p w14:paraId="5320DDD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 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переступания</w:t>
            </w:r>
          </w:p>
        </w:tc>
        <w:tc>
          <w:tcPr>
            <w:tcW w:w="987" w:type="dxa"/>
          </w:tcPr>
          <w:p w14:paraId="2EEA4EC7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56850AD" w14:textId="77777777">
        <w:trPr>
          <w:trHeight w:val="362"/>
        </w:trPr>
        <w:tc>
          <w:tcPr>
            <w:tcW w:w="994" w:type="dxa"/>
          </w:tcPr>
          <w:p w14:paraId="50E7383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848" w:type="dxa"/>
          </w:tcPr>
          <w:p w14:paraId="5163CCC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Подъѐм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«лесенка»</w:t>
            </w:r>
          </w:p>
        </w:tc>
        <w:tc>
          <w:tcPr>
            <w:tcW w:w="987" w:type="dxa"/>
          </w:tcPr>
          <w:p w14:paraId="7CB3B65F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C8193DB" w14:textId="77777777">
        <w:trPr>
          <w:trHeight w:val="362"/>
        </w:trPr>
        <w:tc>
          <w:tcPr>
            <w:tcW w:w="994" w:type="dxa"/>
          </w:tcPr>
          <w:p w14:paraId="5DEBC18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848" w:type="dxa"/>
          </w:tcPr>
          <w:p w14:paraId="386D541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Подъѐм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«лесенка»</w:t>
            </w:r>
          </w:p>
        </w:tc>
        <w:tc>
          <w:tcPr>
            <w:tcW w:w="987" w:type="dxa"/>
          </w:tcPr>
          <w:p w14:paraId="553F67E5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C8B076C" w14:textId="77777777">
        <w:trPr>
          <w:trHeight w:val="362"/>
        </w:trPr>
        <w:tc>
          <w:tcPr>
            <w:tcW w:w="994" w:type="dxa"/>
          </w:tcPr>
          <w:p w14:paraId="1212265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848" w:type="dxa"/>
          </w:tcPr>
          <w:p w14:paraId="5D55426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Спуск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склона</w:t>
            </w:r>
          </w:p>
        </w:tc>
        <w:tc>
          <w:tcPr>
            <w:tcW w:w="987" w:type="dxa"/>
          </w:tcPr>
          <w:p w14:paraId="2AE133C0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B779778" w14:textId="77777777">
        <w:trPr>
          <w:trHeight w:val="362"/>
        </w:trPr>
        <w:tc>
          <w:tcPr>
            <w:tcW w:w="994" w:type="dxa"/>
          </w:tcPr>
          <w:p w14:paraId="1CA8765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848" w:type="dxa"/>
          </w:tcPr>
          <w:p w14:paraId="05D041E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Спуск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склона</w:t>
            </w:r>
          </w:p>
        </w:tc>
        <w:tc>
          <w:tcPr>
            <w:tcW w:w="987" w:type="dxa"/>
          </w:tcPr>
          <w:p w14:paraId="217DA033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333D946" w14:textId="77777777">
        <w:trPr>
          <w:trHeight w:val="362"/>
        </w:trPr>
        <w:tc>
          <w:tcPr>
            <w:tcW w:w="994" w:type="dxa"/>
          </w:tcPr>
          <w:p w14:paraId="65FAD9B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848" w:type="dxa"/>
          </w:tcPr>
          <w:p w14:paraId="637F3CE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спуске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склона</w:t>
            </w:r>
          </w:p>
        </w:tc>
        <w:tc>
          <w:tcPr>
            <w:tcW w:w="987" w:type="dxa"/>
          </w:tcPr>
          <w:p w14:paraId="234FB086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01C486C" w14:textId="77777777">
        <w:trPr>
          <w:trHeight w:val="681"/>
        </w:trPr>
        <w:tc>
          <w:tcPr>
            <w:tcW w:w="994" w:type="dxa"/>
          </w:tcPr>
          <w:p w14:paraId="37232F0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BD07FF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848" w:type="dxa"/>
          </w:tcPr>
          <w:p w14:paraId="68C98E01" w14:textId="77777777" w:rsidR="0023485F" w:rsidRDefault="00C63A8D">
            <w:pPr>
              <w:pStyle w:val="TableParagraph"/>
              <w:spacing w:before="7" w:line="310" w:lineRule="atLeast"/>
              <w:ind w:left="100" w:right="19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 1 км</w:t>
            </w:r>
          </w:p>
        </w:tc>
        <w:tc>
          <w:tcPr>
            <w:tcW w:w="987" w:type="dxa"/>
          </w:tcPr>
          <w:p w14:paraId="1759987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33A56AE" w14:textId="77777777" w:rsidR="0023485F" w:rsidRDefault="00C63A8D">
            <w:pPr>
              <w:pStyle w:val="TableParagraph"/>
              <w:spacing w:before="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30F77F6" w14:textId="77777777">
        <w:trPr>
          <w:trHeight w:val="362"/>
        </w:trPr>
        <w:tc>
          <w:tcPr>
            <w:tcW w:w="994" w:type="dxa"/>
          </w:tcPr>
          <w:p w14:paraId="681330B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7848" w:type="dxa"/>
          </w:tcPr>
          <w:p w14:paraId="4340183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87" w:type="dxa"/>
          </w:tcPr>
          <w:p w14:paraId="0CEE0A58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CD9B059" w14:textId="77777777">
        <w:trPr>
          <w:trHeight w:val="362"/>
        </w:trPr>
        <w:tc>
          <w:tcPr>
            <w:tcW w:w="994" w:type="dxa"/>
          </w:tcPr>
          <w:p w14:paraId="2379CF5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46</w:t>
            </w:r>
          </w:p>
        </w:tc>
        <w:tc>
          <w:tcPr>
            <w:tcW w:w="7848" w:type="dxa"/>
          </w:tcPr>
          <w:p w14:paraId="1315091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нижняя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87" w:type="dxa"/>
          </w:tcPr>
          <w:p w14:paraId="29098255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146012B" w14:textId="77777777">
        <w:trPr>
          <w:trHeight w:val="362"/>
        </w:trPr>
        <w:tc>
          <w:tcPr>
            <w:tcW w:w="994" w:type="dxa"/>
          </w:tcPr>
          <w:p w14:paraId="764F2C6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7848" w:type="dxa"/>
          </w:tcPr>
          <w:p w14:paraId="566694B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снизу</w:t>
            </w:r>
          </w:p>
        </w:tc>
        <w:tc>
          <w:tcPr>
            <w:tcW w:w="987" w:type="dxa"/>
          </w:tcPr>
          <w:p w14:paraId="3864776A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6A0EEC8" w14:textId="77777777">
        <w:trPr>
          <w:trHeight w:val="359"/>
        </w:trPr>
        <w:tc>
          <w:tcPr>
            <w:tcW w:w="994" w:type="dxa"/>
          </w:tcPr>
          <w:p w14:paraId="75A7720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7848" w:type="dxa"/>
          </w:tcPr>
          <w:p w14:paraId="33CFA66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снизу</w:t>
            </w:r>
          </w:p>
        </w:tc>
        <w:tc>
          <w:tcPr>
            <w:tcW w:w="987" w:type="dxa"/>
          </w:tcPr>
          <w:p w14:paraId="4030AE71" w14:textId="77777777" w:rsidR="0023485F" w:rsidRDefault="00C63A8D">
            <w:pPr>
              <w:pStyle w:val="TableParagraph"/>
              <w:spacing w:before="41"/>
              <w:ind w:left="80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06F53E4F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654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7848"/>
        <w:gridCol w:w="987"/>
      </w:tblGrid>
      <w:tr w:rsidR="0023485F" w14:paraId="30AD2D33" w14:textId="77777777">
        <w:trPr>
          <w:trHeight w:val="362"/>
        </w:trPr>
        <w:tc>
          <w:tcPr>
            <w:tcW w:w="994" w:type="dxa"/>
          </w:tcPr>
          <w:p w14:paraId="0964136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7848" w:type="dxa"/>
          </w:tcPr>
          <w:p w14:paraId="5F48FA7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87" w:type="dxa"/>
          </w:tcPr>
          <w:p w14:paraId="0DBD4282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7484FA9" w14:textId="77777777">
        <w:trPr>
          <w:trHeight w:val="362"/>
        </w:trPr>
        <w:tc>
          <w:tcPr>
            <w:tcW w:w="994" w:type="dxa"/>
          </w:tcPr>
          <w:p w14:paraId="7EABCB4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848" w:type="dxa"/>
          </w:tcPr>
          <w:p w14:paraId="1FA337A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Приѐм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87" w:type="dxa"/>
          </w:tcPr>
          <w:p w14:paraId="539A735B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6095C68" w14:textId="77777777">
        <w:trPr>
          <w:trHeight w:val="362"/>
        </w:trPr>
        <w:tc>
          <w:tcPr>
            <w:tcW w:w="994" w:type="dxa"/>
          </w:tcPr>
          <w:p w14:paraId="5C24EBE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848" w:type="dxa"/>
          </w:tcPr>
          <w:p w14:paraId="0F7B9B4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987" w:type="dxa"/>
          </w:tcPr>
          <w:p w14:paraId="14016EEE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1B684B5" w14:textId="77777777">
        <w:trPr>
          <w:trHeight w:val="362"/>
        </w:trPr>
        <w:tc>
          <w:tcPr>
            <w:tcW w:w="994" w:type="dxa"/>
          </w:tcPr>
          <w:p w14:paraId="002AC14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7848" w:type="dxa"/>
          </w:tcPr>
          <w:p w14:paraId="034461F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мячом</w:t>
            </w:r>
          </w:p>
        </w:tc>
        <w:tc>
          <w:tcPr>
            <w:tcW w:w="987" w:type="dxa"/>
          </w:tcPr>
          <w:p w14:paraId="716EC633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D856D52" w14:textId="77777777">
        <w:trPr>
          <w:trHeight w:val="362"/>
        </w:trPr>
        <w:tc>
          <w:tcPr>
            <w:tcW w:w="994" w:type="dxa"/>
          </w:tcPr>
          <w:p w14:paraId="120DE6D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7848" w:type="dxa"/>
          </w:tcPr>
          <w:p w14:paraId="3A5DFD8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дня</w:t>
            </w:r>
          </w:p>
        </w:tc>
        <w:tc>
          <w:tcPr>
            <w:tcW w:w="987" w:type="dxa"/>
          </w:tcPr>
          <w:p w14:paraId="42D4170F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1E3C7DE" w14:textId="77777777">
        <w:trPr>
          <w:trHeight w:val="362"/>
        </w:trPr>
        <w:tc>
          <w:tcPr>
            <w:tcW w:w="994" w:type="dxa"/>
          </w:tcPr>
          <w:p w14:paraId="62BFB89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7848" w:type="dxa"/>
          </w:tcPr>
          <w:p w14:paraId="7019052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зарядки</w:t>
            </w:r>
          </w:p>
        </w:tc>
        <w:tc>
          <w:tcPr>
            <w:tcW w:w="987" w:type="dxa"/>
          </w:tcPr>
          <w:p w14:paraId="0AE72E31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9B59301" w14:textId="77777777">
        <w:trPr>
          <w:trHeight w:val="364"/>
        </w:trPr>
        <w:tc>
          <w:tcPr>
            <w:tcW w:w="994" w:type="dxa"/>
          </w:tcPr>
          <w:p w14:paraId="7A77871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7848" w:type="dxa"/>
          </w:tcPr>
          <w:p w14:paraId="56861EF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прямой»</w:t>
            </w:r>
          </w:p>
        </w:tc>
        <w:tc>
          <w:tcPr>
            <w:tcW w:w="987" w:type="dxa"/>
          </w:tcPr>
          <w:p w14:paraId="72600BE7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C653AF0" w14:textId="77777777">
        <w:trPr>
          <w:trHeight w:val="362"/>
        </w:trPr>
        <w:tc>
          <w:tcPr>
            <w:tcW w:w="994" w:type="dxa"/>
          </w:tcPr>
          <w:p w14:paraId="75D57164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7848" w:type="dxa"/>
          </w:tcPr>
          <w:p w14:paraId="186BF5FA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прямой»</w:t>
            </w:r>
          </w:p>
        </w:tc>
        <w:tc>
          <w:tcPr>
            <w:tcW w:w="987" w:type="dxa"/>
          </w:tcPr>
          <w:p w14:paraId="00C839FC" w14:textId="77777777" w:rsidR="0023485F" w:rsidRDefault="00C63A8D">
            <w:pPr>
              <w:pStyle w:val="TableParagraph"/>
              <w:spacing w:before="38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DA5022E" w14:textId="77777777">
        <w:trPr>
          <w:trHeight w:val="362"/>
        </w:trPr>
        <w:tc>
          <w:tcPr>
            <w:tcW w:w="994" w:type="dxa"/>
          </w:tcPr>
          <w:p w14:paraId="7292BA1D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7848" w:type="dxa"/>
          </w:tcPr>
          <w:p w14:paraId="01FAE755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кругу»</w:t>
            </w:r>
          </w:p>
        </w:tc>
        <w:tc>
          <w:tcPr>
            <w:tcW w:w="987" w:type="dxa"/>
          </w:tcPr>
          <w:p w14:paraId="11895C42" w14:textId="77777777" w:rsidR="0023485F" w:rsidRDefault="00C63A8D">
            <w:pPr>
              <w:pStyle w:val="TableParagraph"/>
              <w:spacing w:before="38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4C5AD62" w14:textId="77777777">
        <w:trPr>
          <w:trHeight w:val="362"/>
        </w:trPr>
        <w:tc>
          <w:tcPr>
            <w:tcW w:w="994" w:type="dxa"/>
          </w:tcPr>
          <w:p w14:paraId="1E51840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7848" w:type="dxa"/>
          </w:tcPr>
          <w:p w14:paraId="3842571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кругу»</w:t>
            </w:r>
          </w:p>
        </w:tc>
        <w:tc>
          <w:tcPr>
            <w:tcW w:w="987" w:type="dxa"/>
          </w:tcPr>
          <w:p w14:paraId="641495DA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2B0ED35" w14:textId="77777777">
        <w:trPr>
          <w:trHeight w:val="362"/>
        </w:trPr>
        <w:tc>
          <w:tcPr>
            <w:tcW w:w="994" w:type="dxa"/>
          </w:tcPr>
          <w:p w14:paraId="2E992C4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7848" w:type="dxa"/>
          </w:tcPr>
          <w:p w14:paraId="4544183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«змейкой»</w:t>
            </w:r>
          </w:p>
        </w:tc>
        <w:tc>
          <w:tcPr>
            <w:tcW w:w="987" w:type="dxa"/>
          </w:tcPr>
          <w:p w14:paraId="606235A5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620C045" w14:textId="77777777">
        <w:trPr>
          <w:trHeight w:val="362"/>
        </w:trPr>
        <w:tc>
          <w:tcPr>
            <w:tcW w:w="994" w:type="dxa"/>
          </w:tcPr>
          <w:p w14:paraId="4888E42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7848" w:type="dxa"/>
          </w:tcPr>
          <w:p w14:paraId="46A61E4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Обводка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ориентиров</w:t>
            </w:r>
          </w:p>
        </w:tc>
        <w:tc>
          <w:tcPr>
            <w:tcW w:w="987" w:type="dxa"/>
          </w:tcPr>
          <w:p w14:paraId="6DE3C59B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DEA4893" w14:textId="77777777">
        <w:trPr>
          <w:trHeight w:val="362"/>
        </w:trPr>
        <w:tc>
          <w:tcPr>
            <w:tcW w:w="994" w:type="dxa"/>
          </w:tcPr>
          <w:p w14:paraId="417D05B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7848" w:type="dxa"/>
          </w:tcPr>
          <w:p w14:paraId="7451E1F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ноги»</w:t>
            </w:r>
          </w:p>
        </w:tc>
        <w:tc>
          <w:tcPr>
            <w:tcW w:w="987" w:type="dxa"/>
          </w:tcPr>
          <w:p w14:paraId="0457F8A3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2E6826C" w14:textId="77777777">
        <w:trPr>
          <w:trHeight w:val="679"/>
        </w:trPr>
        <w:tc>
          <w:tcPr>
            <w:tcW w:w="994" w:type="dxa"/>
          </w:tcPr>
          <w:p w14:paraId="5FEF148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1F46DAA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848" w:type="dxa"/>
          </w:tcPr>
          <w:p w14:paraId="49200A0B" w14:textId="77777777" w:rsidR="0023485F" w:rsidRDefault="00C63A8D">
            <w:pPr>
              <w:pStyle w:val="TableParagraph"/>
              <w:spacing w:before="7" w:line="310" w:lineRule="atLeast"/>
              <w:ind w:left="100" w:right="19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длину с места толчком двумя ногами</w:t>
            </w:r>
          </w:p>
        </w:tc>
        <w:tc>
          <w:tcPr>
            <w:tcW w:w="987" w:type="dxa"/>
          </w:tcPr>
          <w:p w14:paraId="6D2E286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ED1D509" w14:textId="77777777" w:rsidR="0023485F" w:rsidRDefault="00C63A8D">
            <w:pPr>
              <w:pStyle w:val="TableParagraph"/>
              <w:spacing w:before="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5F0C642" w14:textId="77777777">
        <w:trPr>
          <w:trHeight w:val="362"/>
        </w:trPr>
        <w:tc>
          <w:tcPr>
            <w:tcW w:w="994" w:type="dxa"/>
          </w:tcPr>
          <w:p w14:paraId="1026665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7848" w:type="dxa"/>
          </w:tcPr>
          <w:p w14:paraId="2C31E4D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неподвижную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мишень</w:t>
            </w:r>
          </w:p>
        </w:tc>
        <w:tc>
          <w:tcPr>
            <w:tcW w:w="987" w:type="dxa"/>
          </w:tcPr>
          <w:p w14:paraId="1123D00A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DD05C77" w14:textId="77777777">
        <w:trPr>
          <w:trHeight w:val="681"/>
        </w:trPr>
        <w:tc>
          <w:tcPr>
            <w:tcW w:w="994" w:type="dxa"/>
          </w:tcPr>
          <w:p w14:paraId="20F2956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55AC945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7848" w:type="dxa"/>
          </w:tcPr>
          <w:p w14:paraId="56E813AA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 весом 150 г</w:t>
            </w:r>
          </w:p>
        </w:tc>
        <w:tc>
          <w:tcPr>
            <w:tcW w:w="987" w:type="dxa"/>
          </w:tcPr>
          <w:p w14:paraId="2047320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6581FFF" w14:textId="77777777" w:rsidR="0023485F" w:rsidRDefault="00C63A8D">
            <w:pPr>
              <w:pStyle w:val="TableParagraph"/>
              <w:spacing w:before="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0A37F94" w14:textId="77777777">
        <w:trPr>
          <w:trHeight w:val="362"/>
        </w:trPr>
        <w:tc>
          <w:tcPr>
            <w:tcW w:w="994" w:type="dxa"/>
          </w:tcPr>
          <w:p w14:paraId="1D78317A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7848" w:type="dxa"/>
          </w:tcPr>
          <w:p w14:paraId="270ECC8B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разбега</w:t>
            </w:r>
          </w:p>
        </w:tc>
        <w:tc>
          <w:tcPr>
            <w:tcW w:w="987" w:type="dxa"/>
          </w:tcPr>
          <w:p w14:paraId="7DC9C550" w14:textId="77777777" w:rsidR="0023485F" w:rsidRDefault="00C63A8D">
            <w:pPr>
              <w:pStyle w:val="TableParagraph"/>
              <w:spacing w:before="38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EC03C17" w14:textId="77777777">
        <w:trPr>
          <w:trHeight w:val="362"/>
        </w:trPr>
        <w:tc>
          <w:tcPr>
            <w:tcW w:w="994" w:type="dxa"/>
          </w:tcPr>
          <w:p w14:paraId="5B6231C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7848" w:type="dxa"/>
          </w:tcPr>
          <w:p w14:paraId="611D419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87" w:type="dxa"/>
          </w:tcPr>
          <w:p w14:paraId="3A692514" w14:textId="77777777" w:rsidR="0023485F" w:rsidRDefault="00C63A8D">
            <w:pPr>
              <w:pStyle w:val="TableParagraph"/>
              <w:spacing w:before="4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B4FAF5E" w14:textId="77777777">
        <w:trPr>
          <w:trHeight w:val="679"/>
        </w:trPr>
        <w:tc>
          <w:tcPr>
            <w:tcW w:w="994" w:type="dxa"/>
          </w:tcPr>
          <w:p w14:paraId="5FCE37AA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053A5199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7848" w:type="dxa"/>
          </w:tcPr>
          <w:p w14:paraId="29591015" w14:textId="77777777" w:rsidR="0023485F" w:rsidRDefault="00C63A8D">
            <w:pPr>
              <w:pStyle w:val="TableParagraph"/>
              <w:spacing w:before="7" w:line="310" w:lineRule="atLeast"/>
              <w:ind w:left="100" w:right="199"/>
              <w:rPr>
                <w:sz w:val="24"/>
              </w:rPr>
            </w:pPr>
            <w:r>
              <w:rPr>
                <w:sz w:val="24"/>
              </w:rPr>
              <w:t>Летний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техники выполнения испытаний (тестов) 3 </w:t>
            </w:r>
            <w:r>
              <w:rPr>
                <w:sz w:val="24"/>
              </w:rPr>
              <w:t>ступени)</w:t>
            </w:r>
          </w:p>
        </w:tc>
        <w:tc>
          <w:tcPr>
            <w:tcW w:w="987" w:type="dxa"/>
          </w:tcPr>
          <w:p w14:paraId="58CAC3A1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75BFD4B2" w14:textId="77777777" w:rsidR="0023485F" w:rsidRDefault="00C63A8D">
            <w:pPr>
              <w:pStyle w:val="TableParagraph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C6CEDBE" w14:textId="77777777">
        <w:trPr>
          <w:trHeight w:val="678"/>
        </w:trPr>
        <w:tc>
          <w:tcPr>
            <w:tcW w:w="994" w:type="dxa"/>
          </w:tcPr>
          <w:p w14:paraId="1B0788F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B1EEB3D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848" w:type="dxa"/>
          </w:tcPr>
          <w:p w14:paraId="3C3345C6" w14:textId="77777777" w:rsidR="0023485F" w:rsidRDefault="00C63A8D">
            <w:pPr>
              <w:pStyle w:val="TableParagraph"/>
              <w:spacing w:before="7" w:line="310" w:lineRule="atLeast"/>
              <w:ind w:left="100" w:right="199"/>
              <w:rPr>
                <w:sz w:val="24"/>
              </w:rPr>
            </w:pPr>
            <w:r>
              <w:rPr>
                <w:sz w:val="24"/>
              </w:rPr>
              <w:t>Зимний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техники выполнения испытаний (тестов)</w:t>
            </w:r>
            <w:r>
              <w:rPr>
                <w:sz w:val="24"/>
              </w:rPr>
              <w:t>.</w:t>
            </w:r>
          </w:p>
        </w:tc>
        <w:tc>
          <w:tcPr>
            <w:tcW w:w="987" w:type="dxa"/>
          </w:tcPr>
          <w:p w14:paraId="160882C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F8D57C4" w14:textId="77777777" w:rsidR="0023485F" w:rsidRDefault="00C63A8D">
            <w:pPr>
              <w:pStyle w:val="TableParagraph"/>
              <w:spacing w:before="1"/>
              <w:ind w:left="42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E466D5E" w14:textId="77777777">
        <w:trPr>
          <w:trHeight w:val="362"/>
        </w:trPr>
        <w:tc>
          <w:tcPr>
            <w:tcW w:w="8842" w:type="dxa"/>
            <w:gridSpan w:val="2"/>
          </w:tcPr>
          <w:p w14:paraId="09E96F50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87" w:type="dxa"/>
          </w:tcPr>
          <w:p w14:paraId="5B600902" w14:textId="77777777" w:rsidR="0023485F" w:rsidRDefault="00C63A8D">
            <w:pPr>
              <w:pStyle w:val="TableParagraph"/>
              <w:spacing w:before="41"/>
              <w:ind w:left="43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14:paraId="3EDE683F" w14:textId="77777777" w:rsidR="0023485F" w:rsidRDefault="00C63A8D">
      <w:pPr>
        <w:spacing w:before="23" w:after="50"/>
        <w:ind w:left="1630"/>
        <w:rPr>
          <w:b/>
          <w:sz w:val="28"/>
        </w:rPr>
      </w:pPr>
      <w:r>
        <w:rPr>
          <w:b/>
          <w:sz w:val="28"/>
        </w:rPr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56"/>
        <w:gridCol w:w="986"/>
      </w:tblGrid>
      <w:tr w:rsidR="0023485F" w14:paraId="02B04C00" w14:textId="77777777">
        <w:trPr>
          <w:trHeight w:val="359"/>
        </w:trPr>
        <w:tc>
          <w:tcPr>
            <w:tcW w:w="1085" w:type="dxa"/>
            <w:vMerge w:val="restart"/>
          </w:tcPr>
          <w:p w14:paraId="7551FC18" w14:textId="77777777" w:rsidR="0023485F" w:rsidRDefault="00C63A8D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7756" w:type="dxa"/>
            <w:vMerge w:val="restart"/>
          </w:tcPr>
          <w:p w14:paraId="6541224C" w14:textId="77777777" w:rsidR="0023485F" w:rsidRDefault="00C63A8D">
            <w:pPr>
              <w:pStyle w:val="TableParagraph"/>
              <w:spacing w:before="228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986" w:type="dxa"/>
            <w:tcBorders>
              <w:top w:val="nil"/>
              <w:right w:val="nil"/>
            </w:tcBorders>
          </w:tcPr>
          <w:p w14:paraId="0ECDA7F0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B67962E" w14:textId="77777777">
        <w:trPr>
          <w:trHeight w:val="671"/>
        </w:trPr>
        <w:tc>
          <w:tcPr>
            <w:tcW w:w="1085" w:type="dxa"/>
            <w:vMerge/>
            <w:tcBorders>
              <w:top w:val="nil"/>
            </w:tcBorders>
          </w:tcPr>
          <w:p w14:paraId="40605D1D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756" w:type="dxa"/>
            <w:vMerge/>
            <w:tcBorders>
              <w:top w:val="nil"/>
            </w:tcBorders>
          </w:tcPr>
          <w:p w14:paraId="4BE0F575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</w:tcPr>
          <w:p w14:paraId="103564C5" w14:textId="77777777" w:rsidR="0023485F" w:rsidRDefault="00C63A8D">
            <w:pPr>
              <w:pStyle w:val="TableParagraph"/>
              <w:spacing w:before="46"/>
              <w:ind w:left="88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</w:tr>
      <w:tr w:rsidR="0023485F" w14:paraId="51276491" w14:textId="77777777">
        <w:trPr>
          <w:trHeight w:val="362"/>
        </w:trPr>
        <w:tc>
          <w:tcPr>
            <w:tcW w:w="1085" w:type="dxa"/>
          </w:tcPr>
          <w:p w14:paraId="7FF960E3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56" w:type="dxa"/>
          </w:tcPr>
          <w:p w14:paraId="1D06E02D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Возрождение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Олимпийских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</w:t>
            </w:r>
          </w:p>
        </w:tc>
        <w:tc>
          <w:tcPr>
            <w:tcW w:w="986" w:type="dxa"/>
          </w:tcPr>
          <w:p w14:paraId="2BD2CDA1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BAA8696" w14:textId="77777777">
        <w:trPr>
          <w:trHeight w:val="362"/>
        </w:trPr>
        <w:tc>
          <w:tcPr>
            <w:tcW w:w="1085" w:type="dxa"/>
          </w:tcPr>
          <w:p w14:paraId="6F49E8A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56" w:type="dxa"/>
          </w:tcPr>
          <w:p w14:paraId="016FA15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Старт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ускорением</w:t>
            </w:r>
          </w:p>
        </w:tc>
        <w:tc>
          <w:tcPr>
            <w:tcW w:w="986" w:type="dxa"/>
          </w:tcPr>
          <w:p w14:paraId="328E644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023DD25" w14:textId="77777777">
        <w:trPr>
          <w:trHeight w:val="362"/>
        </w:trPr>
        <w:tc>
          <w:tcPr>
            <w:tcW w:w="1085" w:type="dxa"/>
          </w:tcPr>
          <w:p w14:paraId="77F9F8B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56" w:type="dxa"/>
          </w:tcPr>
          <w:p w14:paraId="4BC6E92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нагрузки</w:t>
            </w:r>
          </w:p>
        </w:tc>
        <w:tc>
          <w:tcPr>
            <w:tcW w:w="986" w:type="dxa"/>
          </w:tcPr>
          <w:p w14:paraId="28EBFBB3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8A75562" w14:textId="77777777">
        <w:trPr>
          <w:trHeight w:val="362"/>
        </w:trPr>
        <w:tc>
          <w:tcPr>
            <w:tcW w:w="1085" w:type="dxa"/>
          </w:tcPr>
          <w:p w14:paraId="7AE7831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56" w:type="dxa"/>
          </w:tcPr>
          <w:p w14:paraId="1E9E1C5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Спринтерский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бег</w:t>
            </w:r>
          </w:p>
        </w:tc>
        <w:tc>
          <w:tcPr>
            <w:tcW w:w="986" w:type="dxa"/>
          </w:tcPr>
          <w:p w14:paraId="32B158C5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326CBA5" w14:textId="77777777">
        <w:trPr>
          <w:trHeight w:val="362"/>
        </w:trPr>
        <w:tc>
          <w:tcPr>
            <w:tcW w:w="1085" w:type="dxa"/>
          </w:tcPr>
          <w:p w14:paraId="268365F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56" w:type="dxa"/>
          </w:tcPr>
          <w:p w14:paraId="19EACA7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зрения</w:t>
            </w:r>
          </w:p>
        </w:tc>
        <w:tc>
          <w:tcPr>
            <w:tcW w:w="986" w:type="dxa"/>
          </w:tcPr>
          <w:p w14:paraId="5F66BB28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FC69137" w14:textId="77777777">
        <w:trPr>
          <w:trHeight w:val="679"/>
        </w:trPr>
        <w:tc>
          <w:tcPr>
            <w:tcW w:w="1085" w:type="dxa"/>
          </w:tcPr>
          <w:p w14:paraId="025F31D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906CD3D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56" w:type="dxa"/>
          </w:tcPr>
          <w:p w14:paraId="34FC4B03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 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 и 60 м.</w:t>
            </w:r>
          </w:p>
        </w:tc>
        <w:tc>
          <w:tcPr>
            <w:tcW w:w="986" w:type="dxa"/>
          </w:tcPr>
          <w:p w14:paraId="4DD68A9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A8FF569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7542F19" w14:textId="77777777">
        <w:trPr>
          <w:trHeight w:val="362"/>
        </w:trPr>
        <w:tc>
          <w:tcPr>
            <w:tcW w:w="1085" w:type="dxa"/>
          </w:tcPr>
          <w:p w14:paraId="3FBDBD2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756" w:type="dxa"/>
          </w:tcPr>
          <w:p w14:paraId="6D0F4B2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Гладкий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бег</w:t>
            </w:r>
          </w:p>
        </w:tc>
        <w:tc>
          <w:tcPr>
            <w:tcW w:w="986" w:type="dxa"/>
          </w:tcPr>
          <w:p w14:paraId="7EC2EEE8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0EC621F" w14:textId="77777777">
        <w:trPr>
          <w:trHeight w:val="359"/>
        </w:trPr>
        <w:tc>
          <w:tcPr>
            <w:tcW w:w="1085" w:type="dxa"/>
          </w:tcPr>
          <w:p w14:paraId="139F8C7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56" w:type="dxa"/>
          </w:tcPr>
          <w:p w14:paraId="6ADC04B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3-4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986" w:type="dxa"/>
          </w:tcPr>
          <w:p w14:paraId="15AE0B18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177D2744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585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56"/>
        <w:gridCol w:w="986"/>
      </w:tblGrid>
      <w:tr w:rsidR="0023485F" w14:paraId="278E43AB" w14:textId="77777777">
        <w:trPr>
          <w:trHeight w:val="362"/>
        </w:trPr>
        <w:tc>
          <w:tcPr>
            <w:tcW w:w="1085" w:type="dxa"/>
          </w:tcPr>
          <w:p w14:paraId="375813A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756" w:type="dxa"/>
          </w:tcPr>
          <w:p w14:paraId="48F7A19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баскетболиста</w:t>
            </w:r>
          </w:p>
        </w:tc>
        <w:tc>
          <w:tcPr>
            <w:tcW w:w="986" w:type="dxa"/>
          </w:tcPr>
          <w:p w14:paraId="5F003F6E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D852591" w14:textId="77777777">
        <w:trPr>
          <w:trHeight w:val="362"/>
        </w:trPr>
        <w:tc>
          <w:tcPr>
            <w:tcW w:w="1085" w:type="dxa"/>
          </w:tcPr>
          <w:p w14:paraId="17C6AF6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756" w:type="dxa"/>
          </w:tcPr>
          <w:p w14:paraId="3C4378F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вверх толчком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ногой</w:t>
            </w:r>
          </w:p>
        </w:tc>
        <w:tc>
          <w:tcPr>
            <w:tcW w:w="986" w:type="dxa"/>
          </w:tcPr>
          <w:p w14:paraId="0384ED02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D4C9E09" w14:textId="77777777">
        <w:trPr>
          <w:trHeight w:val="362"/>
        </w:trPr>
        <w:tc>
          <w:tcPr>
            <w:tcW w:w="1085" w:type="dxa"/>
          </w:tcPr>
          <w:p w14:paraId="17FEFC3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756" w:type="dxa"/>
          </w:tcPr>
          <w:p w14:paraId="2C1EFAA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прыжком</w:t>
            </w:r>
          </w:p>
        </w:tc>
        <w:tc>
          <w:tcPr>
            <w:tcW w:w="986" w:type="dxa"/>
          </w:tcPr>
          <w:p w14:paraId="3B830B13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EFD5A84" w14:textId="77777777">
        <w:trPr>
          <w:trHeight w:val="362"/>
        </w:trPr>
        <w:tc>
          <w:tcPr>
            <w:tcW w:w="1085" w:type="dxa"/>
          </w:tcPr>
          <w:p w14:paraId="6F5799B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756" w:type="dxa"/>
          </w:tcPr>
          <w:p w14:paraId="0EB097D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86" w:type="dxa"/>
          </w:tcPr>
          <w:p w14:paraId="27BCBF23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7A94DE6" w14:textId="77777777">
        <w:trPr>
          <w:trHeight w:val="362"/>
        </w:trPr>
        <w:tc>
          <w:tcPr>
            <w:tcW w:w="1085" w:type="dxa"/>
          </w:tcPr>
          <w:p w14:paraId="2886214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756" w:type="dxa"/>
          </w:tcPr>
          <w:p w14:paraId="3CB7FB9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86" w:type="dxa"/>
          </w:tcPr>
          <w:p w14:paraId="793B6BF3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EEA762E" w14:textId="77777777">
        <w:trPr>
          <w:trHeight w:val="362"/>
        </w:trPr>
        <w:tc>
          <w:tcPr>
            <w:tcW w:w="1085" w:type="dxa"/>
          </w:tcPr>
          <w:p w14:paraId="351E5DE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756" w:type="dxa"/>
          </w:tcPr>
          <w:p w14:paraId="690434D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616AF29E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4E1D2DB" w14:textId="77777777">
        <w:trPr>
          <w:trHeight w:val="364"/>
        </w:trPr>
        <w:tc>
          <w:tcPr>
            <w:tcW w:w="1085" w:type="dxa"/>
          </w:tcPr>
          <w:p w14:paraId="63C4BA4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756" w:type="dxa"/>
          </w:tcPr>
          <w:p w14:paraId="0D2BCB8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642CC72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82FB271" w14:textId="77777777">
        <w:trPr>
          <w:trHeight w:val="362"/>
        </w:trPr>
        <w:tc>
          <w:tcPr>
            <w:tcW w:w="1085" w:type="dxa"/>
          </w:tcPr>
          <w:p w14:paraId="0662D64E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756" w:type="dxa"/>
          </w:tcPr>
          <w:p w14:paraId="18C43166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39A7DF56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45F75AF" w14:textId="77777777">
        <w:trPr>
          <w:trHeight w:val="362"/>
        </w:trPr>
        <w:tc>
          <w:tcPr>
            <w:tcW w:w="1085" w:type="dxa"/>
          </w:tcPr>
          <w:p w14:paraId="58DD8ED6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756" w:type="dxa"/>
          </w:tcPr>
          <w:p w14:paraId="46BD9643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Символика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ритуалы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игр</w:t>
            </w:r>
          </w:p>
        </w:tc>
        <w:tc>
          <w:tcPr>
            <w:tcW w:w="986" w:type="dxa"/>
          </w:tcPr>
          <w:p w14:paraId="723A5F1B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1B23AA1" w14:textId="77777777">
        <w:trPr>
          <w:trHeight w:val="362"/>
        </w:trPr>
        <w:tc>
          <w:tcPr>
            <w:tcW w:w="1085" w:type="dxa"/>
          </w:tcPr>
          <w:p w14:paraId="1D32A38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756" w:type="dxa"/>
          </w:tcPr>
          <w:p w14:paraId="3AB91E0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подготовкой</w:t>
            </w:r>
          </w:p>
        </w:tc>
        <w:tc>
          <w:tcPr>
            <w:tcW w:w="986" w:type="dxa"/>
          </w:tcPr>
          <w:p w14:paraId="6AC2E403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44182A5" w14:textId="77777777">
        <w:trPr>
          <w:trHeight w:val="362"/>
        </w:trPr>
        <w:tc>
          <w:tcPr>
            <w:tcW w:w="1085" w:type="dxa"/>
          </w:tcPr>
          <w:p w14:paraId="3D800FC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756" w:type="dxa"/>
          </w:tcPr>
          <w:p w14:paraId="74E9FE3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</w:t>
            </w:r>
          </w:p>
        </w:tc>
        <w:tc>
          <w:tcPr>
            <w:tcW w:w="986" w:type="dxa"/>
          </w:tcPr>
          <w:p w14:paraId="4FCB45C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AB10622" w14:textId="77777777">
        <w:trPr>
          <w:trHeight w:val="362"/>
        </w:trPr>
        <w:tc>
          <w:tcPr>
            <w:tcW w:w="1085" w:type="dxa"/>
          </w:tcPr>
          <w:p w14:paraId="203DBE1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756" w:type="dxa"/>
          </w:tcPr>
          <w:p w14:paraId="7BB37E5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986" w:type="dxa"/>
          </w:tcPr>
          <w:p w14:paraId="300353C2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5B699E2" w14:textId="77777777">
        <w:trPr>
          <w:trHeight w:val="362"/>
        </w:trPr>
        <w:tc>
          <w:tcPr>
            <w:tcW w:w="1085" w:type="dxa"/>
          </w:tcPr>
          <w:p w14:paraId="4444F2D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756" w:type="dxa"/>
          </w:tcPr>
          <w:p w14:paraId="2425B7B7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986" w:type="dxa"/>
          </w:tcPr>
          <w:p w14:paraId="5605C07F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5FF45F2" w14:textId="77777777">
        <w:trPr>
          <w:trHeight w:val="362"/>
        </w:trPr>
        <w:tc>
          <w:tcPr>
            <w:tcW w:w="1085" w:type="dxa"/>
          </w:tcPr>
          <w:p w14:paraId="393A537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756" w:type="dxa"/>
          </w:tcPr>
          <w:p w14:paraId="0DA09FF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козла</w:t>
            </w:r>
          </w:p>
        </w:tc>
        <w:tc>
          <w:tcPr>
            <w:tcW w:w="986" w:type="dxa"/>
          </w:tcPr>
          <w:p w14:paraId="6625DF95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D4AA07D" w14:textId="77777777">
        <w:trPr>
          <w:trHeight w:val="362"/>
        </w:trPr>
        <w:tc>
          <w:tcPr>
            <w:tcW w:w="1085" w:type="dxa"/>
          </w:tcPr>
          <w:p w14:paraId="3D2B478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756" w:type="dxa"/>
          </w:tcPr>
          <w:p w14:paraId="4064E8F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Опорные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козла</w:t>
            </w:r>
          </w:p>
        </w:tc>
        <w:tc>
          <w:tcPr>
            <w:tcW w:w="986" w:type="dxa"/>
          </w:tcPr>
          <w:p w14:paraId="7A4AA937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BF977FE" w14:textId="77777777">
        <w:trPr>
          <w:trHeight w:val="362"/>
        </w:trPr>
        <w:tc>
          <w:tcPr>
            <w:tcW w:w="1085" w:type="dxa"/>
          </w:tcPr>
          <w:p w14:paraId="52FB987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756" w:type="dxa"/>
          </w:tcPr>
          <w:p w14:paraId="19155B9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бревне</w:t>
            </w:r>
          </w:p>
        </w:tc>
        <w:tc>
          <w:tcPr>
            <w:tcW w:w="986" w:type="dxa"/>
          </w:tcPr>
          <w:p w14:paraId="6367461B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E0728EE" w14:textId="77777777">
        <w:trPr>
          <w:trHeight w:val="362"/>
        </w:trPr>
        <w:tc>
          <w:tcPr>
            <w:tcW w:w="1085" w:type="dxa"/>
          </w:tcPr>
          <w:p w14:paraId="7C7CFA4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756" w:type="dxa"/>
          </w:tcPr>
          <w:p w14:paraId="6199652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невысокой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перекладине</w:t>
            </w:r>
          </w:p>
        </w:tc>
        <w:tc>
          <w:tcPr>
            <w:tcW w:w="986" w:type="dxa"/>
          </w:tcPr>
          <w:p w14:paraId="54CB8055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FDE72C9" w14:textId="77777777">
        <w:trPr>
          <w:trHeight w:val="998"/>
        </w:trPr>
        <w:tc>
          <w:tcPr>
            <w:tcW w:w="1085" w:type="dxa"/>
          </w:tcPr>
          <w:p w14:paraId="13B9E318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5D49BEC6" w14:textId="77777777" w:rsidR="0023485F" w:rsidRDefault="0023485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71288E77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756" w:type="dxa"/>
          </w:tcPr>
          <w:p w14:paraId="3BEE5195" w14:textId="77777777" w:rsidR="0023485F" w:rsidRDefault="00C63A8D">
            <w:pPr>
              <w:pStyle w:val="TableParagraph"/>
              <w:spacing w:before="41" w:line="276" w:lineRule="auto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нормативов комплекса ГТО: подтягивание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мальчики;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наклон</w:t>
            </w:r>
          </w:p>
          <w:p w14:paraId="40BC9FC3" w14:textId="77777777" w:rsidR="0023485F" w:rsidRDefault="00C63A8D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вперед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2"/>
                <w:sz w:val="24"/>
              </w:rPr>
              <w:t xml:space="preserve"> скамье</w:t>
            </w:r>
          </w:p>
        </w:tc>
        <w:tc>
          <w:tcPr>
            <w:tcW w:w="986" w:type="dxa"/>
          </w:tcPr>
          <w:p w14:paraId="1F49E57E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70F5CA98" w14:textId="77777777" w:rsidR="0023485F" w:rsidRDefault="0023485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206A0F6C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6DAED74" w14:textId="77777777">
        <w:trPr>
          <w:trHeight w:val="362"/>
        </w:trPr>
        <w:tc>
          <w:tcPr>
            <w:tcW w:w="1085" w:type="dxa"/>
          </w:tcPr>
          <w:p w14:paraId="33E6469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756" w:type="dxa"/>
          </w:tcPr>
          <w:p w14:paraId="242FB45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канату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приема</w:t>
            </w:r>
          </w:p>
        </w:tc>
        <w:tc>
          <w:tcPr>
            <w:tcW w:w="986" w:type="dxa"/>
          </w:tcPr>
          <w:p w14:paraId="5526A6D4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59CB089" w14:textId="77777777">
        <w:trPr>
          <w:trHeight w:val="995"/>
        </w:trPr>
        <w:tc>
          <w:tcPr>
            <w:tcW w:w="1085" w:type="dxa"/>
          </w:tcPr>
          <w:p w14:paraId="57D45E32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092E82F4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8627580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756" w:type="dxa"/>
          </w:tcPr>
          <w:p w14:paraId="54428571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нормативов комплекса ГТО: подтягивание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90см;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поднимание туловища из </w:t>
            </w:r>
            <w:r>
              <w:rPr>
                <w:sz w:val="24"/>
              </w:rPr>
              <w:t>положения лежа на спине.</w:t>
            </w:r>
          </w:p>
        </w:tc>
        <w:tc>
          <w:tcPr>
            <w:tcW w:w="986" w:type="dxa"/>
          </w:tcPr>
          <w:p w14:paraId="17062701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62131ADE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11FA97C2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527BE85" w14:textId="77777777">
        <w:trPr>
          <w:trHeight w:val="364"/>
        </w:trPr>
        <w:tc>
          <w:tcPr>
            <w:tcW w:w="1085" w:type="dxa"/>
          </w:tcPr>
          <w:p w14:paraId="772D676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756" w:type="dxa"/>
          </w:tcPr>
          <w:p w14:paraId="23E519B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ритмической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986" w:type="dxa"/>
          </w:tcPr>
          <w:p w14:paraId="27182A9E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11093EA" w14:textId="77777777">
        <w:trPr>
          <w:trHeight w:val="995"/>
        </w:trPr>
        <w:tc>
          <w:tcPr>
            <w:tcW w:w="1085" w:type="dxa"/>
          </w:tcPr>
          <w:p w14:paraId="40C4ED53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5DD17067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46D204CC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756" w:type="dxa"/>
          </w:tcPr>
          <w:p w14:paraId="020ED6BC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0E50AEDC" w14:textId="77777777" w:rsidR="0023485F" w:rsidRDefault="00C63A8D">
            <w:pPr>
              <w:pStyle w:val="TableParagraph"/>
              <w:spacing w:before="10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3-4 </w:t>
            </w:r>
            <w:r>
              <w:rPr>
                <w:spacing w:val="-2"/>
                <w:sz w:val="24"/>
              </w:rPr>
              <w:t>ступени</w:t>
            </w:r>
          </w:p>
        </w:tc>
        <w:tc>
          <w:tcPr>
            <w:tcW w:w="986" w:type="dxa"/>
          </w:tcPr>
          <w:p w14:paraId="4850E91E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630C0168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E9EE6FE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4522746" w14:textId="77777777">
        <w:trPr>
          <w:trHeight w:val="362"/>
        </w:trPr>
        <w:tc>
          <w:tcPr>
            <w:tcW w:w="1085" w:type="dxa"/>
          </w:tcPr>
          <w:p w14:paraId="4407323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756" w:type="dxa"/>
          </w:tcPr>
          <w:p w14:paraId="631EBA1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разбега</w:t>
            </w:r>
          </w:p>
        </w:tc>
        <w:tc>
          <w:tcPr>
            <w:tcW w:w="986" w:type="dxa"/>
          </w:tcPr>
          <w:p w14:paraId="2CD57765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274CDA9" w14:textId="77777777">
        <w:trPr>
          <w:trHeight w:val="362"/>
        </w:trPr>
        <w:tc>
          <w:tcPr>
            <w:tcW w:w="1085" w:type="dxa"/>
          </w:tcPr>
          <w:p w14:paraId="2EB96A2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756" w:type="dxa"/>
          </w:tcPr>
          <w:p w14:paraId="1A29CC6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разбега</w:t>
            </w:r>
          </w:p>
        </w:tc>
        <w:tc>
          <w:tcPr>
            <w:tcW w:w="986" w:type="dxa"/>
          </w:tcPr>
          <w:p w14:paraId="50929541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423A6D4" w14:textId="77777777">
        <w:trPr>
          <w:trHeight w:val="362"/>
        </w:trPr>
        <w:tc>
          <w:tcPr>
            <w:tcW w:w="1085" w:type="dxa"/>
          </w:tcPr>
          <w:p w14:paraId="7602873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756" w:type="dxa"/>
          </w:tcPr>
          <w:p w14:paraId="5A0A130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дневника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986" w:type="dxa"/>
          </w:tcPr>
          <w:p w14:paraId="4F881F3F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04232E6" w14:textId="77777777">
        <w:trPr>
          <w:trHeight w:val="681"/>
        </w:trPr>
        <w:tc>
          <w:tcPr>
            <w:tcW w:w="1085" w:type="dxa"/>
          </w:tcPr>
          <w:p w14:paraId="56C3DEE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34BB749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756" w:type="dxa"/>
          </w:tcPr>
          <w:p w14:paraId="7AC34428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ванн, купания в естественных водо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мах</w:t>
            </w:r>
            <w:r>
              <w:rPr>
                <w:sz w:val="24"/>
              </w:rPr>
              <w:t>.</w:t>
            </w:r>
          </w:p>
        </w:tc>
        <w:tc>
          <w:tcPr>
            <w:tcW w:w="986" w:type="dxa"/>
          </w:tcPr>
          <w:p w14:paraId="301AAE2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A985003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342CEE1" w14:textId="77777777">
        <w:trPr>
          <w:trHeight w:val="679"/>
        </w:trPr>
        <w:tc>
          <w:tcPr>
            <w:tcW w:w="1085" w:type="dxa"/>
          </w:tcPr>
          <w:p w14:paraId="56A750A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BCF2D1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756" w:type="dxa"/>
          </w:tcPr>
          <w:p w14:paraId="06013A80" w14:textId="77777777" w:rsidR="0023485F" w:rsidRDefault="00C63A8D">
            <w:pPr>
              <w:pStyle w:val="TableParagraph"/>
              <w:spacing w:before="6" w:line="320" w:lineRule="exact"/>
              <w:ind w:left="100" w:right="17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попеременным двухшажным ходом</w:t>
            </w:r>
          </w:p>
        </w:tc>
        <w:tc>
          <w:tcPr>
            <w:tcW w:w="986" w:type="dxa"/>
          </w:tcPr>
          <w:p w14:paraId="782DF91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6B906B3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631B4E6" w14:textId="77777777">
        <w:trPr>
          <w:trHeight w:val="362"/>
        </w:trPr>
        <w:tc>
          <w:tcPr>
            <w:tcW w:w="1085" w:type="dxa"/>
          </w:tcPr>
          <w:p w14:paraId="45075D0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756" w:type="dxa"/>
          </w:tcPr>
          <w:p w14:paraId="46881CA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одновременным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одношажным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86" w:type="dxa"/>
          </w:tcPr>
          <w:p w14:paraId="6EC0D17E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475B45A" w14:textId="77777777">
        <w:trPr>
          <w:trHeight w:val="362"/>
        </w:trPr>
        <w:tc>
          <w:tcPr>
            <w:tcW w:w="1085" w:type="dxa"/>
          </w:tcPr>
          <w:p w14:paraId="6BF5CB9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756" w:type="dxa"/>
          </w:tcPr>
          <w:p w14:paraId="4F8F8F2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одновременным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одношажным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86" w:type="dxa"/>
          </w:tcPr>
          <w:p w14:paraId="5173D9C1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52D2E10" w14:textId="77777777">
        <w:trPr>
          <w:trHeight w:val="362"/>
        </w:trPr>
        <w:tc>
          <w:tcPr>
            <w:tcW w:w="1085" w:type="dxa"/>
          </w:tcPr>
          <w:p w14:paraId="1294C87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756" w:type="dxa"/>
          </w:tcPr>
          <w:p w14:paraId="70DB936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стойке</w:t>
            </w:r>
          </w:p>
        </w:tc>
        <w:tc>
          <w:tcPr>
            <w:tcW w:w="986" w:type="dxa"/>
          </w:tcPr>
          <w:p w14:paraId="32B2171B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7C5107D" w14:textId="77777777">
        <w:trPr>
          <w:trHeight w:val="359"/>
        </w:trPr>
        <w:tc>
          <w:tcPr>
            <w:tcW w:w="1085" w:type="dxa"/>
          </w:tcPr>
          <w:p w14:paraId="614D120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756" w:type="dxa"/>
          </w:tcPr>
          <w:p w14:paraId="64BA487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«лесенка»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«плугом»</w:t>
            </w:r>
          </w:p>
        </w:tc>
        <w:tc>
          <w:tcPr>
            <w:tcW w:w="986" w:type="dxa"/>
          </w:tcPr>
          <w:p w14:paraId="597B3C4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0E16864C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337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56"/>
        <w:gridCol w:w="986"/>
      </w:tblGrid>
      <w:tr w:rsidR="0023485F" w14:paraId="566CB9AD" w14:textId="77777777">
        <w:trPr>
          <w:trHeight w:val="362"/>
        </w:trPr>
        <w:tc>
          <w:tcPr>
            <w:tcW w:w="1085" w:type="dxa"/>
          </w:tcPr>
          <w:p w14:paraId="112AC0E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756" w:type="dxa"/>
          </w:tcPr>
          <w:p w14:paraId="3036B5E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спуске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склона</w:t>
            </w:r>
          </w:p>
        </w:tc>
        <w:tc>
          <w:tcPr>
            <w:tcW w:w="986" w:type="dxa"/>
          </w:tcPr>
          <w:p w14:paraId="3DED5F45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AD64E85" w14:textId="77777777">
        <w:trPr>
          <w:trHeight w:val="362"/>
        </w:trPr>
        <w:tc>
          <w:tcPr>
            <w:tcW w:w="1085" w:type="dxa"/>
          </w:tcPr>
          <w:p w14:paraId="241BF2F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756" w:type="dxa"/>
          </w:tcPr>
          <w:p w14:paraId="5F45EF9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спуске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склона</w:t>
            </w:r>
          </w:p>
        </w:tc>
        <w:tc>
          <w:tcPr>
            <w:tcW w:w="986" w:type="dxa"/>
          </w:tcPr>
          <w:p w14:paraId="19061EBF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7CCC7C3" w14:textId="77777777">
        <w:trPr>
          <w:trHeight w:val="362"/>
        </w:trPr>
        <w:tc>
          <w:tcPr>
            <w:tcW w:w="1085" w:type="dxa"/>
          </w:tcPr>
          <w:p w14:paraId="2A8F029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756" w:type="dxa"/>
          </w:tcPr>
          <w:p w14:paraId="4B62E5C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ходами</w:t>
            </w:r>
          </w:p>
        </w:tc>
        <w:tc>
          <w:tcPr>
            <w:tcW w:w="986" w:type="dxa"/>
          </w:tcPr>
          <w:p w14:paraId="2C168A85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5B9D508" w14:textId="77777777">
        <w:trPr>
          <w:trHeight w:val="362"/>
        </w:trPr>
        <w:tc>
          <w:tcPr>
            <w:tcW w:w="1085" w:type="dxa"/>
          </w:tcPr>
          <w:p w14:paraId="06186D9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756" w:type="dxa"/>
          </w:tcPr>
          <w:p w14:paraId="7230128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ходами</w:t>
            </w:r>
          </w:p>
        </w:tc>
        <w:tc>
          <w:tcPr>
            <w:tcW w:w="986" w:type="dxa"/>
          </w:tcPr>
          <w:p w14:paraId="3944212F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7291D87" w14:textId="77777777">
        <w:trPr>
          <w:trHeight w:val="681"/>
        </w:trPr>
        <w:tc>
          <w:tcPr>
            <w:tcW w:w="1085" w:type="dxa"/>
          </w:tcPr>
          <w:p w14:paraId="452E35E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8D78A69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756" w:type="dxa"/>
          </w:tcPr>
          <w:p w14:paraId="1FE5924C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лыжах 1 км и 2 км</w:t>
            </w:r>
          </w:p>
        </w:tc>
        <w:tc>
          <w:tcPr>
            <w:tcW w:w="986" w:type="dxa"/>
          </w:tcPr>
          <w:p w14:paraId="452A314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EB0FEBA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D0E94F6" w14:textId="77777777">
        <w:trPr>
          <w:trHeight w:val="362"/>
        </w:trPr>
        <w:tc>
          <w:tcPr>
            <w:tcW w:w="1085" w:type="dxa"/>
          </w:tcPr>
          <w:p w14:paraId="2F5EBCE7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7756" w:type="dxa"/>
          </w:tcPr>
          <w:p w14:paraId="6081C33B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Приѐм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зоны </w:t>
            </w:r>
            <w:r>
              <w:rPr>
                <w:spacing w:val="-2"/>
                <w:sz w:val="24"/>
              </w:rPr>
              <w:t>площадки</w:t>
            </w:r>
          </w:p>
        </w:tc>
        <w:tc>
          <w:tcPr>
            <w:tcW w:w="986" w:type="dxa"/>
          </w:tcPr>
          <w:p w14:paraId="6D2B9C0D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C63E554" w14:textId="77777777">
        <w:trPr>
          <w:trHeight w:val="362"/>
        </w:trPr>
        <w:tc>
          <w:tcPr>
            <w:tcW w:w="1085" w:type="dxa"/>
          </w:tcPr>
          <w:p w14:paraId="73756D1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7756" w:type="dxa"/>
          </w:tcPr>
          <w:p w14:paraId="7AE80A3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Приѐм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площадки</w:t>
            </w:r>
          </w:p>
        </w:tc>
        <w:tc>
          <w:tcPr>
            <w:tcW w:w="986" w:type="dxa"/>
          </w:tcPr>
          <w:p w14:paraId="32DDA732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8B594EB" w14:textId="77777777">
        <w:trPr>
          <w:trHeight w:val="679"/>
        </w:trPr>
        <w:tc>
          <w:tcPr>
            <w:tcW w:w="1085" w:type="dxa"/>
          </w:tcPr>
          <w:p w14:paraId="1F61C24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465D91C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7756" w:type="dxa"/>
          </w:tcPr>
          <w:p w14:paraId="5246C211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подаче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7F8FD72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C3E9A63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F1C1ACC" w14:textId="77777777">
        <w:trPr>
          <w:trHeight w:val="679"/>
        </w:trPr>
        <w:tc>
          <w:tcPr>
            <w:tcW w:w="1085" w:type="dxa"/>
          </w:tcPr>
          <w:p w14:paraId="091EC3C1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7C48886B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7756" w:type="dxa"/>
          </w:tcPr>
          <w:p w14:paraId="05A671C0" w14:textId="77777777" w:rsidR="0023485F" w:rsidRDefault="00C63A8D">
            <w:pPr>
              <w:pStyle w:val="TableParagraph"/>
              <w:spacing w:before="10" w:line="31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подаче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5D669669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43A514CF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5896545" w14:textId="77777777">
        <w:trPr>
          <w:trHeight w:val="362"/>
        </w:trPr>
        <w:tc>
          <w:tcPr>
            <w:tcW w:w="1085" w:type="dxa"/>
          </w:tcPr>
          <w:p w14:paraId="643CD68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7756" w:type="dxa"/>
          </w:tcPr>
          <w:p w14:paraId="0CFEF1C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сверху</w:t>
            </w:r>
          </w:p>
        </w:tc>
        <w:tc>
          <w:tcPr>
            <w:tcW w:w="986" w:type="dxa"/>
          </w:tcPr>
          <w:p w14:paraId="2B8D447E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8DC801A" w14:textId="77777777">
        <w:trPr>
          <w:trHeight w:val="364"/>
        </w:trPr>
        <w:tc>
          <w:tcPr>
            <w:tcW w:w="1085" w:type="dxa"/>
          </w:tcPr>
          <w:p w14:paraId="62FEFD8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756" w:type="dxa"/>
          </w:tcPr>
          <w:p w14:paraId="6B52033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сверху</w:t>
            </w:r>
          </w:p>
        </w:tc>
        <w:tc>
          <w:tcPr>
            <w:tcW w:w="986" w:type="dxa"/>
          </w:tcPr>
          <w:p w14:paraId="4452D5AF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EF3EEF8" w14:textId="77777777">
        <w:trPr>
          <w:trHeight w:val="678"/>
        </w:trPr>
        <w:tc>
          <w:tcPr>
            <w:tcW w:w="1085" w:type="dxa"/>
          </w:tcPr>
          <w:p w14:paraId="7E2B440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CDCBD0B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756" w:type="dxa"/>
          </w:tcPr>
          <w:p w14:paraId="1B4D3161" w14:textId="77777777" w:rsidR="0023485F" w:rsidRDefault="00C63A8D">
            <w:pPr>
              <w:pStyle w:val="TableParagraph"/>
              <w:spacing w:before="6" w:line="320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передачи мяча снизу и сверху</w:t>
            </w:r>
          </w:p>
        </w:tc>
        <w:tc>
          <w:tcPr>
            <w:tcW w:w="986" w:type="dxa"/>
          </w:tcPr>
          <w:p w14:paraId="7B6C1CA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D94C26E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CB106D5" w14:textId="77777777">
        <w:trPr>
          <w:trHeight w:val="678"/>
        </w:trPr>
        <w:tc>
          <w:tcPr>
            <w:tcW w:w="1085" w:type="dxa"/>
          </w:tcPr>
          <w:p w14:paraId="7F23876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10F0038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7756" w:type="dxa"/>
          </w:tcPr>
          <w:p w14:paraId="07883100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передачи мяча снизу и сверху</w:t>
            </w:r>
          </w:p>
        </w:tc>
        <w:tc>
          <w:tcPr>
            <w:tcW w:w="986" w:type="dxa"/>
          </w:tcPr>
          <w:p w14:paraId="0ECC7983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55E4605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706E5CD" w14:textId="77777777">
        <w:trPr>
          <w:trHeight w:val="362"/>
        </w:trPr>
        <w:tc>
          <w:tcPr>
            <w:tcW w:w="1085" w:type="dxa"/>
          </w:tcPr>
          <w:p w14:paraId="4E5FEB2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7756" w:type="dxa"/>
          </w:tcPr>
          <w:p w14:paraId="50CC0AF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86" w:type="dxa"/>
          </w:tcPr>
          <w:p w14:paraId="3ECE2FA7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D40754E" w14:textId="77777777">
        <w:trPr>
          <w:trHeight w:val="362"/>
        </w:trPr>
        <w:tc>
          <w:tcPr>
            <w:tcW w:w="1085" w:type="dxa"/>
          </w:tcPr>
          <w:p w14:paraId="2EAA8B9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7756" w:type="dxa"/>
          </w:tcPr>
          <w:p w14:paraId="5FB905F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телосложения</w:t>
            </w:r>
          </w:p>
        </w:tc>
        <w:tc>
          <w:tcPr>
            <w:tcW w:w="986" w:type="dxa"/>
          </w:tcPr>
          <w:p w14:paraId="58263808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51CF108" w14:textId="77777777">
        <w:trPr>
          <w:trHeight w:val="681"/>
        </w:trPr>
        <w:tc>
          <w:tcPr>
            <w:tcW w:w="1085" w:type="dxa"/>
          </w:tcPr>
          <w:p w14:paraId="3CE1087A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00F13AD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7756" w:type="dxa"/>
          </w:tcPr>
          <w:p w14:paraId="7D72A823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остановки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32A9542E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50F4027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34493E6" w14:textId="77777777">
        <w:trPr>
          <w:trHeight w:val="678"/>
        </w:trPr>
        <w:tc>
          <w:tcPr>
            <w:tcW w:w="1085" w:type="dxa"/>
          </w:tcPr>
          <w:p w14:paraId="5257AA1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824A9DF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7756" w:type="dxa"/>
          </w:tcPr>
          <w:p w14:paraId="01957302" w14:textId="77777777" w:rsidR="0023485F" w:rsidRDefault="00C63A8D">
            <w:pPr>
              <w:pStyle w:val="TableParagraph"/>
              <w:spacing w:before="6" w:line="320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остановки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5D69C08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D0C1313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E639367" w14:textId="77777777">
        <w:trPr>
          <w:trHeight w:val="678"/>
        </w:trPr>
        <w:tc>
          <w:tcPr>
            <w:tcW w:w="1085" w:type="dxa"/>
          </w:tcPr>
          <w:p w14:paraId="48EAA9C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D80459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7756" w:type="dxa"/>
          </w:tcPr>
          <w:p w14:paraId="6CFA3C7E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передачи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56EFA62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2C72F04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6BB982D" w14:textId="77777777">
        <w:trPr>
          <w:trHeight w:val="681"/>
        </w:trPr>
        <w:tc>
          <w:tcPr>
            <w:tcW w:w="1085" w:type="dxa"/>
          </w:tcPr>
          <w:p w14:paraId="7D1AC64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735BFB5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7756" w:type="dxa"/>
          </w:tcPr>
          <w:p w14:paraId="3408267F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передачи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37B9A24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792D328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FCF1BA6" w14:textId="77777777">
        <w:trPr>
          <w:trHeight w:val="678"/>
        </w:trPr>
        <w:tc>
          <w:tcPr>
            <w:tcW w:w="1085" w:type="dxa"/>
          </w:tcPr>
          <w:p w14:paraId="65C9A66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4009B47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7756" w:type="dxa"/>
          </w:tcPr>
          <w:p w14:paraId="2651A393" w14:textId="77777777" w:rsidR="0023485F" w:rsidRDefault="00C63A8D">
            <w:pPr>
              <w:pStyle w:val="TableParagraph"/>
              <w:spacing w:before="6" w:line="320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ведения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986" w:type="dxa"/>
          </w:tcPr>
          <w:p w14:paraId="24FCFB6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84525FD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23DCAD5" w14:textId="77777777">
        <w:trPr>
          <w:trHeight w:val="362"/>
        </w:trPr>
        <w:tc>
          <w:tcPr>
            <w:tcW w:w="1085" w:type="dxa"/>
          </w:tcPr>
          <w:p w14:paraId="376486B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7756" w:type="dxa"/>
          </w:tcPr>
          <w:p w14:paraId="2692264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обводки</w:t>
            </w:r>
          </w:p>
        </w:tc>
        <w:tc>
          <w:tcPr>
            <w:tcW w:w="986" w:type="dxa"/>
          </w:tcPr>
          <w:p w14:paraId="4FD24F6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D80B487" w14:textId="77777777">
        <w:trPr>
          <w:trHeight w:val="679"/>
        </w:trPr>
        <w:tc>
          <w:tcPr>
            <w:tcW w:w="1085" w:type="dxa"/>
          </w:tcPr>
          <w:p w14:paraId="279B3D19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0983BB42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7756" w:type="dxa"/>
          </w:tcPr>
          <w:p w14:paraId="1DB377EB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 м и 1500 м</w:t>
            </w:r>
          </w:p>
        </w:tc>
        <w:tc>
          <w:tcPr>
            <w:tcW w:w="986" w:type="dxa"/>
          </w:tcPr>
          <w:p w14:paraId="090C3AE8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353C832A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EE3337F" w14:textId="77777777">
        <w:trPr>
          <w:trHeight w:val="681"/>
        </w:trPr>
        <w:tc>
          <w:tcPr>
            <w:tcW w:w="1085" w:type="dxa"/>
          </w:tcPr>
          <w:p w14:paraId="7D9A89D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CA5EA9F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756" w:type="dxa"/>
          </w:tcPr>
          <w:p w14:paraId="7426AB8D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способом</w:t>
            </w:r>
          </w:p>
          <w:p w14:paraId="0A903F9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«перешагивание»</w:t>
            </w:r>
          </w:p>
        </w:tc>
        <w:tc>
          <w:tcPr>
            <w:tcW w:w="986" w:type="dxa"/>
          </w:tcPr>
          <w:p w14:paraId="5AE4C8B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5F40EA9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F6152A2" w14:textId="77777777">
        <w:trPr>
          <w:trHeight w:val="679"/>
        </w:trPr>
        <w:tc>
          <w:tcPr>
            <w:tcW w:w="1085" w:type="dxa"/>
          </w:tcPr>
          <w:p w14:paraId="7D3B81A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EE8C5F1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7756" w:type="dxa"/>
          </w:tcPr>
          <w:p w14:paraId="72FEA143" w14:textId="77777777" w:rsidR="0023485F" w:rsidRDefault="00C63A8D">
            <w:pPr>
              <w:pStyle w:val="TableParagraph"/>
              <w:spacing w:before="6" w:line="320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длину с места толчком двумя ногами</w:t>
            </w:r>
          </w:p>
        </w:tc>
        <w:tc>
          <w:tcPr>
            <w:tcW w:w="986" w:type="dxa"/>
          </w:tcPr>
          <w:p w14:paraId="2D7D8B2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44FAB09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5280E10" w14:textId="77777777">
        <w:trPr>
          <w:trHeight w:val="676"/>
        </w:trPr>
        <w:tc>
          <w:tcPr>
            <w:tcW w:w="1085" w:type="dxa"/>
          </w:tcPr>
          <w:p w14:paraId="13ABECF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5AD9618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7756" w:type="dxa"/>
          </w:tcPr>
          <w:p w14:paraId="2F63E791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челночный бег 3х10 м</w:t>
            </w:r>
          </w:p>
        </w:tc>
        <w:tc>
          <w:tcPr>
            <w:tcW w:w="986" w:type="dxa"/>
          </w:tcPr>
          <w:p w14:paraId="26B77F24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8955D45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2CB0482A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638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56"/>
        <w:gridCol w:w="986"/>
      </w:tblGrid>
      <w:tr w:rsidR="0023485F" w14:paraId="160915A0" w14:textId="77777777">
        <w:trPr>
          <w:trHeight w:val="362"/>
        </w:trPr>
        <w:tc>
          <w:tcPr>
            <w:tcW w:w="1085" w:type="dxa"/>
          </w:tcPr>
          <w:p w14:paraId="01CD509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7756" w:type="dxa"/>
          </w:tcPr>
          <w:p w14:paraId="3C9AA3AD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движущейся</w:t>
            </w:r>
            <w:r>
              <w:rPr>
                <w:spacing w:val="-2"/>
                <w:sz w:val="24"/>
              </w:rPr>
              <w:t xml:space="preserve"> мишени</w:t>
            </w:r>
          </w:p>
        </w:tc>
        <w:tc>
          <w:tcPr>
            <w:tcW w:w="986" w:type="dxa"/>
          </w:tcPr>
          <w:p w14:paraId="1385FB5F" w14:textId="77777777" w:rsidR="0023485F" w:rsidRDefault="00C63A8D">
            <w:pPr>
              <w:pStyle w:val="TableParagraph"/>
              <w:spacing w:before="4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833CBA5" w14:textId="77777777">
        <w:trPr>
          <w:trHeight w:val="679"/>
        </w:trPr>
        <w:tc>
          <w:tcPr>
            <w:tcW w:w="1085" w:type="dxa"/>
          </w:tcPr>
          <w:p w14:paraId="758F51B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63FF630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7756" w:type="dxa"/>
          </w:tcPr>
          <w:p w14:paraId="2ED45532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 весом 150 г</w:t>
            </w:r>
          </w:p>
        </w:tc>
        <w:tc>
          <w:tcPr>
            <w:tcW w:w="986" w:type="dxa"/>
          </w:tcPr>
          <w:p w14:paraId="22D53D2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996C5EC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8D13ED3" w14:textId="77777777">
        <w:trPr>
          <w:trHeight w:val="681"/>
        </w:trPr>
        <w:tc>
          <w:tcPr>
            <w:tcW w:w="1085" w:type="dxa"/>
          </w:tcPr>
          <w:p w14:paraId="56185BC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F8584CE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7756" w:type="dxa"/>
          </w:tcPr>
          <w:p w14:paraId="4044D6C9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 км и 3 км</w:t>
            </w:r>
          </w:p>
        </w:tc>
        <w:tc>
          <w:tcPr>
            <w:tcW w:w="986" w:type="dxa"/>
          </w:tcPr>
          <w:p w14:paraId="2BF0B1E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BE63021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3C02F50" w14:textId="77777777">
        <w:trPr>
          <w:trHeight w:val="995"/>
        </w:trPr>
        <w:tc>
          <w:tcPr>
            <w:tcW w:w="1085" w:type="dxa"/>
          </w:tcPr>
          <w:p w14:paraId="6E640083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0D7495F5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4CA98EED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756" w:type="dxa"/>
          </w:tcPr>
          <w:p w14:paraId="1FDCF969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дача норм ГТО с 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3-4 </w:t>
            </w:r>
            <w:r>
              <w:rPr>
                <w:spacing w:val="-2"/>
                <w:sz w:val="24"/>
              </w:rPr>
              <w:t>ступени)</w:t>
            </w:r>
          </w:p>
        </w:tc>
        <w:tc>
          <w:tcPr>
            <w:tcW w:w="986" w:type="dxa"/>
          </w:tcPr>
          <w:p w14:paraId="7B58E66A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1C8C7655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3A45E3D" w14:textId="77777777" w:rsidR="0023485F" w:rsidRDefault="00C63A8D">
            <w:pPr>
              <w:pStyle w:val="TableParagraph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3113E39" w14:textId="77777777">
        <w:trPr>
          <w:trHeight w:val="359"/>
        </w:trPr>
        <w:tc>
          <w:tcPr>
            <w:tcW w:w="8841" w:type="dxa"/>
            <w:gridSpan w:val="2"/>
          </w:tcPr>
          <w:p w14:paraId="5EE3F224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86" w:type="dxa"/>
          </w:tcPr>
          <w:p w14:paraId="69CD465D" w14:textId="77777777" w:rsidR="0023485F" w:rsidRDefault="00C63A8D">
            <w:pPr>
              <w:pStyle w:val="TableParagraph"/>
              <w:spacing w:before="41"/>
              <w:ind w:left="434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14:paraId="478CBB6B" w14:textId="77777777" w:rsidR="0023485F" w:rsidRDefault="00C63A8D">
      <w:pPr>
        <w:spacing w:before="19" w:after="53"/>
        <w:ind w:left="1630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7804"/>
        <w:gridCol w:w="986"/>
      </w:tblGrid>
      <w:tr w:rsidR="0023485F" w14:paraId="6980D033" w14:textId="77777777">
        <w:trPr>
          <w:trHeight w:val="359"/>
        </w:trPr>
        <w:tc>
          <w:tcPr>
            <w:tcW w:w="1037" w:type="dxa"/>
            <w:vMerge w:val="restart"/>
          </w:tcPr>
          <w:p w14:paraId="7CFEBFE0" w14:textId="77777777" w:rsidR="0023485F" w:rsidRDefault="00C63A8D">
            <w:pPr>
              <w:pStyle w:val="TableParagraph"/>
              <w:spacing w:before="22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7804" w:type="dxa"/>
            <w:vMerge w:val="restart"/>
          </w:tcPr>
          <w:p w14:paraId="5413FA92" w14:textId="77777777" w:rsidR="0023485F" w:rsidRDefault="00C63A8D">
            <w:pPr>
              <w:pStyle w:val="TableParagraph"/>
              <w:spacing w:before="226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986" w:type="dxa"/>
            <w:tcBorders>
              <w:top w:val="nil"/>
              <w:right w:val="nil"/>
            </w:tcBorders>
          </w:tcPr>
          <w:p w14:paraId="1D80992B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584479F6" w14:textId="77777777">
        <w:trPr>
          <w:trHeight w:val="670"/>
        </w:trPr>
        <w:tc>
          <w:tcPr>
            <w:tcW w:w="1037" w:type="dxa"/>
            <w:vMerge/>
            <w:tcBorders>
              <w:top w:val="nil"/>
            </w:tcBorders>
          </w:tcPr>
          <w:p w14:paraId="0DC01C9B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  <w:vMerge/>
            <w:tcBorders>
              <w:top w:val="nil"/>
            </w:tcBorders>
          </w:tcPr>
          <w:p w14:paraId="1E162540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986" w:type="dxa"/>
          </w:tcPr>
          <w:p w14:paraId="529FD1E7" w14:textId="77777777" w:rsidR="0023485F" w:rsidRDefault="00C63A8D">
            <w:pPr>
              <w:pStyle w:val="TableParagraph"/>
              <w:spacing w:before="46"/>
              <w:ind w:left="88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</w:tr>
      <w:tr w:rsidR="0023485F" w14:paraId="31C2B482" w14:textId="77777777">
        <w:trPr>
          <w:trHeight w:val="364"/>
        </w:trPr>
        <w:tc>
          <w:tcPr>
            <w:tcW w:w="1037" w:type="dxa"/>
          </w:tcPr>
          <w:p w14:paraId="5607B38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804" w:type="dxa"/>
          </w:tcPr>
          <w:p w14:paraId="007FF24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олимпизма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86" w:type="dxa"/>
          </w:tcPr>
          <w:p w14:paraId="477D6CC6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2D1CA3E" w14:textId="77777777">
        <w:trPr>
          <w:trHeight w:val="362"/>
        </w:trPr>
        <w:tc>
          <w:tcPr>
            <w:tcW w:w="1037" w:type="dxa"/>
          </w:tcPr>
          <w:p w14:paraId="1593B699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804" w:type="dxa"/>
          </w:tcPr>
          <w:p w14:paraId="5ED0B71D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986" w:type="dxa"/>
          </w:tcPr>
          <w:p w14:paraId="080DC1D5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9A55056" w14:textId="77777777">
        <w:trPr>
          <w:trHeight w:val="362"/>
        </w:trPr>
        <w:tc>
          <w:tcPr>
            <w:tcW w:w="1037" w:type="dxa"/>
          </w:tcPr>
          <w:p w14:paraId="15487967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804" w:type="dxa"/>
          </w:tcPr>
          <w:p w14:paraId="186625D5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Тактическая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986" w:type="dxa"/>
          </w:tcPr>
          <w:p w14:paraId="21C625D0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784F9D7" w14:textId="77777777">
        <w:trPr>
          <w:trHeight w:val="678"/>
        </w:trPr>
        <w:tc>
          <w:tcPr>
            <w:tcW w:w="1037" w:type="dxa"/>
          </w:tcPr>
          <w:p w14:paraId="6607E0C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7476E49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804" w:type="dxa"/>
          </w:tcPr>
          <w:p w14:paraId="6A5EDC9B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 и 60 м</w:t>
            </w:r>
          </w:p>
        </w:tc>
        <w:tc>
          <w:tcPr>
            <w:tcW w:w="986" w:type="dxa"/>
          </w:tcPr>
          <w:p w14:paraId="54420A5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49371E4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52800F6" w14:textId="77777777">
        <w:trPr>
          <w:trHeight w:val="362"/>
        </w:trPr>
        <w:tc>
          <w:tcPr>
            <w:tcW w:w="1037" w:type="dxa"/>
          </w:tcPr>
          <w:p w14:paraId="337187E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804" w:type="dxa"/>
          </w:tcPr>
          <w:p w14:paraId="257821E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телосложения</w:t>
            </w:r>
          </w:p>
        </w:tc>
        <w:tc>
          <w:tcPr>
            <w:tcW w:w="986" w:type="dxa"/>
          </w:tcPr>
          <w:p w14:paraId="0CB98B77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5B0B542" w14:textId="77777777">
        <w:trPr>
          <w:trHeight w:val="362"/>
        </w:trPr>
        <w:tc>
          <w:tcPr>
            <w:tcW w:w="1037" w:type="dxa"/>
          </w:tcPr>
          <w:p w14:paraId="2AB9C81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804" w:type="dxa"/>
          </w:tcPr>
          <w:p w14:paraId="343D00D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наступанием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бегом</w:t>
            </w:r>
          </w:p>
        </w:tc>
        <w:tc>
          <w:tcPr>
            <w:tcW w:w="986" w:type="dxa"/>
          </w:tcPr>
          <w:p w14:paraId="235597E3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AFC8B74" w14:textId="77777777">
        <w:trPr>
          <w:trHeight w:val="362"/>
        </w:trPr>
        <w:tc>
          <w:tcPr>
            <w:tcW w:w="1037" w:type="dxa"/>
          </w:tcPr>
          <w:p w14:paraId="07267DF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804" w:type="dxa"/>
          </w:tcPr>
          <w:p w14:paraId="6ABC4B0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86" w:type="dxa"/>
          </w:tcPr>
          <w:p w14:paraId="5496DF2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90EA565" w14:textId="77777777">
        <w:trPr>
          <w:trHeight w:val="362"/>
        </w:trPr>
        <w:tc>
          <w:tcPr>
            <w:tcW w:w="1037" w:type="dxa"/>
          </w:tcPr>
          <w:p w14:paraId="057EAD4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804" w:type="dxa"/>
          </w:tcPr>
          <w:p w14:paraId="67C9F88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ТБ.</w:t>
            </w:r>
          </w:p>
        </w:tc>
        <w:tc>
          <w:tcPr>
            <w:tcW w:w="986" w:type="dxa"/>
          </w:tcPr>
          <w:p w14:paraId="4A4FF8F5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1545C11" w14:textId="77777777">
        <w:trPr>
          <w:trHeight w:val="362"/>
        </w:trPr>
        <w:tc>
          <w:tcPr>
            <w:tcW w:w="1037" w:type="dxa"/>
          </w:tcPr>
          <w:p w14:paraId="41EBFE1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804" w:type="dxa"/>
          </w:tcPr>
          <w:p w14:paraId="157F8F8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986" w:type="dxa"/>
          </w:tcPr>
          <w:p w14:paraId="59B0DE7E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91FE991" w14:textId="77777777">
        <w:trPr>
          <w:trHeight w:val="362"/>
        </w:trPr>
        <w:tc>
          <w:tcPr>
            <w:tcW w:w="1037" w:type="dxa"/>
          </w:tcPr>
          <w:p w14:paraId="4C5CDF4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804" w:type="dxa"/>
          </w:tcPr>
          <w:p w14:paraId="21EE7E3D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пола</w:t>
            </w:r>
          </w:p>
        </w:tc>
        <w:tc>
          <w:tcPr>
            <w:tcW w:w="986" w:type="dxa"/>
          </w:tcPr>
          <w:p w14:paraId="556D9CA9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E33331F" w14:textId="77777777">
        <w:trPr>
          <w:trHeight w:val="364"/>
        </w:trPr>
        <w:tc>
          <w:tcPr>
            <w:tcW w:w="1037" w:type="dxa"/>
          </w:tcPr>
          <w:p w14:paraId="0850484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804" w:type="dxa"/>
          </w:tcPr>
          <w:p w14:paraId="0AF19527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 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</w:t>
            </w:r>
          </w:p>
        </w:tc>
        <w:tc>
          <w:tcPr>
            <w:tcW w:w="986" w:type="dxa"/>
          </w:tcPr>
          <w:p w14:paraId="70F3A5F9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6A10349" w14:textId="77777777">
        <w:trPr>
          <w:trHeight w:val="362"/>
        </w:trPr>
        <w:tc>
          <w:tcPr>
            <w:tcW w:w="1037" w:type="dxa"/>
          </w:tcPr>
          <w:p w14:paraId="1D3D1B3C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804" w:type="dxa"/>
          </w:tcPr>
          <w:p w14:paraId="4C4A80A6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 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</w:t>
            </w:r>
          </w:p>
        </w:tc>
        <w:tc>
          <w:tcPr>
            <w:tcW w:w="986" w:type="dxa"/>
          </w:tcPr>
          <w:p w14:paraId="61362E74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95E99BE" w14:textId="77777777">
        <w:trPr>
          <w:trHeight w:val="362"/>
        </w:trPr>
        <w:tc>
          <w:tcPr>
            <w:tcW w:w="1037" w:type="dxa"/>
          </w:tcPr>
          <w:p w14:paraId="1A07FDFC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804" w:type="dxa"/>
          </w:tcPr>
          <w:p w14:paraId="3FA766C4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 после</w:t>
            </w:r>
            <w:r>
              <w:rPr>
                <w:spacing w:val="-2"/>
                <w:sz w:val="24"/>
              </w:rPr>
              <w:t xml:space="preserve"> ведения</w:t>
            </w:r>
          </w:p>
        </w:tc>
        <w:tc>
          <w:tcPr>
            <w:tcW w:w="986" w:type="dxa"/>
          </w:tcPr>
          <w:p w14:paraId="141E4C37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19CB69A" w14:textId="77777777">
        <w:trPr>
          <w:trHeight w:val="362"/>
        </w:trPr>
        <w:tc>
          <w:tcPr>
            <w:tcW w:w="1037" w:type="dxa"/>
          </w:tcPr>
          <w:p w14:paraId="6D3CFDF7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804" w:type="dxa"/>
          </w:tcPr>
          <w:p w14:paraId="57E7D4CE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груди после</w:t>
            </w:r>
            <w:r>
              <w:rPr>
                <w:spacing w:val="-2"/>
                <w:sz w:val="24"/>
              </w:rPr>
              <w:t xml:space="preserve"> ведения</w:t>
            </w:r>
          </w:p>
        </w:tc>
        <w:tc>
          <w:tcPr>
            <w:tcW w:w="986" w:type="dxa"/>
          </w:tcPr>
          <w:p w14:paraId="73DBC836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D1E10C1" w14:textId="77777777">
        <w:trPr>
          <w:trHeight w:val="678"/>
        </w:trPr>
        <w:tc>
          <w:tcPr>
            <w:tcW w:w="1037" w:type="dxa"/>
          </w:tcPr>
          <w:p w14:paraId="04161CD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F5E523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804" w:type="dxa"/>
          </w:tcPr>
          <w:p w14:paraId="408481C3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3672ECC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1F19CEC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4F83E71" w14:textId="77777777">
        <w:trPr>
          <w:trHeight w:val="679"/>
        </w:trPr>
        <w:tc>
          <w:tcPr>
            <w:tcW w:w="1037" w:type="dxa"/>
          </w:tcPr>
          <w:p w14:paraId="6575A23D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6CDDEE1A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804" w:type="dxa"/>
          </w:tcPr>
          <w:p w14:paraId="19044386" w14:textId="77777777" w:rsidR="0023485F" w:rsidRDefault="00C63A8D">
            <w:pPr>
              <w:pStyle w:val="TableParagraph"/>
              <w:spacing w:before="10" w:line="318" w:lineRule="exact"/>
              <w:ind w:left="100" w:right="22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539F2AB2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1C35BF4A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9F12AF0" w14:textId="77777777">
        <w:trPr>
          <w:trHeight w:val="362"/>
        </w:trPr>
        <w:tc>
          <w:tcPr>
            <w:tcW w:w="1037" w:type="dxa"/>
          </w:tcPr>
          <w:p w14:paraId="5280569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804" w:type="dxa"/>
          </w:tcPr>
          <w:p w14:paraId="2087652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Олимпийское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86" w:type="dxa"/>
          </w:tcPr>
          <w:p w14:paraId="05416CA2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020750F" w14:textId="77777777">
        <w:trPr>
          <w:trHeight w:val="362"/>
        </w:trPr>
        <w:tc>
          <w:tcPr>
            <w:tcW w:w="1037" w:type="dxa"/>
          </w:tcPr>
          <w:p w14:paraId="740919D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18</w:t>
            </w:r>
          </w:p>
        </w:tc>
        <w:tc>
          <w:tcPr>
            <w:tcW w:w="7804" w:type="dxa"/>
          </w:tcPr>
          <w:p w14:paraId="1C31597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2"/>
                <w:sz w:val="24"/>
              </w:rPr>
              <w:t xml:space="preserve"> действий</w:t>
            </w:r>
          </w:p>
        </w:tc>
        <w:tc>
          <w:tcPr>
            <w:tcW w:w="986" w:type="dxa"/>
          </w:tcPr>
          <w:p w14:paraId="2C414C7F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506A0E4" w14:textId="77777777">
        <w:trPr>
          <w:trHeight w:val="364"/>
        </w:trPr>
        <w:tc>
          <w:tcPr>
            <w:tcW w:w="1037" w:type="dxa"/>
          </w:tcPr>
          <w:p w14:paraId="5837A0E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804" w:type="dxa"/>
          </w:tcPr>
          <w:p w14:paraId="6923CF2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</w:t>
            </w:r>
          </w:p>
        </w:tc>
        <w:tc>
          <w:tcPr>
            <w:tcW w:w="986" w:type="dxa"/>
          </w:tcPr>
          <w:p w14:paraId="1DCFB95B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B801CB6" w14:textId="77777777">
        <w:trPr>
          <w:trHeight w:val="362"/>
        </w:trPr>
        <w:tc>
          <w:tcPr>
            <w:tcW w:w="1037" w:type="dxa"/>
          </w:tcPr>
          <w:p w14:paraId="2A571396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804" w:type="dxa"/>
          </w:tcPr>
          <w:p w14:paraId="69972347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986" w:type="dxa"/>
          </w:tcPr>
          <w:p w14:paraId="66314710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5F0F20B" w14:textId="77777777">
        <w:trPr>
          <w:trHeight w:val="362"/>
        </w:trPr>
        <w:tc>
          <w:tcPr>
            <w:tcW w:w="1037" w:type="dxa"/>
          </w:tcPr>
          <w:p w14:paraId="4CDA3B2C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804" w:type="dxa"/>
          </w:tcPr>
          <w:p w14:paraId="6B1CE4A4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z w:val="24"/>
              </w:rPr>
              <w:t xml:space="preserve"> в висе</w:t>
            </w:r>
          </w:p>
        </w:tc>
        <w:tc>
          <w:tcPr>
            <w:tcW w:w="986" w:type="dxa"/>
          </w:tcPr>
          <w:p w14:paraId="4E7C69BA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5B28C1A" w14:textId="77777777">
        <w:trPr>
          <w:trHeight w:val="362"/>
        </w:trPr>
        <w:tc>
          <w:tcPr>
            <w:tcW w:w="1037" w:type="dxa"/>
          </w:tcPr>
          <w:p w14:paraId="578251E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804" w:type="dxa"/>
          </w:tcPr>
          <w:p w14:paraId="3D8E11A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руки</w:t>
            </w:r>
          </w:p>
        </w:tc>
        <w:tc>
          <w:tcPr>
            <w:tcW w:w="986" w:type="dxa"/>
          </w:tcPr>
          <w:p w14:paraId="0E48B0C7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EC64B5C" w14:textId="77777777">
        <w:trPr>
          <w:trHeight w:val="359"/>
        </w:trPr>
        <w:tc>
          <w:tcPr>
            <w:tcW w:w="1037" w:type="dxa"/>
          </w:tcPr>
          <w:p w14:paraId="7DB571B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804" w:type="dxa"/>
          </w:tcPr>
          <w:p w14:paraId="34D7B8F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 xml:space="preserve"> на гимнастической скамейке</w:t>
            </w:r>
          </w:p>
        </w:tc>
        <w:tc>
          <w:tcPr>
            <w:tcW w:w="986" w:type="dxa"/>
          </w:tcPr>
          <w:p w14:paraId="52DFCCF2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4845F465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004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7804"/>
        <w:gridCol w:w="986"/>
      </w:tblGrid>
      <w:tr w:rsidR="0023485F" w14:paraId="4ADAC83D" w14:textId="77777777">
        <w:trPr>
          <w:trHeight w:val="998"/>
        </w:trPr>
        <w:tc>
          <w:tcPr>
            <w:tcW w:w="1037" w:type="dxa"/>
          </w:tcPr>
          <w:p w14:paraId="3EBD96CA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0A4EA3E5" w14:textId="77777777" w:rsidR="0023485F" w:rsidRDefault="0023485F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05F239DF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804" w:type="dxa"/>
          </w:tcPr>
          <w:p w14:paraId="38A2E3E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ГТО:</w:t>
            </w:r>
          </w:p>
          <w:p w14:paraId="5C0DB7C2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90см;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поднимание туловища из положения лежа на спине</w:t>
            </w:r>
          </w:p>
        </w:tc>
        <w:tc>
          <w:tcPr>
            <w:tcW w:w="986" w:type="dxa"/>
          </w:tcPr>
          <w:p w14:paraId="154F7914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24E4A173" w14:textId="77777777" w:rsidR="0023485F" w:rsidRDefault="0023485F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7212808E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CA50D07" w14:textId="77777777">
        <w:trPr>
          <w:trHeight w:val="362"/>
        </w:trPr>
        <w:tc>
          <w:tcPr>
            <w:tcW w:w="1037" w:type="dxa"/>
          </w:tcPr>
          <w:p w14:paraId="4640A15B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804" w:type="dxa"/>
          </w:tcPr>
          <w:p w14:paraId="387AE7B1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z w:val="24"/>
              </w:rPr>
              <w:t xml:space="preserve"> с гимнастическими палками</w:t>
            </w:r>
          </w:p>
        </w:tc>
        <w:tc>
          <w:tcPr>
            <w:tcW w:w="986" w:type="dxa"/>
          </w:tcPr>
          <w:p w14:paraId="5E173DA7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2ABEA2C" w14:textId="77777777">
        <w:trPr>
          <w:trHeight w:val="362"/>
        </w:trPr>
        <w:tc>
          <w:tcPr>
            <w:tcW w:w="1037" w:type="dxa"/>
          </w:tcPr>
          <w:p w14:paraId="22F1ABD2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804" w:type="dxa"/>
          </w:tcPr>
          <w:p w14:paraId="2C596ECF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перекладине</w:t>
            </w:r>
          </w:p>
        </w:tc>
        <w:tc>
          <w:tcPr>
            <w:tcW w:w="986" w:type="dxa"/>
          </w:tcPr>
          <w:p w14:paraId="7DFCB4AA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8FDF1EE" w14:textId="77777777">
        <w:trPr>
          <w:trHeight w:val="995"/>
        </w:trPr>
        <w:tc>
          <w:tcPr>
            <w:tcW w:w="1037" w:type="dxa"/>
          </w:tcPr>
          <w:p w14:paraId="7843831B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51099CF1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78D6A662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804" w:type="dxa"/>
          </w:tcPr>
          <w:p w14:paraId="5DB9FFD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ГТО:</w:t>
            </w:r>
          </w:p>
          <w:p w14:paraId="4398362A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мальчики;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наклон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 из положения стоя на гимнастической скамье</w:t>
            </w:r>
          </w:p>
        </w:tc>
        <w:tc>
          <w:tcPr>
            <w:tcW w:w="986" w:type="dxa"/>
          </w:tcPr>
          <w:p w14:paraId="4162D468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077B69E2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2499BD3F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9E3FA31" w14:textId="77777777">
        <w:trPr>
          <w:trHeight w:val="362"/>
        </w:trPr>
        <w:tc>
          <w:tcPr>
            <w:tcW w:w="1037" w:type="dxa"/>
          </w:tcPr>
          <w:p w14:paraId="0136FB5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804" w:type="dxa"/>
          </w:tcPr>
          <w:p w14:paraId="35554E8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канату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два </w:t>
            </w:r>
            <w:r>
              <w:rPr>
                <w:spacing w:val="-2"/>
                <w:sz w:val="24"/>
              </w:rPr>
              <w:t>приѐма</w:t>
            </w:r>
          </w:p>
        </w:tc>
        <w:tc>
          <w:tcPr>
            <w:tcW w:w="986" w:type="dxa"/>
          </w:tcPr>
          <w:p w14:paraId="24B2C95F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4EEC97D" w14:textId="77777777">
        <w:trPr>
          <w:trHeight w:val="362"/>
        </w:trPr>
        <w:tc>
          <w:tcPr>
            <w:tcW w:w="1037" w:type="dxa"/>
          </w:tcPr>
          <w:p w14:paraId="3A02269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804" w:type="dxa"/>
          </w:tcPr>
          <w:p w14:paraId="7F8F6FF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Лазанье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канату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два </w:t>
            </w:r>
            <w:r>
              <w:rPr>
                <w:spacing w:val="-2"/>
                <w:sz w:val="24"/>
              </w:rPr>
              <w:t>приѐма</w:t>
            </w:r>
          </w:p>
        </w:tc>
        <w:tc>
          <w:tcPr>
            <w:tcW w:w="986" w:type="dxa"/>
          </w:tcPr>
          <w:p w14:paraId="3CC6E292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4AF963E" w14:textId="77777777">
        <w:trPr>
          <w:trHeight w:val="682"/>
        </w:trPr>
        <w:tc>
          <w:tcPr>
            <w:tcW w:w="1037" w:type="dxa"/>
          </w:tcPr>
          <w:p w14:paraId="47B4A111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7793EF26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804" w:type="dxa"/>
          </w:tcPr>
          <w:p w14:paraId="014A8D2E" w14:textId="77777777" w:rsidR="0023485F" w:rsidRDefault="00C63A8D">
            <w:pPr>
              <w:pStyle w:val="TableParagraph"/>
              <w:spacing w:before="10" w:line="318" w:lineRule="exact"/>
              <w:ind w:left="100" w:right="22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техники выполнения испытаний (тестов) 4 </w:t>
            </w:r>
            <w:r>
              <w:rPr>
                <w:sz w:val="24"/>
              </w:rPr>
              <w:t>ступени)</w:t>
            </w:r>
          </w:p>
        </w:tc>
        <w:tc>
          <w:tcPr>
            <w:tcW w:w="986" w:type="dxa"/>
          </w:tcPr>
          <w:p w14:paraId="2416C14E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18028B88" w14:textId="77777777" w:rsidR="0023485F" w:rsidRDefault="00C63A8D">
            <w:pPr>
              <w:pStyle w:val="TableParagraph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637E844" w14:textId="77777777">
        <w:trPr>
          <w:trHeight w:val="362"/>
        </w:trPr>
        <w:tc>
          <w:tcPr>
            <w:tcW w:w="1037" w:type="dxa"/>
          </w:tcPr>
          <w:p w14:paraId="4F23A2B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804" w:type="dxa"/>
          </w:tcPr>
          <w:p w14:paraId="25258AE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986" w:type="dxa"/>
          </w:tcPr>
          <w:p w14:paraId="2C4D8D71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070DDA5" w14:textId="77777777">
        <w:trPr>
          <w:trHeight w:val="362"/>
        </w:trPr>
        <w:tc>
          <w:tcPr>
            <w:tcW w:w="1037" w:type="dxa"/>
          </w:tcPr>
          <w:p w14:paraId="19D645B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804" w:type="dxa"/>
          </w:tcPr>
          <w:p w14:paraId="4C3DE64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диагонали</w:t>
            </w:r>
          </w:p>
        </w:tc>
        <w:tc>
          <w:tcPr>
            <w:tcW w:w="986" w:type="dxa"/>
          </w:tcPr>
          <w:p w14:paraId="7DB83FB4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894D828" w14:textId="77777777">
        <w:trPr>
          <w:trHeight w:val="679"/>
        </w:trPr>
        <w:tc>
          <w:tcPr>
            <w:tcW w:w="1037" w:type="dxa"/>
          </w:tcPr>
          <w:p w14:paraId="24F3C32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692A28F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804" w:type="dxa"/>
          </w:tcPr>
          <w:p w14:paraId="3273174D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986" w:type="dxa"/>
          </w:tcPr>
          <w:p w14:paraId="0451A62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B604DC8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73CB7BE" w14:textId="77777777">
        <w:trPr>
          <w:trHeight w:val="362"/>
        </w:trPr>
        <w:tc>
          <w:tcPr>
            <w:tcW w:w="1037" w:type="dxa"/>
          </w:tcPr>
          <w:p w14:paraId="113562F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804" w:type="dxa"/>
          </w:tcPr>
          <w:p w14:paraId="4821FE1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подготовкой</w:t>
            </w:r>
          </w:p>
        </w:tc>
        <w:tc>
          <w:tcPr>
            <w:tcW w:w="986" w:type="dxa"/>
          </w:tcPr>
          <w:p w14:paraId="5B1E5F59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4CC9B21" w14:textId="77777777">
        <w:trPr>
          <w:trHeight w:val="362"/>
        </w:trPr>
        <w:tc>
          <w:tcPr>
            <w:tcW w:w="1037" w:type="dxa"/>
          </w:tcPr>
          <w:p w14:paraId="2F61C8C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804" w:type="dxa"/>
          </w:tcPr>
          <w:p w14:paraId="555FF1C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 способом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«упор»</w:t>
            </w:r>
          </w:p>
        </w:tc>
        <w:tc>
          <w:tcPr>
            <w:tcW w:w="986" w:type="dxa"/>
          </w:tcPr>
          <w:p w14:paraId="5CCA37D4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ED354C3" w14:textId="77777777">
        <w:trPr>
          <w:trHeight w:val="362"/>
        </w:trPr>
        <w:tc>
          <w:tcPr>
            <w:tcW w:w="1037" w:type="dxa"/>
          </w:tcPr>
          <w:p w14:paraId="4868160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804" w:type="dxa"/>
          </w:tcPr>
          <w:p w14:paraId="5C2210F7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 способом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«упор»</w:t>
            </w:r>
          </w:p>
        </w:tc>
        <w:tc>
          <w:tcPr>
            <w:tcW w:w="986" w:type="dxa"/>
          </w:tcPr>
          <w:p w14:paraId="21F1A854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4D691B9" w14:textId="77777777">
        <w:trPr>
          <w:trHeight w:val="362"/>
        </w:trPr>
        <w:tc>
          <w:tcPr>
            <w:tcW w:w="1037" w:type="dxa"/>
          </w:tcPr>
          <w:p w14:paraId="1C67AA2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804" w:type="dxa"/>
          </w:tcPr>
          <w:p w14:paraId="4FF7C14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Поворот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спуске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2"/>
                <w:sz w:val="24"/>
              </w:rPr>
              <w:t xml:space="preserve"> склона</w:t>
            </w:r>
          </w:p>
        </w:tc>
        <w:tc>
          <w:tcPr>
            <w:tcW w:w="986" w:type="dxa"/>
          </w:tcPr>
          <w:p w14:paraId="6EBDDD10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6DADBB0" w14:textId="77777777">
        <w:trPr>
          <w:trHeight w:val="364"/>
        </w:trPr>
        <w:tc>
          <w:tcPr>
            <w:tcW w:w="1037" w:type="dxa"/>
          </w:tcPr>
          <w:p w14:paraId="36A110B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804" w:type="dxa"/>
          </w:tcPr>
          <w:p w14:paraId="5C0A2FC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Поворот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спуске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2"/>
                <w:sz w:val="24"/>
              </w:rPr>
              <w:t xml:space="preserve"> склона</w:t>
            </w:r>
          </w:p>
        </w:tc>
        <w:tc>
          <w:tcPr>
            <w:tcW w:w="986" w:type="dxa"/>
          </w:tcPr>
          <w:p w14:paraId="0DD74766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B3B3AFD" w14:textId="77777777">
        <w:trPr>
          <w:trHeight w:val="362"/>
        </w:trPr>
        <w:tc>
          <w:tcPr>
            <w:tcW w:w="1037" w:type="dxa"/>
          </w:tcPr>
          <w:p w14:paraId="652ABB4A" w14:textId="77777777" w:rsidR="0023485F" w:rsidRDefault="00C63A8D">
            <w:pPr>
              <w:pStyle w:val="TableParagraph"/>
              <w:spacing w:before="39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804" w:type="dxa"/>
          </w:tcPr>
          <w:p w14:paraId="335FE33F" w14:textId="77777777" w:rsidR="0023485F" w:rsidRDefault="00C63A8D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лыжах</w:t>
            </w:r>
          </w:p>
        </w:tc>
        <w:tc>
          <w:tcPr>
            <w:tcW w:w="986" w:type="dxa"/>
          </w:tcPr>
          <w:p w14:paraId="009DA7CE" w14:textId="77777777" w:rsidR="0023485F" w:rsidRDefault="00C63A8D">
            <w:pPr>
              <w:pStyle w:val="TableParagraph"/>
              <w:spacing w:before="39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DF7C1D8" w14:textId="77777777">
        <w:trPr>
          <w:trHeight w:val="362"/>
        </w:trPr>
        <w:tc>
          <w:tcPr>
            <w:tcW w:w="1037" w:type="dxa"/>
          </w:tcPr>
          <w:p w14:paraId="6A52DBBE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804" w:type="dxa"/>
          </w:tcPr>
          <w:p w14:paraId="07C4F98B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лыжах</w:t>
            </w:r>
          </w:p>
        </w:tc>
        <w:tc>
          <w:tcPr>
            <w:tcW w:w="986" w:type="dxa"/>
          </w:tcPr>
          <w:p w14:paraId="2AA60417" w14:textId="77777777" w:rsidR="0023485F" w:rsidRDefault="00C63A8D">
            <w:pPr>
              <w:pStyle w:val="TableParagraph"/>
              <w:spacing w:before="38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AEFF087" w14:textId="77777777">
        <w:trPr>
          <w:trHeight w:val="678"/>
        </w:trPr>
        <w:tc>
          <w:tcPr>
            <w:tcW w:w="1037" w:type="dxa"/>
          </w:tcPr>
          <w:p w14:paraId="64D44CF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F9A77BA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804" w:type="dxa"/>
          </w:tcPr>
          <w:p w14:paraId="23EFF10A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86" w:type="dxa"/>
          </w:tcPr>
          <w:p w14:paraId="46FED7A3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9A35B3C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95362C2" w14:textId="77777777">
        <w:trPr>
          <w:trHeight w:val="678"/>
        </w:trPr>
        <w:tc>
          <w:tcPr>
            <w:tcW w:w="1037" w:type="dxa"/>
          </w:tcPr>
          <w:p w14:paraId="71EB3BD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862936B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804" w:type="dxa"/>
          </w:tcPr>
          <w:p w14:paraId="28BE6FA0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986" w:type="dxa"/>
          </w:tcPr>
          <w:p w14:paraId="2CCD1B5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39F1772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8472E6D" w14:textId="77777777">
        <w:trPr>
          <w:trHeight w:val="362"/>
        </w:trPr>
        <w:tc>
          <w:tcPr>
            <w:tcW w:w="1037" w:type="dxa"/>
          </w:tcPr>
          <w:p w14:paraId="2F0066F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804" w:type="dxa"/>
          </w:tcPr>
          <w:p w14:paraId="3D7C192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Спуски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подъѐмы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прохождения учебной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986" w:type="dxa"/>
          </w:tcPr>
          <w:p w14:paraId="5CDDE92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F772394" w14:textId="77777777">
        <w:trPr>
          <w:trHeight w:val="681"/>
        </w:trPr>
        <w:tc>
          <w:tcPr>
            <w:tcW w:w="1037" w:type="dxa"/>
          </w:tcPr>
          <w:p w14:paraId="6DCCE59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8908B19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804" w:type="dxa"/>
          </w:tcPr>
          <w:p w14:paraId="0C353599" w14:textId="77777777" w:rsidR="0023485F" w:rsidRDefault="00C63A8D">
            <w:pPr>
              <w:pStyle w:val="TableParagraph"/>
              <w:spacing w:before="7" w:line="310" w:lineRule="atLeast"/>
              <w:ind w:left="100" w:right="13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 2 км</w:t>
            </w:r>
          </w:p>
        </w:tc>
        <w:tc>
          <w:tcPr>
            <w:tcW w:w="986" w:type="dxa"/>
          </w:tcPr>
          <w:p w14:paraId="7055D73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82D5DE0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18D4CAF" w14:textId="77777777">
        <w:trPr>
          <w:trHeight w:val="362"/>
        </w:trPr>
        <w:tc>
          <w:tcPr>
            <w:tcW w:w="1037" w:type="dxa"/>
          </w:tcPr>
          <w:p w14:paraId="489CD05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7804" w:type="dxa"/>
          </w:tcPr>
          <w:p w14:paraId="42F2535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86" w:type="dxa"/>
          </w:tcPr>
          <w:p w14:paraId="6573ABA9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BA0BBE5" w14:textId="77777777">
        <w:trPr>
          <w:trHeight w:val="362"/>
        </w:trPr>
        <w:tc>
          <w:tcPr>
            <w:tcW w:w="1037" w:type="dxa"/>
          </w:tcPr>
          <w:p w14:paraId="44C3AAB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7804" w:type="dxa"/>
          </w:tcPr>
          <w:p w14:paraId="21782F5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Верхняя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86" w:type="dxa"/>
          </w:tcPr>
          <w:p w14:paraId="1ABC79FE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74698D2" w14:textId="77777777">
        <w:trPr>
          <w:trHeight w:val="362"/>
        </w:trPr>
        <w:tc>
          <w:tcPr>
            <w:tcW w:w="1037" w:type="dxa"/>
          </w:tcPr>
          <w:p w14:paraId="705529F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7804" w:type="dxa"/>
          </w:tcPr>
          <w:p w14:paraId="0E38BB0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руками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86" w:type="dxa"/>
          </w:tcPr>
          <w:p w14:paraId="316BFFF1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C64EB97" w14:textId="77777777">
        <w:trPr>
          <w:trHeight w:val="362"/>
        </w:trPr>
        <w:tc>
          <w:tcPr>
            <w:tcW w:w="1037" w:type="dxa"/>
          </w:tcPr>
          <w:p w14:paraId="0A6162B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7804" w:type="dxa"/>
          </w:tcPr>
          <w:p w14:paraId="5514E9A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руками </w:t>
            </w:r>
            <w:r>
              <w:rPr>
                <w:spacing w:val="-2"/>
                <w:sz w:val="24"/>
              </w:rPr>
              <w:t>сверху</w:t>
            </w:r>
          </w:p>
        </w:tc>
        <w:tc>
          <w:tcPr>
            <w:tcW w:w="986" w:type="dxa"/>
          </w:tcPr>
          <w:p w14:paraId="1E55CB4C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CDB638F" w14:textId="77777777">
        <w:trPr>
          <w:trHeight w:val="362"/>
        </w:trPr>
        <w:tc>
          <w:tcPr>
            <w:tcW w:w="1037" w:type="dxa"/>
          </w:tcPr>
          <w:p w14:paraId="26AED68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49</w:t>
            </w:r>
          </w:p>
        </w:tc>
        <w:tc>
          <w:tcPr>
            <w:tcW w:w="7804" w:type="dxa"/>
          </w:tcPr>
          <w:p w14:paraId="1C6998C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голову</w:t>
            </w:r>
          </w:p>
        </w:tc>
        <w:tc>
          <w:tcPr>
            <w:tcW w:w="986" w:type="dxa"/>
          </w:tcPr>
          <w:p w14:paraId="1A16843A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42A0220" w14:textId="77777777">
        <w:trPr>
          <w:trHeight w:val="362"/>
        </w:trPr>
        <w:tc>
          <w:tcPr>
            <w:tcW w:w="1037" w:type="dxa"/>
          </w:tcPr>
          <w:p w14:paraId="3787518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804" w:type="dxa"/>
          </w:tcPr>
          <w:p w14:paraId="5D4F3CC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голову</w:t>
            </w:r>
          </w:p>
        </w:tc>
        <w:tc>
          <w:tcPr>
            <w:tcW w:w="986" w:type="dxa"/>
          </w:tcPr>
          <w:p w14:paraId="43DC4403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6E230B3" w14:textId="77777777">
        <w:trPr>
          <w:trHeight w:val="678"/>
        </w:trPr>
        <w:tc>
          <w:tcPr>
            <w:tcW w:w="1037" w:type="dxa"/>
          </w:tcPr>
          <w:p w14:paraId="0AA07A1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9779C2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804" w:type="dxa"/>
          </w:tcPr>
          <w:p w14:paraId="0CADF33D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08591CB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DAE683F" w14:textId="77777777" w:rsidR="0023485F" w:rsidRDefault="00C63A8D">
            <w:pPr>
              <w:pStyle w:val="TableParagraph"/>
              <w:spacing w:before="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3FEF226" w14:textId="77777777">
        <w:trPr>
          <w:trHeight w:val="362"/>
        </w:trPr>
        <w:tc>
          <w:tcPr>
            <w:tcW w:w="1037" w:type="dxa"/>
          </w:tcPr>
          <w:p w14:paraId="2E73078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7804" w:type="dxa"/>
          </w:tcPr>
          <w:p w14:paraId="0DF4072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2"/>
                <w:sz w:val="24"/>
              </w:rPr>
              <w:t xml:space="preserve"> технических</w:t>
            </w:r>
          </w:p>
        </w:tc>
        <w:tc>
          <w:tcPr>
            <w:tcW w:w="986" w:type="dxa"/>
          </w:tcPr>
          <w:p w14:paraId="65C43A56" w14:textId="77777777" w:rsidR="0023485F" w:rsidRDefault="00C63A8D">
            <w:pPr>
              <w:pStyle w:val="TableParagraph"/>
              <w:spacing w:before="41"/>
              <w:ind w:left="83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569C6DC6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435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"/>
        <w:gridCol w:w="7804"/>
        <w:gridCol w:w="986"/>
      </w:tblGrid>
      <w:tr w:rsidR="0023485F" w14:paraId="108D67AA" w14:textId="77777777">
        <w:trPr>
          <w:trHeight w:val="362"/>
        </w:trPr>
        <w:tc>
          <w:tcPr>
            <w:tcW w:w="1037" w:type="dxa"/>
          </w:tcPr>
          <w:p w14:paraId="4A2C3A31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7804" w:type="dxa"/>
          </w:tcPr>
          <w:p w14:paraId="1DC14DE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1BD68A89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1F63A8DF" w14:textId="77777777">
        <w:trPr>
          <w:trHeight w:val="679"/>
        </w:trPr>
        <w:tc>
          <w:tcPr>
            <w:tcW w:w="1037" w:type="dxa"/>
          </w:tcPr>
          <w:p w14:paraId="1BCE999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FE6C52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7804" w:type="dxa"/>
          </w:tcPr>
          <w:p w14:paraId="3325D204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 упражнениями</w:t>
            </w:r>
          </w:p>
        </w:tc>
        <w:tc>
          <w:tcPr>
            <w:tcW w:w="986" w:type="dxa"/>
          </w:tcPr>
          <w:p w14:paraId="4CF6B86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00DE053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56AAA89" w14:textId="77777777">
        <w:trPr>
          <w:trHeight w:val="362"/>
        </w:trPr>
        <w:tc>
          <w:tcPr>
            <w:tcW w:w="1037" w:type="dxa"/>
          </w:tcPr>
          <w:p w14:paraId="4D5228E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7804" w:type="dxa"/>
          </w:tcPr>
          <w:p w14:paraId="63F756F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оздоровительного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культурой</w:t>
            </w:r>
          </w:p>
        </w:tc>
        <w:tc>
          <w:tcPr>
            <w:tcW w:w="986" w:type="dxa"/>
          </w:tcPr>
          <w:p w14:paraId="22CF4A86" w14:textId="77777777" w:rsidR="0023485F" w:rsidRDefault="00C63A8D">
            <w:pPr>
              <w:pStyle w:val="TableParagraph"/>
              <w:spacing w:before="4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1038633" w14:textId="77777777">
        <w:trPr>
          <w:trHeight w:val="364"/>
        </w:trPr>
        <w:tc>
          <w:tcPr>
            <w:tcW w:w="1037" w:type="dxa"/>
          </w:tcPr>
          <w:p w14:paraId="681CF18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7804" w:type="dxa"/>
          </w:tcPr>
          <w:p w14:paraId="396BBFB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-2"/>
                <w:sz w:val="24"/>
              </w:rPr>
              <w:t xml:space="preserve"> удара</w:t>
            </w:r>
          </w:p>
        </w:tc>
        <w:tc>
          <w:tcPr>
            <w:tcW w:w="986" w:type="dxa"/>
          </w:tcPr>
          <w:p w14:paraId="75A75F64" w14:textId="77777777" w:rsidR="0023485F" w:rsidRDefault="00C63A8D">
            <w:pPr>
              <w:pStyle w:val="TableParagraph"/>
              <w:spacing w:before="4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F6FC44F" w14:textId="77777777">
        <w:trPr>
          <w:trHeight w:val="362"/>
        </w:trPr>
        <w:tc>
          <w:tcPr>
            <w:tcW w:w="1037" w:type="dxa"/>
          </w:tcPr>
          <w:p w14:paraId="6F402A91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7804" w:type="dxa"/>
          </w:tcPr>
          <w:p w14:paraId="0BADE6ED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вбрасывании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2"/>
                <w:sz w:val="24"/>
              </w:rPr>
              <w:t xml:space="preserve"> линии</w:t>
            </w:r>
          </w:p>
        </w:tc>
        <w:tc>
          <w:tcPr>
            <w:tcW w:w="986" w:type="dxa"/>
          </w:tcPr>
          <w:p w14:paraId="2980DB74" w14:textId="77777777" w:rsidR="0023485F" w:rsidRDefault="00C63A8D">
            <w:pPr>
              <w:pStyle w:val="TableParagraph"/>
              <w:spacing w:before="38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C3922C7" w14:textId="77777777">
        <w:trPr>
          <w:trHeight w:val="362"/>
        </w:trPr>
        <w:tc>
          <w:tcPr>
            <w:tcW w:w="1037" w:type="dxa"/>
          </w:tcPr>
          <w:p w14:paraId="0DCAFC5E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7804" w:type="dxa"/>
          </w:tcPr>
          <w:p w14:paraId="3F406AAE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вбрасывании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2"/>
                <w:sz w:val="24"/>
              </w:rPr>
              <w:t xml:space="preserve"> линии</w:t>
            </w:r>
          </w:p>
        </w:tc>
        <w:tc>
          <w:tcPr>
            <w:tcW w:w="986" w:type="dxa"/>
          </w:tcPr>
          <w:p w14:paraId="25496875" w14:textId="77777777" w:rsidR="0023485F" w:rsidRDefault="00C63A8D">
            <w:pPr>
              <w:pStyle w:val="TableParagraph"/>
              <w:spacing w:before="38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EA12500" w14:textId="77777777">
        <w:trPr>
          <w:trHeight w:val="679"/>
        </w:trPr>
        <w:tc>
          <w:tcPr>
            <w:tcW w:w="1037" w:type="dxa"/>
          </w:tcPr>
          <w:p w14:paraId="06F7F0B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0D9FD02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7804" w:type="dxa"/>
          </w:tcPr>
          <w:p w14:paraId="75CC2AD6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3494505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8DB42DF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CF41610" w14:textId="77777777">
        <w:trPr>
          <w:trHeight w:val="679"/>
        </w:trPr>
        <w:tc>
          <w:tcPr>
            <w:tcW w:w="1037" w:type="dxa"/>
          </w:tcPr>
          <w:p w14:paraId="17154F7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79723C3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7804" w:type="dxa"/>
          </w:tcPr>
          <w:p w14:paraId="6C43AFE7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7BC0165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3271241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7CD54F7" w14:textId="77777777">
        <w:trPr>
          <w:trHeight w:val="681"/>
        </w:trPr>
        <w:tc>
          <w:tcPr>
            <w:tcW w:w="1037" w:type="dxa"/>
          </w:tcPr>
          <w:p w14:paraId="1AFF4479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4DF29592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7804" w:type="dxa"/>
          </w:tcPr>
          <w:p w14:paraId="6E60E40B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986" w:type="dxa"/>
          </w:tcPr>
          <w:p w14:paraId="16196A51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681063B0" w14:textId="77777777" w:rsidR="0023485F" w:rsidRDefault="00C63A8D">
            <w:pPr>
              <w:pStyle w:val="TableParagraph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34F8964" w14:textId="77777777">
        <w:trPr>
          <w:trHeight w:val="362"/>
        </w:trPr>
        <w:tc>
          <w:tcPr>
            <w:tcW w:w="1037" w:type="dxa"/>
          </w:tcPr>
          <w:p w14:paraId="7B41757F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7804" w:type="dxa"/>
          </w:tcPr>
          <w:p w14:paraId="19458D50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Эстафетный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бег</w:t>
            </w:r>
          </w:p>
        </w:tc>
        <w:tc>
          <w:tcPr>
            <w:tcW w:w="986" w:type="dxa"/>
          </w:tcPr>
          <w:p w14:paraId="1C4AF96D" w14:textId="77777777" w:rsidR="0023485F" w:rsidRDefault="00C63A8D">
            <w:pPr>
              <w:pStyle w:val="TableParagraph"/>
              <w:spacing w:before="38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6A64DAC" w14:textId="77777777">
        <w:trPr>
          <w:trHeight w:val="678"/>
        </w:trPr>
        <w:tc>
          <w:tcPr>
            <w:tcW w:w="1037" w:type="dxa"/>
          </w:tcPr>
          <w:p w14:paraId="1D567D0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A080649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804" w:type="dxa"/>
          </w:tcPr>
          <w:p w14:paraId="40E5EF98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челночный бег 3х10 м</w:t>
            </w:r>
          </w:p>
        </w:tc>
        <w:tc>
          <w:tcPr>
            <w:tcW w:w="986" w:type="dxa"/>
          </w:tcPr>
          <w:p w14:paraId="5025623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53613E7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04AC8D2" w14:textId="77777777">
        <w:trPr>
          <w:trHeight w:val="362"/>
        </w:trPr>
        <w:tc>
          <w:tcPr>
            <w:tcW w:w="1037" w:type="dxa"/>
          </w:tcPr>
          <w:p w14:paraId="74FEA7A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7804" w:type="dxa"/>
          </w:tcPr>
          <w:p w14:paraId="6871DE1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</w:t>
            </w:r>
          </w:p>
        </w:tc>
        <w:tc>
          <w:tcPr>
            <w:tcW w:w="986" w:type="dxa"/>
          </w:tcPr>
          <w:p w14:paraId="7363373B" w14:textId="77777777" w:rsidR="0023485F" w:rsidRDefault="00C63A8D">
            <w:pPr>
              <w:pStyle w:val="TableParagraph"/>
              <w:spacing w:before="4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1BBA582" w14:textId="77777777">
        <w:trPr>
          <w:trHeight w:val="362"/>
        </w:trPr>
        <w:tc>
          <w:tcPr>
            <w:tcW w:w="1037" w:type="dxa"/>
          </w:tcPr>
          <w:p w14:paraId="1006F9D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7804" w:type="dxa"/>
          </w:tcPr>
          <w:p w14:paraId="76AB162D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длину</w:t>
            </w:r>
          </w:p>
        </w:tc>
        <w:tc>
          <w:tcPr>
            <w:tcW w:w="986" w:type="dxa"/>
          </w:tcPr>
          <w:p w14:paraId="1C7EA639" w14:textId="77777777" w:rsidR="0023485F" w:rsidRDefault="00C63A8D">
            <w:pPr>
              <w:pStyle w:val="TableParagraph"/>
              <w:spacing w:before="4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2DA9D0B" w14:textId="77777777">
        <w:trPr>
          <w:trHeight w:val="678"/>
        </w:trPr>
        <w:tc>
          <w:tcPr>
            <w:tcW w:w="1037" w:type="dxa"/>
          </w:tcPr>
          <w:p w14:paraId="56C94D0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39D1FD3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7804" w:type="dxa"/>
          </w:tcPr>
          <w:p w14:paraId="3DDA950E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длину с места толчком двумя ногами</w:t>
            </w:r>
          </w:p>
        </w:tc>
        <w:tc>
          <w:tcPr>
            <w:tcW w:w="986" w:type="dxa"/>
          </w:tcPr>
          <w:p w14:paraId="059504CB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0E596E5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0B3F177" w14:textId="77777777">
        <w:trPr>
          <w:trHeight w:val="681"/>
        </w:trPr>
        <w:tc>
          <w:tcPr>
            <w:tcW w:w="1037" w:type="dxa"/>
          </w:tcPr>
          <w:p w14:paraId="57C77E45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1B43FDA7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7804" w:type="dxa"/>
          </w:tcPr>
          <w:p w14:paraId="1A66A851" w14:textId="77777777" w:rsidR="0023485F" w:rsidRDefault="00C63A8D">
            <w:pPr>
              <w:pStyle w:val="TableParagraph"/>
              <w:spacing w:before="9" w:line="320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 весом 150 г</w:t>
            </w:r>
          </w:p>
        </w:tc>
        <w:tc>
          <w:tcPr>
            <w:tcW w:w="986" w:type="dxa"/>
          </w:tcPr>
          <w:p w14:paraId="6F53EB30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01728062" w14:textId="77777777" w:rsidR="0023485F" w:rsidRDefault="00C63A8D">
            <w:pPr>
              <w:pStyle w:val="TableParagraph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7E7C30E" w14:textId="77777777">
        <w:trPr>
          <w:trHeight w:val="362"/>
        </w:trPr>
        <w:tc>
          <w:tcPr>
            <w:tcW w:w="1037" w:type="dxa"/>
          </w:tcPr>
          <w:p w14:paraId="32432F1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7804" w:type="dxa"/>
          </w:tcPr>
          <w:p w14:paraId="5673121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986" w:type="dxa"/>
          </w:tcPr>
          <w:p w14:paraId="1789AE13" w14:textId="77777777" w:rsidR="0023485F" w:rsidRDefault="00C63A8D">
            <w:pPr>
              <w:pStyle w:val="TableParagraph"/>
              <w:spacing w:before="4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D3B6152" w14:textId="77777777">
        <w:trPr>
          <w:trHeight w:val="679"/>
        </w:trPr>
        <w:tc>
          <w:tcPr>
            <w:tcW w:w="1037" w:type="dxa"/>
          </w:tcPr>
          <w:p w14:paraId="3132B3B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126810E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804" w:type="dxa"/>
          </w:tcPr>
          <w:p w14:paraId="3D31A152" w14:textId="77777777" w:rsidR="0023485F" w:rsidRDefault="00C63A8D">
            <w:pPr>
              <w:pStyle w:val="TableParagraph"/>
              <w:spacing w:before="7" w:line="310" w:lineRule="atLeast"/>
              <w:ind w:left="100" w:right="225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С</w:t>
            </w:r>
            <w:r>
              <w:rPr>
                <w:sz w:val="24"/>
              </w:rPr>
              <w:t>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техники выполнения испытаний (тестов) 4 ступени)</w:t>
            </w:r>
          </w:p>
        </w:tc>
        <w:tc>
          <w:tcPr>
            <w:tcW w:w="986" w:type="dxa"/>
          </w:tcPr>
          <w:p w14:paraId="3406993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C308A6D" w14:textId="77777777" w:rsidR="0023485F" w:rsidRDefault="00C63A8D">
            <w:pPr>
              <w:pStyle w:val="TableParagraph"/>
              <w:spacing w:before="1"/>
              <w:ind w:left="4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8C10789" w14:textId="77777777">
        <w:trPr>
          <w:trHeight w:val="359"/>
        </w:trPr>
        <w:tc>
          <w:tcPr>
            <w:tcW w:w="8841" w:type="dxa"/>
            <w:gridSpan w:val="2"/>
          </w:tcPr>
          <w:p w14:paraId="1A116C05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86" w:type="dxa"/>
          </w:tcPr>
          <w:p w14:paraId="2969BE94" w14:textId="77777777" w:rsidR="0023485F" w:rsidRDefault="00C63A8D">
            <w:pPr>
              <w:pStyle w:val="TableParagraph"/>
              <w:spacing w:before="41"/>
              <w:ind w:left="434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14:paraId="004AEF76" w14:textId="77777777" w:rsidR="0023485F" w:rsidRDefault="00C63A8D">
      <w:pPr>
        <w:spacing w:before="24" w:after="52"/>
        <w:ind w:left="1630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18"/>
        <w:gridCol w:w="1025"/>
      </w:tblGrid>
      <w:tr w:rsidR="0023485F" w14:paraId="023A1D41" w14:textId="77777777">
        <w:trPr>
          <w:trHeight w:val="359"/>
        </w:trPr>
        <w:tc>
          <w:tcPr>
            <w:tcW w:w="1085" w:type="dxa"/>
            <w:vMerge w:val="restart"/>
          </w:tcPr>
          <w:p w14:paraId="55D1296E" w14:textId="77777777" w:rsidR="0023485F" w:rsidRDefault="00C63A8D">
            <w:pPr>
              <w:pStyle w:val="TableParagraph"/>
              <w:spacing w:before="22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7718" w:type="dxa"/>
            <w:vMerge w:val="restart"/>
          </w:tcPr>
          <w:p w14:paraId="542F3734" w14:textId="77777777" w:rsidR="0023485F" w:rsidRDefault="00C63A8D">
            <w:pPr>
              <w:pStyle w:val="TableParagraph"/>
              <w:spacing w:before="22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1025" w:type="dxa"/>
            <w:tcBorders>
              <w:top w:val="nil"/>
              <w:right w:val="nil"/>
            </w:tcBorders>
          </w:tcPr>
          <w:p w14:paraId="3265B0BD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8F79935" w14:textId="77777777">
        <w:trPr>
          <w:trHeight w:val="669"/>
        </w:trPr>
        <w:tc>
          <w:tcPr>
            <w:tcW w:w="1085" w:type="dxa"/>
            <w:vMerge/>
            <w:tcBorders>
              <w:top w:val="nil"/>
            </w:tcBorders>
          </w:tcPr>
          <w:p w14:paraId="0A80EAE2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7718" w:type="dxa"/>
            <w:vMerge/>
            <w:tcBorders>
              <w:top w:val="nil"/>
            </w:tcBorders>
          </w:tcPr>
          <w:p w14:paraId="0EBF9049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</w:tcPr>
          <w:p w14:paraId="660F031F" w14:textId="77777777" w:rsidR="0023485F" w:rsidRDefault="00C63A8D">
            <w:pPr>
              <w:pStyle w:val="TableParagraph"/>
              <w:spacing w:before="43"/>
              <w:ind w:left="125" w:right="8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</w:tr>
      <w:tr w:rsidR="0023485F" w14:paraId="04D641B7" w14:textId="77777777">
        <w:trPr>
          <w:trHeight w:val="362"/>
        </w:trPr>
        <w:tc>
          <w:tcPr>
            <w:tcW w:w="1085" w:type="dxa"/>
          </w:tcPr>
          <w:p w14:paraId="7DBD7FC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18" w:type="dxa"/>
          </w:tcPr>
          <w:p w14:paraId="69DC33AF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1025" w:type="dxa"/>
          </w:tcPr>
          <w:p w14:paraId="3FB7AF8B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AEB0A6B" w14:textId="77777777">
        <w:trPr>
          <w:trHeight w:val="681"/>
        </w:trPr>
        <w:tc>
          <w:tcPr>
            <w:tcW w:w="1085" w:type="dxa"/>
          </w:tcPr>
          <w:p w14:paraId="2AA3B145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64D468D9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18" w:type="dxa"/>
          </w:tcPr>
          <w:p w14:paraId="43C7434B" w14:textId="77777777" w:rsidR="0023485F" w:rsidRDefault="00C63A8D">
            <w:pPr>
              <w:pStyle w:val="TableParagraph"/>
              <w:spacing w:before="9" w:line="320" w:lineRule="exact"/>
              <w:ind w:left="9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учетом индивидуальных особенностей</w:t>
            </w:r>
          </w:p>
        </w:tc>
        <w:tc>
          <w:tcPr>
            <w:tcW w:w="1025" w:type="dxa"/>
          </w:tcPr>
          <w:p w14:paraId="4E6D74C1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5824E827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1997624" w14:textId="77777777">
        <w:trPr>
          <w:trHeight w:val="362"/>
        </w:trPr>
        <w:tc>
          <w:tcPr>
            <w:tcW w:w="1085" w:type="dxa"/>
          </w:tcPr>
          <w:p w14:paraId="45FB741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18" w:type="dxa"/>
          </w:tcPr>
          <w:p w14:paraId="5AA0E880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1025" w:type="dxa"/>
          </w:tcPr>
          <w:p w14:paraId="6A044A0B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8B749E4" w14:textId="77777777">
        <w:trPr>
          <w:trHeight w:val="678"/>
        </w:trPr>
        <w:tc>
          <w:tcPr>
            <w:tcW w:w="1085" w:type="dxa"/>
          </w:tcPr>
          <w:p w14:paraId="37561D5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DB17443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18" w:type="dxa"/>
          </w:tcPr>
          <w:p w14:paraId="1BC63BBB" w14:textId="77777777" w:rsidR="0023485F" w:rsidRDefault="00C63A8D">
            <w:pPr>
              <w:pStyle w:val="TableParagraph"/>
              <w:spacing w:before="7" w:line="310" w:lineRule="atLeast"/>
              <w:ind w:left="98" w:right="2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 и 60 м</w:t>
            </w:r>
          </w:p>
        </w:tc>
        <w:tc>
          <w:tcPr>
            <w:tcW w:w="1025" w:type="dxa"/>
          </w:tcPr>
          <w:p w14:paraId="1EEE457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5EC63A4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7EA866D" w14:textId="77777777">
        <w:trPr>
          <w:trHeight w:val="362"/>
        </w:trPr>
        <w:tc>
          <w:tcPr>
            <w:tcW w:w="1085" w:type="dxa"/>
          </w:tcPr>
          <w:p w14:paraId="3A9A9C5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718" w:type="dxa"/>
          </w:tcPr>
          <w:p w14:paraId="586BF697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1025" w:type="dxa"/>
          </w:tcPr>
          <w:p w14:paraId="40DFE1E9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BB6D76C" w14:textId="77777777">
        <w:trPr>
          <w:trHeight w:val="678"/>
        </w:trPr>
        <w:tc>
          <w:tcPr>
            <w:tcW w:w="1085" w:type="dxa"/>
          </w:tcPr>
          <w:p w14:paraId="2B33FB2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4381005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18" w:type="dxa"/>
          </w:tcPr>
          <w:p w14:paraId="75CB5067" w14:textId="77777777" w:rsidR="0023485F" w:rsidRDefault="00C63A8D">
            <w:pPr>
              <w:pStyle w:val="TableParagraph"/>
              <w:spacing w:before="7" w:line="310" w:lineRule="atLeast"/>
              <w:ind w:left="98" w:right="22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1500 м или 2000 м</w:t>
            </w:r>
          </w:p>
        </w:tc>
        <w:tc>
          <w:tcPr>
            <w:tcW w:w="1025" w:type="dxa"/>
          </w:tcPr>
          <w:p w14:paraId="13D86F4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13224B3" w14:textId="77777777" w:rsidR="0023485F" w:rsidRDefault="00C63A8D">
            <w:pPr>
              <w:pStyle w:val="TableParagraph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20730F65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516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18"/>
        <w:gridCol w:w="1025"/>
      </w:tblGrid>
      <w:tr w:rsidR="0023485F" w14:paraId="2053153D" w14:textId="77777777">
        <w:trPr>
          <w:trHeight w:val="362"/>
        </w:trPr>
        <w:tc>
          <w:tcPr>
            <w:tcW w:w="1085" w:type="dxa"/>
          </w:tcPr>
          <w:p w14:paraId="7922624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718" w:type="dxa"/>
          </w:tcPr>
          <w:p w14:paraId="3720BCF8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Прыжки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разбега</w:t>
            </w:r>
          </w:p>
        </w:tc>
        <w:tc>
          <w:tcPr>
            <w:tcW w:w="1025" w:type="dxa"/>
          </w:tcPr>
          <w:p w14:paraId="7DFE5014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8BDFF14" w14:textId="77777777">
        <w:trPr>
          <w:trHeight w:val="362"/>
        </w:trPr>
        <w:tc>
          <w:tcPr>
            <w:tcW w:w="1085" w:type="dxa"/>
          </w:tcPr>
          <w:p w14:paraId="2E62964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718" w:type="dxa"/>
          </w:tcPr>
          <w:p w14:paraId="172D23AD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1025" w:type="dxa"/>
          </w:tcPr>
          <w:p w14:paraId="39BE688F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3FDDD67" w14:textId="77777777">
        <w:trPr>
          <w:trHeight w:val="362"/>
        </w:trPr>
        <w:tc>
          <w:tcPr>
            <w:tcW w:w="1085" w:type="dxa"/>
          </w:tcPr>
          <w:p w14:paraId="0BEF86E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718" w:type="dxa"/>
          </w:tcPr>
          <w:p w14:paraId="7F16D6DB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Про</w:t>
            </w:r>
            <w:r>
              <w:rPr>
                <w:sz w:val="24"/>
              </w:rPr>
              <w:t>бегани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дистанций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поворотов</w:t>
            </w:r>
          </w:p>
        </w:tc>
        <w:tc>
          <w:tcPr>
            <w:tcW w:w="1025" w:type="dxa"/>
          </w:tcPr>
          <w:p w14:paraId="2A3D7D55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6DEBA79" w14:textId="77777777">
        <w:trPr>
          <w:trHeight w:val="681"/>
        </w:trPr>
        <w:tc>
          <w:tcPr>
            <w:tcW w:w="1085" w:type="dxa"/>
          </w:tcPr>
          <w:p w14:paraId="0D2382C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65BBA6C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718" w:type="dxa"/>
          </w:tcPr>
          <w:p w14:paraId="280B7D54" w14:textId="77777777" w:rsidR="0023485F" w:rsidRDefault="00C63A8D">
            <w:pPr>
              <w:pStyle w:val="TableParagraph"/>
              <w:spacing w:before="7" w:line="310" w:lineRule="atLeast"/>
              <w:ind w:left="98" w:right="2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50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1025" w:type="dxa"/>
          </w:tcPr>
          <w:p w14:paraId="5BD3CCE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7691F32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4EF987E" w14:textId="77777777">
        <w:trPr>
          <w:trHeight w:val="362"/>
        </w:trPr>
        <w:tc>
          <w:tcPr>
            <w:tcW w:w="1085" w:type="dxa"/>
          </w:tcPr>
          <w:p w14:paraId="69A490B7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718" w:type="dxa"/>
          </w:tcPr>
          <w:p w14:paraId="6950B7BC" w14:textId="77777777" w:rsidR="0023485F" w:rsidRDefault="00C63A8D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снизу</w:t>
            </w:r>
          </w:p>
        </w:tc>
        <w:tc>
          <w:tcPr>
            <w:tcW w:w="1025" w:type="dxa"/>
          </w:tcPr>
          <w:p w14:paraId="58A59FC8" w14:textId="77777777" w:rsidR="0023485F" w:rsidRDefault="00C63A8D">
            <w:pPr>
              <w:pStyle w:val="TableParagraph"/>
              <w:spacing w:before="38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D951B24" w14:textId="77777777">
        <w:trPr>
          <w:trHeight w:val="362"/>
        </w:trPr>
        <w:tc>
          <w:tcPr>
            <w:tcW w:w="1085" w:type="dxa"/>
          </w:tcPr>
          <w:p w14:paraId="56B9F5A2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718" w:type="dxa"/>
          </w:tcPr>
          <w:p w14:paraId="37113C37" w14:textId="77777777" w:rsidR="0023485F" w:rsidRDefault="00C63A8D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снизу</w:t>
            </w:r>
          </w:p>
        </w:tc>
        <w:tc>
          <w:tcPr>
            <w:tcW w:w="1025" w:type="dxa"/>
          </w:tcPr>
          <w:p w14:paraId="2B3FE731" w14:textId="77777777" w:rsidR="0023485F" w:rsidRDefault="00C63A8D">
            <w:pPr>
              <w:pStyle w:val="TableParagraph"/>
              <w:spacing w:before="38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788B914" w14:textId="77777777">
        <w:trPr>
          <w:trHeight w:val="362"/>
        </w:trPr>
        <w:tc>
          <w:tcPr>
            <w:tcW w:w="1085" w:type="dxa"/>
          </w:tcPr>
          <w:p w14:paraId="6C3F13D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718" w:type="dxa"/>
          </w:tcPr>
          <w:p w14:paraId="4AE8D7D3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снизу</w:t>
            </w:r>
          </w:p>
        </w:tc>
        <w:tc>
          <w:tcPr>
            <w:tcW w:w="1025" w:type="dxa"/>
          </w:tcPr>
          <w:p w14:paraId="61ACA6D2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B247684" w14:textId="77777777">
        <w:trPr>
          <w:trHeight w:val="362"/>
        </w:trPr>
        <w:tc>
          <w:tcPr>
            <w:tcW w:w="1085" w:type="dxa"/>
          </w:tcPr>
          <w:p w14:paraId="1331189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718" w:type="dxa"/>
          </w:tcPr>
          <w:p w14:paraId="5D896160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снизу</w:t>
            </w:r>
          </w:p>
        </w:tc>
        <w:tc>
          <w:tcPr>
            <w:tcW w:w="1025" w:type="dxa"/>
          </w:tcPr>
          <w:p w14:paraId="7A6977C3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D63475A" w14:textId="77777777">
        <w:trPr>
          <w:trHeight w:val="362"/>
        </w:trPr>
        <w:tc>
          <w:tcPr>
            <w:tcW w:w="1085" w:type="dxa"/>
          </w:tcPr>
          <w:p w14:paraId="00E3776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718" w:type="dxa"/>
          </w:tcPr>
          <w:p w14:paraId="31686EE7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прыжке</w:t>
            </w:r>
          </w:p>
        </w:tc>
        <w:tc>
          <w:tcPr>
            <w:tcW w:w="1025" w:type="dxa"/>
          </w:tcPr>
          <w:p w14:paraId="0E736E83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18868A6" w14:textId="77777777">
        <w:trPr>
          <w:trHeight w:val="362"/>
        </w:trPr>
        <w:tc>
          <w:tcPr>
            <w:tcW w:w="1085" w:type="dxa"/>
          </w:tcPr>
          <w:p w14:paraId="64B5533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718" w:type="dxa"/>
          </w:tcPr>
          <w:p w14:paraId="1B4790C0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прыжке</w:t>
            </w:r>
          </w:p>
        </w:tc>
        <w:tc>
          <w:tcPr>
            <w:tcW w:w="1025" w:type="dxa"/>
          </w:tcPr>
          <w:p w14:paraId="2388C8B4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B67E33A" w14:textId="77777777">
        <w:trPr>
          <w:trHeight w:val="362"/>
        </w:trPr>
        <w:tc>
          <w:tcPr>
            <w:tcW w:w="1085" w:type="dxa"/>
          </w:tcPr>
          <w:p w14:paraId="7923782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718" w:type="dxa"/>
          </w:tcPr>
          <w:p w14:paraId="60C64850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Всестороннее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гармоничное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  <w:tc>
          <w:tcPr>
            <w:tcW w:w="1025" w:type="dxa"/>
          </w:tcPr>
          <w:p w14:paraId="31D1098B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7C4B194" w14:textId="77777777">
        <w:trPr>
          <w:trHeight w:val="362"/>
        </w:trPr>
        <w:tc>
          <w:tcPr>
            <w:tcW w:w="1085" w:type="dxa"/>
          </w:tcPr>
          <w:p w14:paraId="1B84F7B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718" w:type="dxa"/>
          </w:tcPr>
          <w:p w14:paraId="57202AE7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утомления</w:t>
            </w:r>
          </w:p>
        </w:tc>
        <w:tc>
          <w:tcPr>
            <w:tcW w:w="1025" w:type="dxa"/>
          </w:tcPr>
          <w:p w14:paraId="081AD0B0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C9C5EFB" w14:textId="77777777">
        <w:trPr>
          <w:trHeight w:val="362"/>
        </w:trPr>
        <w:tc>
          <w:tcPr>
            <w:tcW w:w="1085" w:type="dxa"/>
          </w:tcPr>
          <w:p w14:paraId="1FDD32B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718" w:type="dxa"/>
          </w:tcPr>
          <w:p w14:paraId="03F04A71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1025" w:type="dxa"/>
          </w:tcPr>
          <w:p w14:paraId="346472FF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D06A1F4" w14:textId="77777777">
        <w:trPr>
          <w:trHeight w:val="362"/>
        </w:trPr>
        <w:tc>
          <w:tcPr>
            <w:tcW w:w="1085" w:type="dxa"/>
          </w:tcPr>
          <w:p w14:paraId="65F47B7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718" w:type="dxa"/>
          </w:tcPr>
          <w:p w14:paraId="6F30FAC9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Акробатические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комбинации</w:t>
            </w:r>
          </w:p>
        </w:tc>
        <w:tc>
          <w:tcPr>
            <w:tcW w:w="1025" w:type="dxa"/>
          </w:tcPr>
          <w:p w14:paraId="4511F591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7A822B7" w14:textId="77777777">
        <w:trPr>
          <w:trHeight w:val="362"/>
        </w:trPr>
        <w:tc>
          <w:tcPr>
            <w:tcW w:w="1085" w:type="dxa"/>
          </w:tcPr>
          <w:p w14:paraId="627FE52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718" w:type="dxa"/>
          </w:tcPr>
          <w:p w14:paraId="5F870F5D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бревне</w:t>
            </w:r>
          </w:p>
        </w:tc>
        <w:tc>
          <w:tcPr>
            <w:tcW w:w="1025" w:type="dxa"/>
          </w:tcPr>
          <w:p w14:paraId="5B6548D6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666B476" w14:textId="77777777">
        <w:trPr>
          <w:trHeight w:val="998"/>
        </w:trPr>
        <w:tc>
          <w:tcPr>
            <w:tcW w:w="1085" w:type="dxa"/>
          </w:tcPr>
          <w:p w14:paraId="6848B2AD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47FB7BC7" w14:textId="77777777" w:rsidR="0023485F" w:rsidRDefault="0023485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15C84E79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718" w:type="dxa"/>
          </w:tcPr>
          <w:p w14:paraId="40772EE1" w14:textId="77777777" w:rsidR="0023485F" w:rsidRDefault="00C63A8D">
            <w:pPr>
              <w:pStyle w:val="TableParagraph"/>
              <w:spacing w:before="41" w:line="276" w:lineRule="auto"/>
              <w:ind w:left="98" w:right="204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нормативов комплекса ГТО: подтягивание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90см;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</w:p>
          <w:p w14:paraId="374E4D0C" w14:textId="77777777" w:rsidR="0023485F" w:rsidRDefault="00C63A8D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туловища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спине</w:t>
            </w:r>
          </w:p>
        </w:tc>
        <w:tc>
          <w:tcPr>
            <w:tcW w:w="1025" w:type="dxa"/>
          </w:tcPr>
          <w:p w14:paraId="51EEA0FF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4AA33618" w14:textId="77777777" w:rsidR="0023485F" w:rsidRDefault="0023485F">
            <w:pPr>
              <w:pStyle w:val="TableParagraph"/>
              <w:spacing w:before="125"/>
              <w:rPr>
                <w:b/>
                <w:sz w:val="24"/>
              </w:rPr>
            </w:pPr>
          </w:p>
          <w:p w14:paraId="725F204A" w14:textId="77777777" w:rsidR="0023485F" w:rsidRDefault="00C63A8D">
            <w:pPr>
              <w:pStyle w:val="TableParagraph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3A1EF7D" w14:textId="77777777">
        <w:trPr>
          <w:trHeight w:val="362"/>
        </w:trPr>
        <w:tc>
          <w:tcPr>
            <w:tcW w:w="1085" w:type="dxa"/>
          </w:tcPr>
          <w:p w14:paraId="6D25FD3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718" w:type="dxa"/>
          </w:tcPr>
          <w:p w14:paraId="656F10F9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Гимнастическая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перекладине</w:t>
            </w:r>
          </w:p>
        </w:tc>
        <w:tc>
          <w:tcPr>
            <w:tcW w:w="1025" w:type="dxa"/>
          </w:tcPr>
          <w:p w14:paraId="70EB0815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6E8ECD0" w14:textId="77777777">
        <w:trPr>
          <w:trHeight w:val="998"/>
        </w:trPr>
        <w:tc>
          <w:tcPr>
            <w:tcW w:w="1085" w:type="dxa"/>
          </w:tcPr>
          <w:p w14:paraId="766D4A93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59D2E422" w14:textId="77777777" w:rsidR="0023485F" w:rsidRDefault="0023485F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0A86DA93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718" w:type="dxa"/>
          </w:tcPr>
          <w:p w14:paraId="727BF44B" w14:textId="77777777" w:rsidR="0023485F" w:rsidRDefault="00C63A8D">
            <w:pPr>
              <w:pStyle w:val="TableParagraph"/>
              <w:spacing w:before="12" w:line="316" w:lineRule="exact"/>
              <w:ind w:left="98" w:right="204"/>
              <w:rPr>
                <w:sz w:val="24"/>
              </w:rPr>
            </w:pPr>
            <w:r>
              <w:rPr>
                <w:sz w:val="24"/>
              </w:rPr>
              <w:t>Правила и техника выполнения нормативов комплекса ГТО: подтягивание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мальчики;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наклон вперед из положения стоя на </w:t>
            </w:r>
            <w:r>
              <w:rPr>
                <w:sz w:val="24"/>
              </w:rPr>
              <w:t>гимнастической скамье</w:t>
            </w:r>
          </w:p>
        </w:tc>
        <w:tc>
          <w:tcPr>
            <w:tcW w:w="1025" w:type="dxa"/>
          </w:tcPr>
          <w:p w14:paraId="1857D89C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7D1D99C8" w14:textId="77777777" w:rsidR="0023485F" w:rsidRDefault="0023485F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73A187F0" w14:textId="77777777" w:rsidR="0023485F" w:rsidRDefault="00C63A8D">
            <w:pPr>
              <w:pStyle w:val="TableParagraph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15F8FC7" w14:textId="77777777">
        <w:trPr>
          <w:trHeight w:val="362"/>
        </w:trPr>
        <w:tc>
          <w:tcPr>
            <w:tcW w:w="1085" w:type="dxa"/>
          </w:tcPr>
          <w:p w14:paraId="00D1AD53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718" w:type="dxa"/>
          </w:tcPr>
          <w:p w14:paraId="06F300C1" w14:textId="77777777" w:rsidR="0023485F" w:rsidRDefault="00C63A8D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</w:t>
            </w:r>
          </w:p>
        </w:tc>
        <w:tc>
          <w:tcPr>
            <w:tcW w:w="1025" w:type="dxa"/>
          </w:tcPr>
          <w:p w14:paraId="3370970D" w14:textId="77777777" w:rsidR="0023485F" w:rsidRDefault="00C63A8D">
            <w:pPr>
              <w:pStyle w:val="TableParagraph"/>
              <w:spacing w:before="38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F152BC1" w14:textId="77777777">
        <w:trPr>
          <w:trHeight w:val="362"/>
        </w:trPr>
        <w:tc>
          <w:tcPr>
            <w:tcW w:w="1085" w:type="dxa"/>
          </w:tcPr>
          <w:p w14:paraId="4A1B6A0C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718" w:type="dxa"/>
          </w:tcPr>
          <w:p w14:paraId="18C018A8" w14:textId="77777777" w:rsidR="0023485F" w:rsidRDefault="00C63A8D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1025" w:type="dxa"/>
          </w:tcPr>
          <w:p w14:paraId="1C7E948A" w14:textId="77777777" w:rsidR="0023485F" w:rsidRDefault="00C63A8D">
            <w:pPr>
              <w:pStyle w:val="TableParagraph"/>
              <w:spacing w:before="38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3BEC350" w14:textId="77777777">
        <w:trPr>
          <w:trHeight w:val="362"/>
        </w:trPr>
        <w:tc>
          <w:tcPr>
            <w:tcW w:w="1085" w:type="dxa"/>
          </w:tcPr>
          <w:p w14:paraId="2A3C58B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718" w:type="dxa"/>
          </w:tcPr>
          <w:p w14:paraId="68252B64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подъѐма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стопы</w:t>
            </w:r>
          </w:p>
        </w:tc>
        <w:tc>
          <w:tcPr>
            <w:tcW w:w="1025" w:type="dxa"/>
          </w:tcPr>
          <w:p w14:paraId="74FE8845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A5CF729" w14:textId="77777777">
        <w:trPr>
          <w:trHeight w:val="362"/>
        </w:trPr>
        <w:tc>
          <w:tcPr>
            <w:tcW w:w="1085" w:type="dxa"/>
          </w:tcPr>
          <w:p w14:paraId="2857C4D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718" w:type="dxa"/>
          </w:tcPr>
          <w:p w14:paraId="4A26E104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4"/>
                <w:sz w:val="24"/>
              </w:rPr>
              <w:t xml:space="preserve"> стопы</w:t>
            </w:r>
          </w:p>
        </w:tc>
        <w:tc>
          <w:tcPr>
            <w:tcW w:w="1025" w:type="dxa"/>
          </w:tcPr>
          <w:p w14:paraId="509334CA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3086CE6" w14:textId="77777777">
        <w:trPr>
          <w:trHeight w:val="362"/>
        </w:trPr>
        <w:tc>
          <w:tcPr>
            <w:tcW w:w="1085" w:type="dxa"/>
          </w:tcPr>
          <w:p w14:paraId="1B82A83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718" w:type="dxa"/>
          </w:tcPr>
          <w:p w14:paraId="7E7B913A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2"/>
                <w:sz w:val="24"/>
              </w:rPr>
              <w:t>футбол</w:t>
            </w:r>
          </w:p>
        </w:tc>
        <w:tc>
          <w:tcPr>
            <w:tcW w:w="1025" w:type="dxa"/>
          </w:tcPr>
          <w:p w14:paraId="657F6311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7473530" w14:textId="77777777">
        <w:trPr>
          <w:trHeight w:val="362"/>
        </w:trPr>
        <w:tc>
          <w:tcPr>
            <w:tcW w:w="1085" w:type="dxa"/>
          </w:tcPr>
          <w:p w14:paraId="554698B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718" w:type="dxa"/>
          </w:tcPr>
          <w:p w14:paraId="105D39D7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</w:t>
            </w:r>
            <w:r>
              <w:rPr>
                <w:spacing w:val="-2"/>
                <w:sz w:val="24"/>
              </w:rPr>
              <w:t>футбол</w:t>
            </w:r>
          </w:p>
        </w:tc>
        <w:tc>
          <w:tcPr>
            <w:tcW w:w="1025" w:type="dxa"/>
          </w:tcPr>
          <w:p w14:paraId="638097AA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41AF114" w14:textId="77777777">
        <w:trPr>
          <w:trHeight w:val="362"/>
        </w:trPr>
        <w:tc>
          <w:tcPr>
            <w:tcW w:w="1085" w:type="dxa"/>
          </w:tcPr>
          <w:p w14:paraId="61D069D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718" w:type="dxa"/>
          </w:tcPr>
          <w:p w14:paraId="137A7E62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футбола</w:t>
            </w:r>
          </w:p>
        </w:tc>
        <w:tc>
          <w:tcPr>
            <w:tcW w:w="1025" w:type="dxa"/>
          </w:tcPr>
          <w:p w14:paraId="5D4F3E6E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B4028DA" w14:textId="77777777">
        <w:trPr>
          <w:trHeight w:val="362"/>
        </w:trPr>
        <w:tc>
          <w:tcPr>
            <w:tcW w:w="1085" w:type="dxa"/>
          </w:tcPr>
          <w:p w14:paraId="589F746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718" w:type="dxa"/>
          </w:tcPr>
          <w:p w14:paraId="7841F2C7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футбола</w:t>
            </w:r>
          </w:p>
        </w:tc>
        <w:tc>
          <w:tcPr>
            <w:tcW w:w="1025" w:type="dxa"/>
          </w:tcPr>
          <w:p w14:paraId="150BA831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D44BAB8" w14:textId="77777777">
        <w:trPr>
          <w:trHeight w:val="362"/>
        </w:trPr>
        <w:tc>
          <w:tcPr>
            <w:tcW w:w="1085" w:type="dxa"/>
          </w:tcPr>
          <w:p w14:paraId="676C373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718" w:type="dxa"/>
          </w:tcPr>
          <w:p w14:paraId="3D8F3B48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Адаптивная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1025" w:type="dxa"/>
          </w:tcPr>
          <w:p w14:paraId="3AE20E20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CF5D229" w14:textId="77777777">
        <w:trPr>
          <w:trHeight w:val="362"/>
        </w:trPr>
        <w:tc>
          <w:tcPr>
            <w:tcW w:w="1085" w:type="dxa"/>
          </w:tcPr>
          <w:p w14:paraId="20BBD73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718" w:type="dxa"/>
          </w:tcPr>
          <w:p w14:paraId="613B7566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Дыхательная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глаз</w:t>
            </w:r>
          </w:p>
        </w:tc>
        <w:tc>
          <w:tcPr>
            <w:tcW w:w="1025" w:type="dxa"/>
          </w:tcPr>
          <w:p w14:paraId="4113BAE6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631F828" w14:textId="77777777">
        <w:trPr>
          <w:trHeight w:val="362"/>
        </w:trPr>
        <w:tc>
          <w:tcPr>
            <w:tcW w:w="1085" w:type="dxa"/>
          </w:tcPr>
          <w:p w14:paraId="6D8C491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35</w:t>
            </w:r>
          </w:p>
        </w:tc>
        <w:tc>
          <w:tcPr>
            <w:tcW w:w="7718" w:type="dxa"/>
          </w:tcPr>
          <w:p w14:paraId="39DD8553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бесшажным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1025" w:type="dxa"/>
          </w:tcPr>
          <w:p w14:paraId="02508604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909C8C9" w14:textId="77777777">
        <w:trPr>
          <w:trHeight w:val="362"/>
        </w:trPr>
        <w:tc>
          <w:tcPr>
            <w:tcW w:w="1085" w:type="dxa"/>
          </w:tcPr>
          <w:p w14:paraId="2609F2E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718" w:type="dxa"/>
          </w:tcPr>
          <w:p w14:paraId="66B910CA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бесшажным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1025" w:type="dxa"/>
          </w:tcPr>
          <w:p w14:paraId="64C5F30B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2659D28" w14:textId="77777777">
        <w:trPr>
          <w:trHeight w:val="362"/>
        </w:trPr>
        <w:tc>
          <w:tcPr>
            <w:tcW w:w="1085" w:type="dxa"/>
          </w:tcPr>
          <w:p w14:paraId="27688E0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718" w:type="dxa"/>
          </w:tcPr>
          <w:p w14:paraId="711E6A0D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бесшажным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1025" w:type="dxa"/>
          </w:tcPr>
          <w:p w14:paraId="36D7730D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17EDECB" w14:textId="77777777">
        <w:trPr>
          <w:trHeight w:val="364"/>
        </w:trPr>
        <w:tc>
          <w:tcPr>
            <w:tcW w:w="1085" w:type="dxa"/>
          </w:tcPr>
          <w:p w14:paraId="0F4ABC6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718" w:type="dxa"/>
          </w:tcPr>
          <w:p w14:paraId="412BAAF2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попеременным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бесшажным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1025" w:type="dxa"/>
          </w:tcPr>
          <w:p w14:paraId="4349CE5F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44DE078" w14:textId="77777777">
        <w:trPr>
          <w:trHeight w:val="359"/>
        </w:trPr>
        <w:tc>
          <w:tcPr>
            <w:tcW w:w="1085" w:type="dxa"/>
          </w:tcPr>
          <w:p w14:paraId="7B35C1C6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718" w:type="dxa"/>
          </w:tcPr>
          <w:p w14:paraId="5857B354" w14:textId="77777777" w:rsidR="0023485F" w:rsidRDefault="00C63A8D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боковым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скольжением</w:t>
            </w:r>
          </w:p>
        </w:tc>
        <w:tc>
          <w:tcPr>
            <w:tcW w:w="1025" w:type="dxa"/>
          </w:tcPr>
          <w:p w14:paraId="37878032" w14:textId="77777777" w:rsidR="0023485F" w:rsidRDefault="00C63A8D">
            <w:pPr>
              <w:pStyle w:val="TableParagraph"/>
              <w:spacing w:before="38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1AA9416D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552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18"/>
        <w:gridCol w:w="1025"/>
      </w:tblGrid>
      <w:tr w:rsidR="0023485F" w14:paraId="6ADF325B" w14:textId="77777777">
        <w:trPr>
          <w:trHeight w:val="362"/>
        </w:trPr>
        <w:tc>
          <w:tcPr>
            <w:tcW w:w="1085" w:type="dxa"/>
          </w:tcPr>
          <w:p w14:paraId="6A3FA04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718" w:type="dxa"/>
          </w:tcPr>
          <w:p w14:paraId="25F5A289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лыжах</w:t>
            </w:r>
          </w:p>
        </w:tc>
        <w:tc>
          <w:tcPr>
            <w:tcW w:w="1025" w:type="dxa"/>
          </w:tcPr>
          <w:p w14:paraId="5B691F36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2BE7AAB" w14:textId="77777777">
        <w:trPr>
          <w:trHeight w:val="362"/>
        </w:trPr>
        <w:tc>
          <w:tcPr>
            <w:tcW w:w="1085" w:type="dxa"/>
          </w:tcPr>
          <w:p w14:paraId="0F9BC1C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718" w:type="dxa"/>
          </w:tcPr>
          <w:p w14:paraId="656688F2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перешагиванием,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перелезанием</w:t>
            </w:r>
          </w:p>
        </w:tc>
        <w:tc>
          <w:tcPr>
            <w:tcW w:w="1025" w:type="dxa"/>
          </w:tcPr>
          <w:p w14:paraId="29A0A3F3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C5AD7FA" w14:textId="77777777">
        <w:trPr>
          <w:trHeight w:val="362"/>
        </w:trPr>
        <w:tc>
          <w:tcPr>
            <w:tcW w:w="1085" w:type="dxa"/>
          </w:tcPr>
          <w:p w14:paraId="3074C05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718" w:type="dxa"/>
          </w:tcPr>
          <w:p w14:paraId="0A03E217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другой</w:t>
            </w:r>
          </w:p>
        </w:tc>
        <w:tc>
          <w:tcPr>
            <w:tcW w:w="1025" w:type="dxa"/>
          </w:tcPr>
          <w:p w14:paraId="520531F8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C3D2E1A" w14:textId="77777777">
        <w:trPr>
          <w:trHeight w:val="681"/>
        </w:trPr>
        <w:tc>
          <w:tcPr>
            <w:tcW w:w="1085" w:type="dxa"/>
          </w:tcPr>
          <w:p w14:paraId="341C665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08EED40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718" w:type="dxa"/>
          </w:tcPr>
          <w:p w14:paraId="46307B54" w14:textId="77777777" w:rsidR="0023485F" w:rsidRDefault="00C63A8D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другой</w:t>
            </w:r>
          </w:p>
        </w:tc>
        <w:tc>
          <w:tcPr>
            <w:tcW w:w="1025" w:type="dxa"/>
          </w:tcPr>
          <w:p w14:paraId="4CF81F8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5DD7778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6B692C5" w14:textId="77777777">
        <w:trPr>
          <w:trHeight w:val="679"/>
        </w:trPr>
        <w:tc>
          <w:tcPr>
            <w:tcW w:w="1085" w:type="dxa"/>
          </w:tcPr>
          <w:p w14:paraId="521E90C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9A533E0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718" w:type="dxa"/>
          </w:tcPr>
          <w:p w14:paraId="51C415CE" w14:textId="77777777" w:rsidR="0023485F" w:rsidRDefault="00C63A8D">
            <w:pPr>
              <w:pStyle w:val="TableParagraph"/>
              <w:spacing w:before="6" w:line="320" w:lineRule="exact"/>
              <w:ind w:left="98" w:right="5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 2 км или 3 км</w:t>
            </w:r>
          </w:p>
        </w:tc>
        <w:tc>
          <w:tcPr>
            <w:tcW w:w="1025" w:type="dxa"/>
          </w:tcPr>
          <w:p w14:paraId="6A855C5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9358EDE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D815FDA" w14:textId="77777777">
        <w:trPr>
          <w:trHeight w:val="362"/>
        </w:trPr>
        <w:tc>
          <w:tcPr>
            <w:tcW w:w="1085" w:type="dxa"/>
          </w:tcPr>
          <w:p w14:paraId="15296B4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7718" w:type="dxa"/>
          </w:tcPr>
          <w:p w14:paraId="71056938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нападающий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</w:t>
            </w:r>
          </w:p>
        </w:tc>
        <w:tc>
          <w:tcPr>
            <w:tcW w:w="1025" w:type="dxa"/>
          </w:tcPr>
          <w:p w14:paraId="77A26ECB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EF2CCF5" w14:textId="77777777">
        <w:trPr>
          <w:trHeight w:val="362"/>
        </w:trPr>
        <w:tc>
          <w:tcPr>
            <w:tcW w:w="1085" w:type="dxa"/>
          </w:tcPr>
          <w:p w14:paraId="5746FCA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7718" w:type="dxa"/>
          </w:tcPr>
          <w:p w14:paraId="59572699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нападающий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</w:t>
            </w:r>
          </w:p>
        </w:tc>
        <w:tc>
          <w:tcPr>
            <w:tcW w:w="1025" w:type="dxa"/>
          </w:tcPr>
          <w:p w14:paraId="7F70A18E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26FF0D5" w14:textId="77777777">
        <w:trPr>
          <w:trHeight w:val="362"/>
        </w:trPr>
        <w:tc>
          <w:tcPr>
            <w:tcW w:w="1085" w:type="dxa"/>
          </w:tcPr>
          <w:p w14:paraId="63AD9CF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7718" w:type="dxa"/>
          </w:tcPr>
          <w:p w14:paraId="166B478F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1025" w:type="dxa"/>
          </w:tcPr>
          <w:p w14:paraId="2CA509A6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A8ACF6C" w14:textId="77777777">
        <w:trPr>
          <w:trHeight w:val="362"/>
        </w:trPr>
        <w:tc>
          <w:tcPr>
            <w:tcW w:w="1085" w:type="dxa"/>
          </w:tcPr>
          <w:p w14:paraId="2B76F8D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7718" w:type="dxa"/>
          </w:tcPr>
          <w:p w14:paraId="0E3430D0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Индивидуальное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1025" w:type="dxa"/>
          </w:tcPr>
          <w:p w14:paraId="03414899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5BFFBBF" w14:textId="77777777">
        <w:trPr>
          <w:trHeight w:val="362"/>
        </w:trPr>
        <w:tc>
          <w:tcPr>
            <w:tcW w:w="1085" w:type="dxa"/>
          </w:tcPr>
          <w:p w14:paraId="3A446B2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7718" w:type="dxa"/>
          </w:tcPr>
          <w:p w14:paraId="6DCEBC5C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защите</w:t>
            </w:r>
          </w:p>
        </w:tc>
        <w:tc>
          <w:tcPr>
            <w:tcW w:w="1025" w:type="dxa"/>
          </w:tcPr>
          <w:p w14:paraId="2F1CFA6D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0E99B19" w14:textId="77777777">
        <w:trPr>
          <w:trHeight w:val="362"/>
        </w:trPr>
        <w:tc>
          <w:tcPr>
            <w:tcW w:w="1085" w:type="dxa"/>
          </w:tcPr>
          <w:p w14:paraId="3129813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718" w:type="dxa"/>
          </w:tcPr>
          <w:p w14:paraId="204DEE20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нападении</w:t>
            </w:r>
          </w:p>
        </w:tc>
        <w:tc>
          <w:tcPr>
            <w:tcW w:w="1025" w:type="dxa"/>
          </w:tcPr>
          <w:p w14:paraId="68B4F360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B492C3C" w14:textId="77777777">
        <w:trPr>
          <w:trHeight w:val="681"/>
        </w:trPr>
        <w:tc>
          <w:tcPr>
            <w:tcW w:w="1085" w:type="dxa"/>
          </w:tcPr>
          <w:p w14:paraId="1CEFACC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1C52072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718" w:type="dxa"/>
          </w:tcPr>
          <w:p w14:paraId="727A90F0" w14:textId="77777777" w:rsidR="0023485F" w:rsidRDefault="00C63A8D">
            <w:pPr>
              <w:pStyle w:val="TableParagraph"/>
              <w:spacing w:before="7" w:line="310" w:lineRule="atLeast"/>
              <w:ind w:left="98" w:right="204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1025" w:type="dxa"/>
          </w:tcPr>
          <w:p w14:paraId="63172F6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B815291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899C9DF" w14:textId="77777777">
        <w:trPr>
          <w:trHeight w:val="679"/>
        </w:trPr>
        <w:tc>
          <w:tcPr>
            <w:tcW w:w="1085" w:type="dxa"/>
          </w:tcPr>
          <w:p w14:paraId="4132F66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B23A9F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7718" w:type="dxa"/>
          </w:tcPr>
          <w:p w14:paraId="023BDBFF" w14:textId="77777777" w:rsidR="0023485F" w:rsidRDefault="00C63A8D">
            <w:pPr>
              <w:pStyle w:val="TableParagraph"/>
              <w:spacing w:before="6" w:line="320" w:lineRule="exact"/>
              <w:ind w:left="98" w:right="204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</w:t>
            </w:r>
            <w:r>
              <w:rPr>
                <w:spacing w:val="-2"/>
                <w:sz w:val="24"/>
              </w:rPr>
              <w:t>приѐмов</w:t>
            </w:r>
          </w:p>
        </w:tc>
        <w:tc>
          <w:tcPr>
            <w:tcW w:w="1025" w:type="dxa"/>
          </w:tcPr>
          <w:p w14:paraId="4D737DC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2AC5730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0517E8C" w14:textId="77777777">
        <w:trPr>
          <w:trHeight w:val="679"/>
        </w:trPr>
        <w:tc>
          <w:tcPr>
            <w:tcW w:w="1085" w:type="dxa"/>
          </w:tcPr>
          <w:p w14:paraId="0EE2260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4D9FFB0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7718" w:type="dxa"/>
          </w:tcPr>
          <w:p w14:paraId="0A32C34E" w14:textId="77777777" w:rsidR="0023485F" w:rsidRDefault="00C63A8D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телосложения</w:t>
            </w:r>
          </w:p>
        </w:tc>
        <w:tc>
          <w:tcPr>
            <w:tcW w:w="1025" w:type="dxa"/>
          </w:tcPr>
          <w:p w14:paraId="587B3BE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AB72D4C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3EC08DF" w14:textId="77777777">
        <w:trPr>
          <w:trHeight w:val="362"/>
        </w:trPr>
        <w:tc>
          <w:tcPr>
            <w:tcW w:w="1085" w:type="dxa"/>
          </w:tcPr>
          <w:p w14:paraId="417094B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7718" w:type="dxa"/>
          </w:tcPr>
          <w:p w14:paraId="1705A10C" w14:textId="77777777" w:rsidR="0023485F" w:rsidRDefault="00C63A8D">
            <w:pPr>
              <w:pStyle w:val="TableParagraph"/>
              <w:spacing w:before="41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z w:val="24"/>
              </w:rPr>
              <w:t xml:space="preserve"> приемов передвижений и остановок игрока</w:t>
            </w:r>
          </w:p>
        </w:tc>
        <w:tc>
          <w:tcPr>
            <w:tcW w:w="1025" w:type="dxa"/>
          </w:tcPr>
          <w:p w14:paraId="4E00132A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E4D19BE" w14:textId="77777777">
        <w:trPr>
          <w:trHeight w:val="681"/>
        </w:trPr>
        <w:tc>
          <w:tcPr>
            <w:tcW w:w="1085" w:type="dxa"/>
          </w:tcPr>
          <w:p w14:paraId="411D5251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1CEBB848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7718" w:type="dxa"/>
          </w:tcPr>
          <w:p w14:paraId="1A09673E" w14:textId="77777777" w:rsidR="0023485F" w:rsidRDefault="00C63A8D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z w:val="24"/>
              </w:rPr>
              <w:t xml:space="preserve"> мяча с пассивным сопротивлением,</w:t>
            </w:r>
          </w:p>
          <w:p w14:paraId="75CA7B21" w14:textId="77777777" w:rsidR="0023485F" w:rsidRDefault="00C63A8D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>
              <w:rPr>
                <w:sz w:val="24"/>
              </w:rPr>
              <w:t>с сопротивлением на месте.</w:t>
            </w:r>
          </w:p>
        </w:tc>
        <w:tc>
          <w:tcPr>
            <w:tcW w:w="1025" w:type="dxa"/>
          </w:tcPr>
          <w:p w14:paraId="73E2975F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6D6176A" w14:textId="77777777" w:rsidR="0023485F" w:rsidRDefault="00C63A8D">
            <w:pPr>
              <w:pStyle w:val="TableParagraph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169539F" w14:textId="77777777">
        <w:trPr>
          <w:trHeight w:val="678"/>
        </w:trPr>
        <w:tc>
          <w:tcPr>
            <w:tcW w:w="1085" w:type="dxa"/>
          </w:tcPr>
          <w:p w14:paraId="1EE17ED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BCCD367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7718" w:type="dxa"/>
          </w:tcPr>
          <w:p w14:paraId="0BD6FE92" w14:textId="77777777" w:rsidR="0023485F" w:rsidRDefault="00C63A8D">
            <w:pPr>
              <w:pStyle w:val="TableParagraph"/>
              <w:spacing w:before="6" w:line="320" w:lineRule="exact"/>
              <w:ind w:left="98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z w:val="24"/>
              </w:rPr>
              <w:t xml:space="preserve"> двумя руками от головы с места.</w:t>
            </w:r>
          </w:p>
        </w:tc>
        <w:tc>
          <w:tcPr>
            <w:tcW w:w="1025" w:type="dxa"/>
          </w:tcPr>
          <w:p w14:paraId="51F0ECF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2BEEBD0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A684522" w14:textId="77777777">
        <w:trPr>
          <w:trHeight w:val="362"/>
        </w:trPr>
        <w:tc>
          <w:tcPr>
            <w:tcW w:w="1085" w:type="dxa"/>
          </w:tcPr>
          <w:p w14:paraId="10B9B21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7718" w:type="dxa"/>
          </w:tcPr>
          <w:p w14:paraId="3EF0C53D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z w:val="24"/>
              </w:rPr>
              <w:t xml:space="preserve"> мяча двумя руками от груди на месте.</w:t>
            </w:r>
          </w:p>
        </w:tc>
        <w:tc>
          <w:tcPr>
            <w:tcW w:w="1025" w:type="dxa"/>
          </w:tcPr>
          <w:p w14:paraId="35CB7C31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D929E5B" w14:textId="77777777">
        <w:trPr>
          <w:trHeight w:val="362"/>
        </w:trPr>
        <w:tc>
          <w:tcPr>
            <w:tcW w:w="1085" w:type="dxa"/>
          </w:tcPr>
          <w:p w14:paraId="6D31015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7718" w:type="dxa"/>
          </w:tcPr>
          <w:p w14:paraId="0C0C63B6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z w:val="24"/>
              </w:rPr>
              <w:t xml:space="preserve"> одной рукой от плеча.</w:t>
            </w:r>
          </w:p>
        </w:tc>
        <w:tc>
          <w:tcPr>
            <w:tcW w:w="1025" w:type="dxa"/>
          </w:tcPr>
          <w:p w14:paraId="5259E427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44FEF54" w14:textId="77777777">
        <w:trPr>
          <w:trHeight w:val="362"/>
        </w:trPr>
        <w:tc>
          <w:tcPr>
            <w:tcW w:w="1085" w:type="dxa"/>
          </w:tcPr>
          <w:p w14:paraId="5CD2025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7718" w:type="dxa"/>
          </w:tcPr>
          <w:p w14:paraId="7FB1ACE8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z w:val="24"/>
              </w:rPr>
              <w:t xml:space="preserve"> мяча двумя руками  от груди в движении.</w:t>
            </w:r>
          </w:p>
        </w:tc>
        <w:tc>
          <w:tcPr>
            <w:tcW w:w="1025" w:type="dxa"/>
          </w:tcPr>
          <w:p w14:paraId="5E433B89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1854F59" w14:textId="77777777">
        <w:trPr>
          <w:trHeight w:val="362"/>
        </w:trPr>
        <w:tc>
          <w:tcPr>
            <w:tcW w:w="1085" w:type="dxa"/>
          </w:tcPr>
          <w:p w14:paraId="199D4D5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7718" w:type="dxa"/>
          </w:tcPr>
          <w:p w14:paraId="42AC1A88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Штрафной бросок.</w:t>
            </w:r>
          </w:p>
        </w:tc>
        <w:tc>
          <w:tcPr>
            <w:tcW w:w="1025" w:type="dxa"/>
          </w:tcPr>
          <w:p w14:paraId="5F82A1C8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D407B56" w14:textId="77777777">
        <w:trPr>
          <w:trHeight w:val="358"/>
        </w:trPr>
        <w:tc>
          <w:tcPr>
            <w:tcW w:w="1085" w:type="dxa"/>
          </w:tcPr>
          <w:p w14:paraId="6241CD1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164E6CF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7718" w:type="dxa"/>
          </w:tcPr>
          <w:p w14:paraId="66F760AC" w14:textId="77777777" w:rsidR="0023485F" w:rsidRDefault="00C63A8D">
            <w:pPr>
              <w:pStyle w:val="TableParagraph"/>
              <w:spacing w:before="7" w:line="310" w:lineRule="atLeast"/>
              <w:ind w:left="98" w:right="204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z w:val="24"/>
              </w:rPr>
              <w:t xml:space="preserve"> игра</w:t>
            </w:r>
          </w:p>
        </w:tc>
        <w:tc>
          <w:tcPr>
            <w:tcW w:w="1025" w:type="dxa"/>
          </w:tcPr>
          <w:p w14:paraId="3B449FA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2AD4BC4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1EFB81D" w14:textId="77777777">
        <w:trPr>
          <w:trHeight w:val="679"/>
        </w:trPr>
        <w:tc>
          <w:tcPr>
            <w:tcW w:w="1085" w:type="dxa"/>
          </w:tcPr>
          <w:p w14:paraId="0DC889FB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61621FB3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718" w:type="dxa"/>
          </w:tcPr>
          <w:p w14:paraId="0C66F4BD" w14:textId="77777777" w:rsidR="0023485F" w:rsidRDefault="00C63A8D">
            <w:pPr>
              <w:pStyle w:val="TableParagraph"/>
              <w:spacing w:before="6" w:line="320" w:lineRule="exact"/>
              <w:ind w:left="9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длину с места толчком двумя ногами</w:t>
            </w:r>
          </w:p>
        </w:tc>
        <w:tc>
          <w:tcPr>
            <w:tcW w:w="1025" w:type="dxa"/>
          </w:tcPr>
          <w:p w14:paraId="64C7C0EA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E40AB12" w14:textId="77777777" w:rsidR="0023485F" w:rsidRDefault="00C63A8D">
            <w:pPr>
              <w:pStyle w:val="TableParagraph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E62449F" w14:textId="77777777">
        <w:trPr>
          <w:trHeight w:val="362"/>
        </w:trPr>
        <w:tc>
          <w:tcPr>
            <w:tcW w:w="1085" w:type="dxa"/>
          </w:tcPr>
          <w:p w14:paraId="147723E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7718" w:type="dxa"/>
          </w:tcPr>
          <w:p w14:paraId="39AA0A73" w14:textId="77777777" w:rsidR="0023485F" w:rsidRDefault="00C63A8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«прогнувшись»</w:t>
            </w:r>
          </w:p>
        </w:tc>
        <w:tc>
          <w:tcPr>
            <w:tcW w:w="1025" w:type="dxa"/>
          </w:tcPr>
          <w:p w14:paraId="4B5F9EF7" w14:textId="77777777" w:rsidR="0023485F" w:rsidRDefault="00C63A8D">
            <w:pPr>
              <w:pStyle w:val="TableParagraph"/>
              <w:spacing w:before="4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84EC3AB" w14:textId="77777777">
        <w:trPr>
          <w:trHeight w:val="679"/>
        </w:trPr>
        <w:tc>
          <w:tcPr>
            <w:tcW w:w="1085" w:type="dxa"/>
          </w:tcPr>
          <w:p w14:paraId="0AEF47E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8A62EFB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7718" w:type="dxa"/>
          </w:tcPr>
          <w:p w14:paraId="3A65004B" w14:textId="77777777" w:rsidR="0023485F" w:rsidRDefault="00C63A8D">
            <w:pPr>
              <w:pStyle w:val="TableParagraph"/>
              <w:spacing w:before="7" w:line="310" w:lineRule="atLeast"/>
              <w:ind w:left="98" w:right="2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челночный бег 3х10 м</w:t>
            </w:r>
          </w:p>
        </w:tc>
        <w:tc>
          <w:tcPr>
            <w:tcW w:w="1025" w:type="dxa"/>
          </w:tcPr>
          <w:p w14:paraId="4FC8FE0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CC763DB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6D54BB0" w14:textId="77777777">
        <w:trPr>
          <w:trHeight w:val="681"/>
        </w:trPr>
        <w:tc>
          <w:tcPr>
            <w:tcW w:w="1085" w:type="dxa"/>
          </w:tcPr>
          <w:p w14:paraId="40B53B6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3B3E44A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7718" w:type="dxa"/>
          </w:tcPr>
          <w:p w14:paraId="27499B83" w14:textId="77777777" w:rsidR="0023485F" w:rsidRDefault="00C63A8D">
            <w:pPr>
              <w:pStyle w:val="TableParagraph"/>
              <w:spacing w:before="7" w:line="310" w:lineRule="atLeast"/>
              <w:ind w:left="98" w:right="20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метание мяча весом 150 г</w:t>
            </w:r>
          </w:p>
        </w:tc>
        <w:tc>
          <w:tcPr>
            <w:tcW w:w="1025" w:type="dxa"/>
          </w:tcPr>
          <w:p w14:paraId="4DDFC60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CBC1744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958152D" w14:textId="77777777">
        <w:trPr>
          <w:trHeight w:val="676"/>
        </w:trPr>
        <w:tc>
          <w:tcPr>
            <w:tcW w:w="1085" w:type="dxa"/>
          </w:tcPr>
          <w:p w14:paraId="6FC5A3C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C2931CF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7718" w:type="dxa"/>
          </w:tcPr>
          <w:p w14:paraId="2368994F" w14:textId="77777777" w:rsidR="0023485F" w:rsidRDefault="00C63A8D">
            <w:pPr>
              <w:pStyle w:val="TableParagraph"/>
              <w:spacing w:before="6" w:line="320" w:lineRule="exact"/>
              <w:ind w:left="98" w:right="22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6"/>
                <w:sz w:val="24"/>
              </w:rPr>
              <w:t>км</w:t>
            </w:r>
          </w:p>
        </w:tc>
        <w:tc>
          <w:tcPr>
            <w:tcW w:w="1025" w:type="dxa"/>
          </w:tcPr>
          <w:p w14:paraId="7ECE2DA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6B99A0F" w14:textId="77777777" w:rsidR="0023485F" w:rsidRDefault="00C63A8D">
            <w:pPr>
              <w:pStyle w:val="TableParagraph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2331567C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376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7718"/>
        <w:gridCol w:w="1025"/>
      </w:tblGrid>
      <w:tr w:rsidR="0023485F" w14:paraId="0CBA1A54" w14:textId="77777777">
        <w:trPr>
          <w:trHeight w:val="679"/>
        </w:trPr>
        <w:tc>
          <w:tcPr>
            <w:tcW w:w="1085" w:type="dxa"/>
          </w:tcPr>
          <w:p w14:paraId="36CFA58B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570E9ECF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7718" w:type="dxa"/>
          </w:tcPr>
          <w:p w14:paraId="66EF58D1" w14:textId="77777777" w:rsidR="0023485F" w:rsidRDefault="00C63A8D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>
              <w:rPr>
                <w:sz w:val="24"/>
              </w:rPr>
              <w:t>Фестиваль 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сдадим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(сдача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техники выполнения испытаний (тестов) 4-5 ступени)</w:t>
            </w:r>
          </w:p>
        </w:tc>
        <w:tc>
          <w:tcPr>
            <w:tcW w:w="1025" w:type="dxa"/>
          </w:tcPr>
          <w:p w14:paraId="072F402B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3ABD56DC" w14:textId="77777777" w:rsidR="0023485F" w:rsidRDefault="00C63A8D">
            <w:pPr>
              <w:pStyle w:val="TableParagraph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3D041F5" w14:textId="77777777">
        <w:trPr>
          <w:trHeight w:val="681"/>
        </w:trPr>
        <w:tc>
          <w:tcPr>
            <w:tcW w:w="1085" w:type="dxa"/>
          </w:tcPr>
          <w:p w14:paraId="5A90CB4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FD3368F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718" w:type="dxa"/>
          </w:tcPr>
          <w:p w14:paraId="64E10EFF" w14:textId="77777777" w:rsidR="0023485F" w:rsidRDefault="00C63A8D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техники выполнения испытаний </w:t>
            </w:r>
            <w:r>
              <w:rPr>
                <w:sz w:val="24"/>
              </w:rPr>
              <w:t>(тестов) 4-5 ступени)</w:t>
            </w:r>
          </w:p>
        </w:tc>
        <w:tc>
          <w:tcPr>
            <w:tcW w:w="1025" w:type="dxa"/>
          </w:tcPr>
          <w:p w14:paraId="29094101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30F7A35" w14:textId="77777777" w:rsidR="0023485F" w:rsidRDefault="00C63A8D">
            <w:pPr>
              <w:pStyle w:val="TableParagraph"/>
              <w:spacing w:before="1"/>
              <w:ind w:left="125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16AB0D4" w14:textId="77777777">
        <w:trPr>
          <w:trHeight w:val="359"/>
        </w:trPr>
        <w:tc>
          <w:tcPr>
            <w:tcW w:w="8803" w:type="dxa"/>
            <w:gridSpan w:val="2"/>
          </w:tcPr>
          <w:p w14:paraId="477F33C3" w14:textId="77777777" w:rsidR="0023485F" w:rsidRDefault="00C63A8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025" w:type="dxa"/>
          </w:tcPr>
          <w:p w14:paraId="75F19EEC" w14:textId="77777777" w:rsidR="0023485F" w:rsidRDefault="00C63A8D">
            <w:pPr>
              <w:pStyle w:val="TableParagraph"/>
              <w:spacing w:before="38"/>
              <w:ind w:left="131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14:paraId="050EA0D7" w14:textId="77777777" w:rsidR="0023485F" w:rsidRDefault="00C63A8D">
      <w:pPr>
        <w:spacing w:before="18" w:after="50"/>
        <w:ind w:left="1630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8083"/>
        <w:gridCol w:w="992"/>
      </w:tblGrid>
      <w:tr w:rsidR="0023485F" w14:paraId="245AF50D" w14:textId="77777777">
        <w:trPr>
          <w:trHeight w:val="359"/>
        </w:trPr>
        <w:tc>
          <w:tcPr>
            <w:tcW w:w="809" w:type="dxa"/>
            <w:vMerge w:val="restart"/>
          </w:tcPr>
          <w:p w14:paraId="1D3D1A32" w14:textId="77777777" w:rsidR="0023485F" w:rsidRDefault="00C63A8D">
            <w:pPr>
              <w:pStyle w:val="TableParagraph"/>
              <w:spacing w:before="70" w:line="276" w:lineRule="auto"/>
              <w:ind w:left="235" w:right="2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8083" w:type="dxa"/>
            <w:vMerge w:val="restart"/>
          </w:tcPr>
          <w:p w14:paraId="4C22AB95" w14:textId="77777777" w:rsidR="0023485F" w:rsidRDefault="00C63A8D">
            <w:pPr>
              <w:pStyle w:val="TableParagraph"/>
              <w:spacing w:before="228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992" w:type="dxa"/>
            <w:tcBorders>
              <w:top w:val="nil"/>
              <w:right w:val="nil"/>
            </w:tcBorders>
          </w:tcPr>
          <w:p w14:paraId="691D4E8A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6AF5D3A2" w14:textId="77777777">
        <w:trPr>
          <w:trHeight w:val="671"/>
        </w:trPr>
        <w:tc>
          <w:tcPr>
            <w:tcW w:w="809" w:type="dxa"/>
            <w:vMerge/>
            <w:tcBorders>
              <w:top w:val="nil"/>
            </w:tcBorders>
          </w:tcPr>
          <w:p w14:paraId="5077C34C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8083" w:type="dxa"/>
            <w:vMerge/>
            <w:tcBorders>
              <w:top w:val="nil"/>
            </w:tcBorders>
          </w:tcPr>
          <w:p w14:paraId="1D8C10B4" w14:textId="77777777" w:rsidR="0023485F" w:rsidRDefault="0023485F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14:paraId="216997EB" w14:textId="77777777" w:rsidR="0023485F" w:rsidRDefault="00C63A8D">
            <w:pPr>
              <w:pStyle w:val="TableParagraph"/>
              <w:spacing w:before="46"/>
              <w:ind w:left="129" w:right="4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</w:tr>
      <w:tr w:rsidR="0023485F" w14:paraId="755FA367" w14:textId="77777777">
        <w:trPr>
          <w:trHeight w:val="362"/>
        </w:trPr>
        <w:tc>
          <w:tcPr>
            <w:tcW w:w="809" w:type="dxa"/>
          </w:tcPr>
          <w:p w14:paraId="73C4CFB5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83" w:type="dxa"/>
          </w:tcPr>
          <w:p w14:paraId="6061354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Туристские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992" w:type="dxa"/>
          </w:tcPr>
          <w:p w14:paraId="0C4605F8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09A81AC" w14:textId="77777777">
        <w:trPr>
          <w:trHeight w:val="362"/>
        </w:trPr>
        <w:tc>
          <w:tcPr>
            <w:tcW w:w="809" w:type="dxa"/>
          </w:tcPr>
          <w:p w14:paraId="710C9BF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83" w:type="dxa"/>
          </w:tcPr>
          <w:p w14:paraId="0BC8C5E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резервов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организма</w:t>
            </w:r>
          </w:p>
        </w:tc>
        <w:tc>
          <w:tcPr>
            <w:tcW w:w="992" w:type="dxa"/>
          </w:tcPr>
          <w:p w14:paraId="305BE630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EAE016D" w14:textId="77777777">
        <w:trPr>
          <w:trHeight w:val="362"/>
        </w:trPr>
        <w:tc>
          <w:tcPr>
            <w:tcW w:w="809" w:type="dxa"/>
          </w:tcPr>
          <w:p w14:paraId="526D933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83" w:type="dxa"/>
          </w:tcPr>
          <w:p w14:paraId="50B5050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дистанции</w:t>
            </w:r>
          </w:p>
        </w:tc>
        <w:tc>
          <w:tcPr>
            <w:tcW w:w="992" w:type="dxa"/>
          </w:tcPr>
          <w:p w14:paraId="4B90021D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5B1B42D" w14:textId="77777777">
        <w:trPr>
          <w:trHeight w:val="679"/>
        </w:trPr>
        <w:tc>
          <w:tcPr>
            <w:tcW w:w="809" w:type="dxa"/>
          </w:tcPr>
          <w:p w14:paraId="2479AC3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AD03F99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83" w:type="dxa"/>
          </w:tcPr>
          <w:p w14:paraId="5224C253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60 м или 100 м</w:t>
            </w:r>
          </w:p>
        </w:tc>
        <w:tc>
          <w:tcPr>
            <w:tcW w:w="992" w:type="dxa"/>
          </w:tcPr>
          <w:p w14:paraId="673FB9C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2C7CA89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83B770B" w14:textId="77777777">
        <w:trPr>
          <w:trHeight w:val="362"/>
        </w:trPr>
        <w:tc>
          <w:tcPr>
            <w:tcW w:w="809" w:type="dxa"/>
          </w:tcPr>
          <w:p w14:paraId="5D59E3F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083" w:type="dxa"/>
          </w:tcPr>
          <w:p w14:paraId="5C8C18E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едистанции</w:t>
            </w:r>
          </w:p>
        </w:tc>
        <w:tc>
          <w:tcPr>
            <w:tcW w:w="992" w:type="dxa"/>
          </w:tcPr>
          <w:p w14:paraId="05A363E2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C87FA8F" w14:textId="77777777">
        <w:trPr>
          <w:trHeight w:val="681"/>
        </w:trPr>
        <w:tc>
          <w:tcPr>
            <w:tcW w:w="809" w:type="dxa"/>
          </w:tcPr>
          <w:p w14:paraId="4C52C5B3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1E7742AA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083" w:type="dxa"/>
          </w:tcPr>
          <w:p w14:paraId="6045370B" w14:textId="77777777" w:rsidR="0023485F" w:rsidRDefault="00C63A8D">
            <w:pPr>
              <w:pStyle w:val="TableParagraph"/>
              <w:spacing w:before="9" w:line="320" w:lineRule="exac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 или 3000 м</w:t>
            </w:r>
          </w:p>
        </w:tc>
        <w:tc>
          <w:tcPr>
            <w:tcW w:w="992" w:type="dxa"/>
          </w:tcPr>
          <w:p w14:paraId="5A5D7F2E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4FE4EDEA" w14:textId="77777777" w:rsidR="0023485F" w:rsidRDefault="00C63A8D">
            <w:pPr>
              <w:pStyle w:val="TableParagraph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EA3701B" w14:textId="77777777">
        <w:trPr>
          <w:trHeight w:val="362"/>
        </w:trPr>
        <w:tc>
          <w:tcPr>
            <w:tcW w:w="809" w:type="dxa"/>
          </w:tcPr>
          <w:p w14:paraId="27A3FD8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083" w:type="dxa"/>
          </w:tcPr>
          <w:p w14:paraId="59427CC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Прыжки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«прогнувшись»</w:t>
            </w:r>
          </w:p>
        </w:tc>
        <w:tc>
          <w:tcPr>
            <w:tcW w:w="992" w:type="dxa"/>
          </w:tcPr>
          <w:p w14:paraId="66BAFDB1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345F8F7" w14:textId="77777777">
        <w:trPr>
          <w:trHeight w:val="362"/>
        </w:trPr>
        <w:tc>
          <w:tcPr>
            <w:tcW w:w="809" w:type="dxa"/>
          </w:tcPr>
          <w:p w14:paraId="4F10788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083" w:type="dxa"/>
          </w:tcPr>
          <w:p w14:paraId="45EBA54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ТБ</w:t>
            </w:r>
          </w:p>
        </w:tc>
        <w:tc>
          <w:tcPr>
            <w:tcW w:w="992" w:type="dxa"/>
          </w:tcPr>
          <w:p w14:paraId="7C30B2BD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03BA508" w14:textId="77777777">
        <w:trPr>
          <w:trHeight w:val="362"/>
        </w:trPr>
        <w:tc>
          <w:tcPr>
            <w:tcW w:w="809" w:type="dxa"/>
          </w:tcPr>
          <w:p w14:paraId="5E6D02C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083" w:type="dxa"/>
          </w:tcPr>
          <w:p w14:paraId="170F9D07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92" w:type="dxa"/>
          </w:tcPr>
          <w:p w14:paraId="4D07D322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9840300" w14:textId="77777777">
        <w:trPr>
          <w:trHeight w:val="362"/>
        </w:trPr>
        <w:tc>
          <w:tcPr>
            <w:tcW w:w="809" w:type="dxa"/>
          </w:tcPr>
          <w:p w14:paraId="4B36EA0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083" w:type="dxa"/>
          </w:tcPr>
          <w:p w14:paraId="14BD5C1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92" w:type="dxa"/>
          </w:tcPr>
          <w:p w14:paraId="3F820198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7264872" w14:textId="77777777">
        <w:trPr>
          <w:trHeight w:val="362"/>
        </w:trPr>
        <w:tc>
          <w:tcPr>
            <w:tcW w:w="809" w:type="dxa"/>
          </w:tcPr>
          <w:p w14:paraId="58740E9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083" w:type="dxa"/>
          </w:tcPr>
          <w:p w14:paraId="7760666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амяча</w:t>
            </w:r>
          </w:p>
        </w:tc>
        <w:tc>
          <w:tcPr>
            <w:tcW w:w="992" w:type="dxa"/>
          </w:tcPr>
          <w:p w14:paraId="48469747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1D90120" w14:textId="77777777">
        <w:trPr>
          <w:trHeight w:val="362"/>
        </w:trPr>
        <w:tc>
          <w:tcPr>
            <w:tcW w:w="809" w:type="dxa"/>
          </w:tcPr>
          <w:p w14:paraId="72B62C7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083" w:type="dxa"/>
          </w:tcPr>
          <w:p w14:paraId="51D465A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месте</w:t>
            </w:r>
          </w:p>
        </w:tc>
        <w:tc>
          <w:tcPr>
            <w:tcW w:w="992" w:type="dxa"/>
          </w:tcPr>
          <w:p w14:paraId="5C4DDB0A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04D50A0" w14:textId="77777777">
        <w:trPr>
          <w:trHeight w:val="362"/>
        </w:trPr>
        <w:tc>
          <w:tcPr>
            <w:tcW w:w="809" w:type="dxa"/>
          </w:tcPr>
          <w:p w14:paraId="6D0CF11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083" w:type="dxa"/>
          </w:tcPr>
          <w:p w14:paraId="24897EE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месте</w:t>
            </w:r>
          </w:p>
        </w:tc>
        <w:tc>
          <w:tcPr>
            <w:tcW w:w="992" w:type="dxa"/>
          </w:tcPr>
          <w:p w14:paraId="49D660D3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4DBE9D3" w14:textId="77777777">
        <w:trPr>
          <w:trHeight w:val="362"/>
        </w:trPr>
        <w:tc>
          <w:tcPr>
            <w:tcW w:w="809" w:type="dxa"/>
          </w:tcPr>
          <w:p w14:paraId="711AD90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083" w:type="dxa"/>
          </w:tcPr>
          <w:p w14:paraId="2E049F4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прыжке</w:t>
            </w:r>
          </w:p>
        </w:tc>
        <w:tc>
          <w:tcPr>
            <w:tcW w:w="992" w:type="dxa"/>
          </w:tcPr>
          <w:p w14:paraId="025F80C6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77E7753" w14:textId="77777777">
        <w:trPr>
          <w:trHeight w:val="362"/>
        </w:trPr>
        <w:tc>
          <w:tcPr>
            <w:tcW w:w="809" w:type="dxa"/>
          </w:tcPr>
          <w:p w14:paraId="23A5F87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083" w:type="dxa"/>
          </w:tcPr>
          <w:p w14:paraId="313A535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ведения</w:t>
            </w:r>
          </w:p>
        </w:tc>
        <w:tc>
          <w:tcPr>
            <w:tcW w:w="992" w:type="dxa"/>
          </w:tcPr>
          <w:p w14:paraId="259BDD1D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8501A05" w14:textId="77777777">
        <w:trPr>
          <w:trHeight w:val="362"/>
        </w:trPr>
        <w:tc>
          <w:tcPr>
            <w:tcW w:w="809" w:type="dxa"/>
          </w:tcPr>
          <w:p w14:paraId="79B4AA8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083" w:type="dxa"/>
          </w:tcPr>
          <w:p w14:paraId="22FEF528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ведения</w:t>
            </w:r>
          </w:p>
        </w:tc>
        <w:tc>
          <w:tcPr>
            <w:tcW w:w="992" w:type="dxa"/>
          </w:tcPr>
          <w:p w14:paraId="2A0FB99A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5DD259F" w14:textId="77777777">
        <w:trPr>
          <w:trHeight w:val="364"/>
        </w:trPr>
        <w:tc>
          <w:tcPr>
            <w:tcW w:w="809" w:type="dxa"/>
          </w:tcPr>
          <w:p w14:paraId="7402F9D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083" w:type="dxa"/>
          </w:tcPr>
          <w:p w14:paraId="3136DC7C" w14:textId="77777777" w:rsidR="0023485F" w:rsidRDefault="00C63A8D">
            <w:pPr>
              <w:pStyle w:val="TableParagraph"/>
              <w:spacing w:before="41"/>
              <w:ind w:firstLineChars="50" w:firstLine="119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>рикладная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</w:tc>
        <w:tc>
          <w:tcPr>
            <w:tcW w:w="992" w:type="dxa"/>
          </w:tcPr>
          <w:p w14:paraId="20B549CE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26C6C4C" w14:textId="77777777">
        <w:trPr>
          <w:trHeight w:val="678"/>
        </w:trPr>
        <w:tc>
          <w:tcPr>
            <w:tcW w:w="809" w:type="dxa"/>
          </w:tcPr>
          <w:p w14:paraId="6FF9310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5DAEBCE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083" w:type="dxa"/>
          </w:tcPr>
          <w:p w14:paraId="7A9506E3" w14:textId="77777777" w:rsidR="0023485F" w:rsidRDefault="00C63A8D">
            <w:pPr>
              <w:pStyle w:val="TableParagraph"/>
              <w:spacing w:before="6" w:line="320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физическими упражнениями и активного отдыха</w:t>
            </w:r>
          </w:p>
        </w:tc>
        <w:tc>
          <w:tcPr>
            <w:tcW w:w="992" w:type="dxa"/>
          </w:tcPr>
          <w:p w14:paraId="4236367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4D53559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7552287" w14:textId="77777777">
        <w:trPr>
          <w:trHeight w:val="362"/>
        </w:trPr>
        <w:tc>
          <w:tcPr>
            <w:tcW w:w="809" w:type="dxa"/>
          </w:tcPr>
          <w:p w14:paraId="44839F1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083" w:type="dxa"/>
          </w:tcPr>
          <w:p w14:paraId="087A019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разбега</w:t>
            </w:r>
          </w:p>
        </w:tc>
        <w:tc>
          <w:tcPr>
            <w:tcW w:w="992" w:type="dxa"/>
          </w:tcPr>
          <w:p w14:paraId="4B9C5426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B857864" w14:textId="77777777">
        <w:trPr>
          <w:trHeight w:val="362"/>
        </w:trPr>
        <w:tc>
          <w:tcPr>
            <w:tcW w:w="809" w:type="dxa"/>
          </w:tcPr>
          <w:p w14:paraId="281A5E0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8083" w:type="dxa"/>
          </w:tcPr>
          <w:p w14:paraId="1695E2E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назад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упор</w:t>
            </w:r>
          </w:p>
        </w:tc>
        <w:tc>
          <w:tcPr>
            <w:tcW w:w="992" w:type="dxa"/>
          </w:tcPr>
          <w:p w14:paraId="0F2D64EC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68C083E" w14:textId="77777777">
        <w:trPr>
          <w:trHeight w:val="362"/>
        </w:trPr>
        <w:tc>
          <w:tcPr>
            <w:tcW w:w="809" w:type="dxa"/>
          </w:tcPr>
          <w:p w14:paraId="2A68792F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8083" w:type="dxa"/>
          </w:tcPr>
          <w:p w14:paraId="04FDC64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перекладине</w:t>
            </w:r>
          </w:p>
        </w:tc>
        <w:tc>
          <w:tcPr>
            <w:tcW w:w="992" w:type="dxa"/>
          </w:tcPr>
          <w:p w14:paraId="16AC9991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5D3DF50" w14:textId="77777777">
        <w:trPr>
          <w:trHeight w:val="998"/>
        </w:trPr>
        <w:tc>
          <w:tcPr>
            <w:tcW w:w="809" w:type="dxa"/>
          </w:tcPr>
          <w:p w14:paraId="7525380B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2FE3F236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56CFD0F7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8083" w:type="dxa"/>
          </w:tcPr>
          <w:p w14:paraId="7D907B47" w14:textId="77777777" w:rsidR="0023485F" w:rsidRDefault="00C63A8D">
            <w:pPr>
              <w:pStyle w:val="TableParagraph"/>
              <w:spacing w:before="7" w:line="310" w:lineRule="atLeast"/>
              <w:ind w:left="100" w:right="30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подтягивание из виса на высокой перекладине – мальчики; наклон вперед из положения стоя на </w:t>
            </w:r>
            <w:r>
              <w:rPr>
                <w:sz w:val="24"/>
              </w:rPr>
              <w:t>гимнастической скамье</w:t>
            </w:r>
          </w:p>
        </w:tc>
        <w:tc>
          <w:tcPr>
            <w:tcW w:w="992" w:type="dxa"/>
          </w:tcPr>
          <w:p w14:paraId="2AD6540C" w14:textId="77777777" w:rsidR="0023485F" w:rsidRDefault="0023485F">
            <w:pPr>
              <w:pStyle w:val="TableParagraph"/>
              <w:rPr>
                <w:b/>
                <w:sz w:val="24"/>
              </w:rPr>
            </w:pPr>
          </w:p>
          <w:p w14:paraId="7B631092" w14:textId="77777777" w:rsidR="0023485F" w:rsidRDefault="0023485F">
            <w:pPr>
              <w:pStyle w:val="TableParagraph"/>
              <w:spacing w:before="122"/>
              <w:rPr>
                <w:b/>
                <w:sz w:val="24"/>
              </w:rPr>
            </w:pPr>
          </w:p>
          <w:p w14:paraId="227FA46E" w14:textId="77777777" w:rsidR="0023485F" w:rsidRDefault="00C63A8D">
            <w:pPr>
              <w:pStyle w:val="TableParagraph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D94C245" w14:textId="77777777">
        <w:trPr>
          <w:trHeight w:val="362"/>
        </w:trPr>
        <w:tc>
          <w:tcPr>
            <w:tcW w:w="809" w:type="dxa"/>
          </w:tcPr>
          <w:p w14:paraId="7C2AC13F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8083" w:type="dxa"/>
          </w:tcPr>
          <w:p w14:paraId="0F448F24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</w:t>
            </w:r>
          </w:p>
        </w:tc>
        <w:tc>
          <w:tcPr>
            <w:tcW w:w="992" w:type="dxa"/>
          </w:tcPr>
          <w:p w14:paraId="5434184A" w14:textId="77777777" w:rsidR="0023485F" w:rsidRDefault="00C63A8D">
            <w:pPr>
              <w:pStyle w:val="TableParagraph"/>
              <w:spacing w:before="38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C8E66DA" w14:textId="77777777">
        <w:trPr>
          <w:trHeight w:val="676"/>
        </w:trPr>
        <w:tc>
          <w:tcPr>
            <w:tcW w:w="809" w:type="dxa"/>
          </w:tcPr>
          <w:p w14:paraId="7EEDC6C6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2EFA7EC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8083" w:type="dxa"/>
          </w:tcPr>
          <w:p w14:paraId="3F09C44E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подтягивание из виса лежа на низкой перекладине 90см; поднимание туловища из</w:t>
            </w:r>
          </w:p>
        </w:tc>
        <w:tc>
          <w:tcPr>
            <w:tcW w:w="992" w:type="dxa"/>
          </w:tcPr>
          <w:p w14:paraId="74BCA752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46BF479" w14:textId="77777777" w:rsidR="0023485F" w:rsidRDefault="00C63A8D">
            <w:pPr>
              <w:pStyle w:val="TableParagraph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3E0C8912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372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8083"/>
        <w:gridCol w:w="992"/>
      </w:tblGrid>
      <w:tr w:rsidR="0023485F" w14:paraId="23D12AF9" w14:textId="77777777">
        <w:trPr>
          <w:trHeight w:val="362"/>
        </w:trPr>
        <w:tc>
          <w:tcPr>
            <w:tcW w:w="809" w:type="dxa"/>
          </w:tcPr>
          <w:p w14:paraId="01F34325" w14:textId="77777777" w:rsidR="0023485F" w:rsidRDefault="0023485F">
            <w:pPr>
              <w:pStyle w:val="TableParagraph"/>
              <w:rPr>
                <w:sz w:val="24"/>
              </w:rPr>
            </w:pPr>
          </w:p>
        </w:tc>
        <w:tc>
          <w:tcPr>
            <w:tcW w:w="8083" w:type="dxa"/>
          </w:tcPr>
          <w:p w14:paraId="6C63A07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спине</w:t>
            </w:r>
          </w:p>
        </w:tc>
        <w:tc>
          <w:tcPr>
            <w:tcW w:w="992" w:type="dxa"/>
          </w:tcPr>
          <w:p w14:paraId="451077CF" w14:textId="77777777" w:rsidR="0023485F" w:rsidRDefault="0023485F">
            <w:pPr>
              <w:pStyle w:val="TableParagraph"/>
              <w:rPr>
                <w:sz w:val="24"/>
              </w:rPr>
            </w:pPr>
          </w:p>
        </w:tc>
      </w:tr>
      <w:tr w:rsidR="0023485F" w14:paraId="0FC2B842" w14:textId="77777777">
        <w:trPr>
          <w:trHeight w:val="362"/>
        </w:trPr>
        <w:tc>
          <w:tcPr>
            <w:tcW w:w="809" w:type="dxa"/>
          </w:tcPr>
          <w:p w14:paraId="2A6A6614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8083" w:type="dxa"/>
          </w:tcPr>
          <w:p w14:paraId="4EDADC0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Гимнастическая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бревне</w:t>
            </w:r>
          </w:p>
        </w:tc>
        <w:tc>
          <w:tcPr>
            <w:tcW w:w="992" w:type="dxa"/>
          </w:tcPr>
          <w:p w14:paraId="3D375B9F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8017306" w14:textId="77777777">
        <w:trPr>
          <w:trHeight w:val="362"/>
        </w:trPr>
        <w:tc>
          <w:tcPr>
            <w:tcW w:w="809" w:type="dxa"/>
          </w:tcPr>
          <w:p w14:paraId="3C23791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8083" w:type="dxa"/>
          </w:tcPr>
          <w:p w14:paraId="37EA562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z w:val="24"/>
              </w:rPr>
              <w:t xml:space="preserve"> в висе</w:t>
            </w:r>
          </w:p>
        </w:tc>
        <w:tc>
          <w:tcPr>
            <w:tcW w:w="992" w:type="dxa"/>
          </w:tcPr>
          <w:p w14:paraId="33F70ED9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9234100" w14:textId="77777777">
        <w:trPr>
          <w:trHeight w:val="362"/>
        </w:trPr>
        <w:tc>
          <w:tcPr>
            <w:tcW w:w="809" w:type="dxa"/>
          </w:tcPr>
          <w:p w14:paraId="5AA67F0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083" w:type="dxa"/>
          </w:tcPr>
          <w:p w14:paraId="40630A5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92" w:type="dxa"/>
          </w:tcPr>
          <w:p w14:paraId="328FFE80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D36850C" w14:textId="77777777">
        <w:trPr>
          <w:trHeight w:val="362"/>
        </w:trPr>
        <w:tc>
          <w:tcPr>
            <w:tcW w:w="809" w:type="dxa"/>
          </w:tcPr>
          <w:p w14:paraId="3881884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8083" w:type="dxa"/>
          </w:tcPr>
          <w:p w14:paraId="5C56A9A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92" w:type="dxa"/>
          </w:tcPr>
          <w:p w14:paraId="03B6F736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BFFA921" w14:textId="77777777">
        <w:trPr>
          <w:trHeight w:val="362"/>
        </w:trPr>
        <w:tc>
          <w:tcPr>
            <w:tcW w:w="809" w:type="dxa"/>
          </w:tcPr>
          <w:p w14:paraId="4F9ADA3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8083" w:type="dxa"/>
          </w:tcPr>
          <w:p w14:paraId="02B1C34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</w:p>
        </w:tc>
        <w:tc>
          <w:tcPr>
            <w:tcW w:w="992" w:type="dxa"/>
          </w:tcPr>
          <w:p w14:paraId="789C373A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440F698" w14:textId="77777777">
        <w:trPr>
          <w:trHeight w:val="364"/>
        </w:trPr>
        <w:tc>
          <w:tcPr>
            <w:tcW w:w="809" w:type="dxa"/>
          </w:tcPr>
          <w:p w14:paraId="3A08278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083" w:type="dxa"/>
          </w:tcPr>
          <w:p w14:paraId="65E196B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992" w:type="dxa"/>
          </w:tcPr>
          <w:p w14:paraId="1A601CE3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45F2219" w14:textId="77777777">
        <w:trPr>
          <w:trHeight w:val="362"/>
        </w:trPr>
        <w:tc>
          <w:tcPr>
            <w:tcW w:w="809" w:type="dxa"/>
          </w:tcPr>
          <w:p w14:paraId="7B412604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8083" w:type="dxa"/>
          </w:tcPr>
          <w:p w14:paraId="0D5C70F3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992" w:type="dxa"/>
          </w:tcPr>
          <w:p w14:paraId="2E65D9BE" w14:textId="77777777" w:rsidR="0023485F" w:rsidRDefault="00C63A8D">
            <w:pPr>
              <w:pStyle w:val="TableParagraph"/>
              <w:spacing w:before="38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ECCFDCA" w14:textId="77777777">
        <w:trPr>
          <w:trHeight w:val="362"/>
        </w:trPr>
        <w:tc>
          <w:tcPr>
            <w:tcW w:w="809" w:type="dxa"/>
          </w:tcPr>
          <w:p w14:paraId="20ABC4EB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8083" w:type="dxa"/>
          </w:tcPr>
          <w:p w14:paraId="78AE28CF" w14:textId="77777777" w:rsidR="0023485F" w:rsidRDefault="00C63A8D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992" w:type="dxa"/>
          </w:tcPr>
          <w:p w14:paraId="4C608B4E" w14:textId="77777777" w:rsidR="0023485F" w:rsidRDefault="00C63A8D">
            <w:pPr>
              <w:pStyle w:val="TableParagraph"/>
              <w:spacing w:before="38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90A0759" w14:textId="77777777">
        <w:trPr>
          <w:trHeight w:val="362"/>
        </w:trPr>
        <w:tc>
          <w:tcPr>
            <w:tcW w:w="809" w:type="dxa"/>
          </w:tcPr>
          <w:p w14:paraId="0930E8A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8083" w:type="dxa"/>
          </w:tcPr>
          <w:p w14:paraId="345B1AD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Восстановительный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массаж</w:t>
            </w:r>
          </w:p>
        </w:tc>
        <w:tc>
          <w:tcPr>
            <w:tcW w:w="992" w:type="dxa"/>
          </w:tcPr>
          <w:p w14:paraId="2620F2A9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93AF054" w14:textId="77777777">
        <w:trPr>
          <w:trHeight w:val="362"/>
        </w:trPr>
        <w:tc>
          <w:tcPr>
            <w:tcW w:w="809" w:type="dxa"/>
          </w:tcPr>
          <w:p w14:paraId="70C8C5E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083" w:type="dxa"/>
          </w:tcPr>
          <w:p w14:paraId="615C6629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двигательной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992" w:type="dxa"/>
          </w:tcPr>
          <w:p w14:paraId="30C824DD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451F6EC" w14:textId="77777777">
        <w:trPr>
          <w:trHeight w:val="362"/>
        </w:trPr>
        <w:tc>
          <w:tcPr>
            <w:tcW w:w="809" w:type="dxa"/>
          </w:tcPr>
          <w:p w14:paraId="3522894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8083" w:type="dxa"/>
          </w:tcPr>
          <w:p w14:paraId="08F93C91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попеременным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двухшажным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92" w:type="dxa"/>
          </w:tcPr>
          <w:p w14:paraId="5C953CFF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6E75DA1" w14:textId="77777777">
        <w:trPr>
          <w:trHeight w:val="362"/>
        </w:trPr>
        <w:tc>
          <w:tcPr>
            <w:tcW w:w="809" w:type="dxa"/>
          </w:tcPr>
          <w:p w14:paraId="377AB85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8083" w:type="dxa"/>
          </w:tcPr>
          <w:p w14:paraId="79FEBE10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попеременным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двухшажным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92" w:type="dxa"/>
          </w:tcPr>
          <w:p w14:paraId="3CCE718F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2B11328" w14:textId="77777777">
        <w:trPr>
          <w:trHeight w:val="362"/>
        </w:trPr>
        <w:tc>
          <w:tcPr>
            <w:tcW w:w="809" w:type="dxa"/>
          </w:tcPr>
          <w:p w14:paraId="04FFCBC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8083" w:type="dxa"/>
          </w:tcPr>
          <w:p w14:paraId="643A109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одновременным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одношажным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92" w:type="dxa"/>
          </w:tcPr>
          <w:p w14:paraId="229AAB79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020537A" w14:textId="77777777">
        <w:trPr>
          <w:trHeight w:val="362"/>
        </w:trPr>
        <w:tc>
          <w:tcPr>
            <w:tcW w:w="809" w:type="dxa"/>
          </w:tcPr>
          <w:p w14:paraId="7E38A2F8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8083" w:type="dxa"/>
          </w:tcPr>
          <w:p w14:paraId="5DD10232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Передвижение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одновременным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одношажным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</w:tc>
        <w:tc>
          <w:tcPr>
            <w:tcW w:w="992" w:type="dxa"/>
          </w:tcPr>
          <w:p w14:paraId="364E2CFA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0B7592D" w14:textId="77777777">
        <w:trPr>
          <w:trHeight w:val="679"/>
        </w:trPr>
        <w:tc>
          <w:tcPr>
            <w:tcW w:w="809" w:type="dxa"/>
          </w:tcPr>
          <w:p w14:paraId="232F554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9E826B0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8083" w:type="dxa"/>
          </w:tcPr>
          <w:p w14:paraId="0A21253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«плугом»</w:t>
            </w:r>
            <w:r>
              <w:rPr>
                <w:spacing w:val="-10"/>
                <w:sz w:val="24"/>
              </w:rPr>
              <w:t xml:space="preserve"> и</w:t>
            </w:r>
          </w:p>
          <w:p w14:paraId="349DDC2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«упором»</w:t>
            </w:r>
          </w:p>
        </w:tc>
        <w:tc>
          <w:tcPr>
            <w:tcW w:w="992" w:type="dxa"/>
          </w:tcPr>
          <w:p w14:paraId="2713222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411FA2D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225A446" w14:textId="77777777">
        <w:trPr>
          <w:trHeight w:val="681"/>
        </w:trPr>
        <w:tc>
          <w:tcPr>
            <w:tcW w:w="809" w:type="dxa"/>
          </w:tcPr>
          <w:p w14:paraId="74E50277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09C7762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8083" w:type="dxa"/>
          </w:tcPr>
          <w:p w14:paraId="5D9CB0A8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перелезанием, </w:t>
            </w:r>
            <w:r>
              <w:rPr>
                <w:spacing w:val="-2"/>
                <w:sz w:val="24"/>
              </w:rPr>
              <w:t>перешагиванием</w:t>
            </w:r>
          </w:p>
        </w:tc>
        <w:tc>
          <w:tcPr>
            <w:tcW w:w="992" w:type="dxa"/>
          </w:tcPr>
          <w:p w14:paraId="5F3216DD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FA40377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40073FDE" w14:textId="77777777">
        <w:trPr>
          <w:trHeight w:val="362"/>
        </w:trPr>
        <w:tc>
          <w:tcPr>
            <w:tcW w:w="809" w:type="dxa"/>
          </w:tcPr>
          <w:p w14:paraId="291C0C8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8083" w:type="dxa"/>
          </w:tcPr>
          <w:p w14:paraId="3419CE65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 лыжного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другой</w:t>
            </w:r>
          </w:p>
        </w:tc>
        <w:tc>
          <w:tcPr>
            <w:tcW w:w="992" w:type="dxa"/>
          </w:tcPr>
          <w:p w14:paraId="5D0FBE60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C4E7056" w14:textId="77777777">
        <w:trPr>
          <w:trHeight w:val="679"/>
        </w:trPr>
        <w:tc>
          <w:tcPr>
            <w:tcW w:w="809" w:type="dxa"/>
          </w:tcPr>
          <w:p w14:paraId="7129FD10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72DE51B6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8083" w:type="dxa"/>
          </w:tcPr>
          <w:p w14:paraId="55F1998B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другой</w:t>
            </w:r>
          </w:p>
        </w:tc>
        <w:tc>
          <w:tcPr>
            <w:tcW w:w="992" w:type="dxa"/>
          </w:tcPr>
          <w:p w14:paraId="309C4F06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779077BC" w14:textId="77777777" w:rsidR="0023485F" w:rsidRDefault="00C63A8D">
            <w:pPr>
              <w:pStyle w:val="TableParagraph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3AAD03F" w14:textId="77777777">
        <w:trPr>
          <w:trHeight w:val="678"/>
        </w:trPr>
        <w:tc>
          <w:tcPr>
            <w:tcW w:w="809" w:type="dxa"/>
          </w:tcPr>
          <w:p w14:paraId="68389BF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5EC4FF6B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8083" w:type="dxa"/>
          </w:tcPr>
          <w:p w14:paraId="468782CA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другой</w:t>
            </w:r>
          </w:p>
        </w:tc>
        <w:tc>
          <w:tcPr>
            <w:tcW w:w="992" w:type="dxa"/>
          </w:tcPr>
          <w:p w14:paraId="57B14DD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803C509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2C8767E0" w14:textId="77777777">
        <w:trPr>
          <w:trHeight w:val="681"/>
        </w:trPr>
        <w:tc>
          <w:tcPr>
            <w:tcW w:w="809" w:type="dxa"/>
          </w:tcPr>
          <w:p w14:paraId="5B03E2E4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3F243525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8083" w:type="dxa"/>
          </w:tcPr>
          <w:p w14:paraId="6B17B0FE" w14:textId="77777777" w:rsidR="0023485F" w:rsidRDefault="00C63A8D">
            <w:pPr>
              <w:pStyle w:val="TableParagraph"/>
              <w:spacing w:before="9" w:line="320" w:lineRule="exac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км или 5 км</w:t>
            </w:r>
          </w:p>
        </w:tc>
        <w:tc>
          <w:tcPr>
            <w:tcW w:w="992" w:type="dxa"/>
          </w:tcPr>
          <w:p w14:paraId="06EDF757" w14:textId="77777777" w:rsidR="0023485F" w:rsidRDefault="0023485F">
            <w:pPr>
              <w:pStyle w:val="TableParagraph"/>
              <w:spacing w:before="84"/>
              <w:rPr>
                <w:b/>
                <w:sz w:val="24"/>
              </w:rPr>
            </w:pPr>
          </w:p>
          <w:p w14:paraId="723669D8" w14:textId="77777777" w:rsidR="0023485F" w:rsidRDefault="00C63A8D">
            <w:pPr>
              <w:pStyle w:val="TableParagraph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158E439" w14:textId="77777777">
        <w:trPr>
          <w:trHeight w:val="362"/>
        </w:trPr>
        <w:tc>
          <w:tcPr>
            <w:tcW w:w="809" w:type="dxa"/>
          </w:tcPr>
          <w:p w14:paraId="61A8BF22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8083" w:type="dxa"/>
          </w:tcPr>
          <w:p w14:paraId="21B9757D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соперника</w:t>
            </w:r>
          </w:p>
        </w:tc>
        <w:tc>
          <w:tcPr>
            <w:tcW w:w="992" w:type="dxa"/>
          </w:tcPr>
          <w:p w14:paraId="62DCF2BB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288AC9B" w14:textId="77777777">
        <w:trPr>
          <w:trHeight w:val="362"/>
        </w:trPr>
        <w:tc>
          <w:tcPr>
            <w:tcW w:w="809" w:type="dxa"/>
          </w:tcPr>
          <w:p w14:paraId="5A3834F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8083" w:type="dxa"/>
          </w:tcPr>
          <w:p w14:paraId="39542ABD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соперника</w:t>
            </w:r>
          </w:p>
        </w:tc>
        <w:tc>
          <w:tcPr>
            <w:tcW w:w="992" w:type="dxa"/>
          </w:tcPr>
          <w:p w14:paraId="6CF8740B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90F9895" w14:textId="77777777">
        <w:trPr>
          <w:trHeight w:val="362"/>
        </w:trPr>
        <w:tc>
          <w:tcPr>
            <w:tcW w:w="809" w:type="dxa"/>
          </w:tcPr>
          <w:p w14:paraId="20526B49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8083" w:type="dxa"/>
          </w:tcPr>
          <w:p w14:paraId="14EA931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Приѐмы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992" w:type="dxa"/>
          </w:tcPr>
          <w:p w14:paraId="061A4682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211645B" w14:textId="77777777">
        <w:trPr>
          <w:trHeight w:val="362"/>
        </w:trPr>
        <w:tc>
          <w:tcPr>
            <w:tcW w:w="809" w:type="dxa"/>
          </w:tcPr>
          <w:p w14:paraId="265D5E2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8083" w:type="dxa"/>
          </w:tcPr>
          <w:p w14:paraId="66F2BA37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Приѐмы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движении</w:t>
            </w:r>
          </w:p>
        </w:tc>
        <w:tc>
          <w:tcPr>
            <w:tcW w:w="992" w:type="dxa"/>
          </w:tcPr>
          <w:p w14:paraId="08DEAFF8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7B2D2C0" w14:textId="77777777">
        <w:trPr>
          <w:trHeight w:val="362"/>
        </w:trPr>
        <w:tc>
          <w:tcPr>
            <w:tcW w:w="809" w:type="dxa"/>
          </w:tcPr>
          <w:p w14:paraId="5043D7CA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8083" w:type="dxa"/>
          </w:tcPr>
          <w:p w14:paraId="55BA4D54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Нападающий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</w:t>
            </w:r>
          </w:p>
        </w:tc>
        <w:tc>
          <w:tcPr>
            <w:tcW w:w="992" w:type="dxa"/>
          </w:tcPr>
          <w:p w14:paraId="67356D66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F9F2EF1" w14:textId="77777777">
        <w:trPr>
          <w:trHeight w:val="362"/>
        </w:trPr>
        <w:tc>
          <w:tcPr>
            <w:tcW w:w="809" w:type="dxa"/>
          </w:tcPr>
          <w:p w14:paraId="724BCA6B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8083" w:type="dxa"/>
          </w:tcPr>
          <w:p w14:paraId="60A14D53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Нападающий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</w:t>
            </w:r>
          </w:p>
        </w:tc>
        <w:tc>
          <w:tcPr>
            <w:tcW w:w="992" w:type="dxa"/>
          </w:tcPr>
          <w:p w14:paraId="27205D11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9137598" w14:textId="77777777">
        <w:trPr>
          <w:trHeight w:val="362"/>
        </w:trPr>
        <w:tc>
          <w:tcPr>
            <w:tcW w:w="809" w:type="dxa"/>
          </w:tcPr>
          <w:p w14:paraId="38D89E4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8083" w:type="dxa"/>
          </w:tcPr>
          <w:p w14:paraId="693C011F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Блокирование</w:t>
            </w:r>
          </w:p>
        </w:tc>
        <w:tc>
          <w:tcPr>
            <w:tcW w:w="992" w:type="dxa"/>
          </w:tcPr>
          <w:p w14:paraId="3E03F67A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CD9D024" w14:textId="77777777">
        <w:trPr>
          <w:trHeight w:val="362"/>
        </w:trPr>
        <w:tc>
          <w:tcPr>
            <w:tcW w:w="809" w:type="dxa"/>
          </w:tcPr>
          <w:p w14:paraId="3A9328CD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52</w:t>
            </w:r>
          </w:p>
        </w:tc>
        <w:tc>
          <w:tcPr>
            <w:tcW w:w="8083" w:type="dxa"/>
          </w:tcPr>
          <w:p w14:paraId="3A911F7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Блокирование</w:t>
            </w:r>
          </w:p>
        </w:tc>
        <w:tc>
          <w:tcPr>
            <w:tcW w:w="992" w:type="dxa"/>
          </w:tcPr>
          <w:p w14:paraId="6C7197CF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820051E" w14:textId="77777777">
        <w:trPr>
          <w:trHeight w:val="362"/>
        </w:trPr>
        <w:tc>
          <w:tcPr>
            <w:tcW w:w="809" w:type="dxa"/>
          </w:tcPr>
          <w:p w14:paraId="2B12DD4E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8083" w:type="dxa"/>
          </w:tcPr>
          <w:p w14:paraId="0DC0C637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z w:val="24"/>
              </w:rPr>
              <w:t xml:space="preserve"> приемов передвижений и остановок.</w:t>
            </w:r>
          </w:p>
        </w:tc>
        <w:tc>
          <w:tcPr>
            <w:tcW w:w="992" w:type="dxa"/>
          </w:tcPr>
          <w:p w14:paraId="3780ED65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4975CEC" w14:textId="77777777">
        <w:trPr>
          <w:trHeight w:val="362"/>
        </w:trPr>
        <w:tc>
          <w:tcPr>
            <w:tcW w:w="809" w:type="dxa"/>
          </w:tcPr>
          <w:p w14:paraId="2F71506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8083" w:type="dxa"/>
          </w:tcPr>
          <w:p w14:paraId="2926469A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z w:val="24"/>
              </w:rPr>
              <w:t xml:space="preserve"> приемов передач. Ведение и бросок.</w:t>
            </w:r>
          </w:p>
        </w:tc>
        <w:tc>
          <w:tcPr>
            <w:tcW w:w="992" w:type="dxa"/>
          </w:tcPr>
          <w:p w14:paraId="3C6F4ADA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1932793C" w14:textId="77777777">
        <w:trPr>
          <w:trHeight w:val="364"/>
        </w:trPr>
        <w:tc>
          <w:tcPr>
            <w:tcW w:w="809" w:type="dxa"/>
          </w:tcPr>
          <w:p w14:paraId="0DD48767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8083" w:type="dxa"/>
          </w:tcPr>
          <w:p w14:paraId="2D5B40B4" w14:textId="77777777" w:rsidR="0023485F" w:rsidRDefault="00C63A8D">
            <w:pPr>
              <w:pStyle w:val="TableParagraph"/>
              <w:spacing w:before="41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z w:val="24"/>
              </w:rPr>
              <w:t xml:space="preserve"> двумя руками от головы в прыжке.</w:t>
            </w:r>
          </w:p>
        </w:tc>
        <w:tc>
          <w:tcPr>
            <w:tcW w:w="992" w:type="dxa"/>
          </w:tcPr>
          <w:p w14:paraId="20CDFB68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055FA74" w14:textId="77777777">
        <w:trPr>
          <w:trHeight w:val="359"/>
        </w:trPr>
        <w:tc>
          <w:tcPr>
            <w:tcW w:w="809" w:type="dxa"/>
          </w:tcPr>
          <w:p w14:paraId="4061ABF8" w14:textId="77777777" w:rsidR="0023485F" w:rsidRDefault="00C63A8D">
            <w:pPr>
              <w:pStyle w:val="TableParagraph"/>
              <w:spacing w:before="38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8083" w:type="dxa"/>
          </w:tcPr>
          <w:p w14:paraId="7E0F1345" w14:textId="77777777" w:rsidR="0023485F" w:rsidRDefault="00C63A8D">
            <w:pPr>
              <w:pStyle w:val="TableParagraph"/>
              <w:spacing w:before="38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z w:val="24"/>
              </w:rPr>
              <w:t xml:space="preserve"> бросок</w:t>
            </w:r>
          </w:p>
        </w:tc>
        <w:tc>
          <w:tcPr>
            <w:tcW w:w="992" w:type="dxa"/>
          </w:tcPr>
          <w:p w14:paraId="23633787" w14:textId="77777777" w:rsidR="0023485F" w:rsidRDefault="00C63A8D">
            <w:pPr>
              <w:pStyle w:val="TableParagraph"/>
              <w:spacing w:before="38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6D7607C2" w14:textId="77777777" w:rsidR="0023485F" w:rsidRDefault="0023485F">
      <w:pPr>
        <w:pStyle w:val="TableParagraph"/>
        <w:jc w:val="center"/>
        <w:rPr>
          <w:sz w:val="24"/>
        </w:rPr>
        <w:sectPr w:rsidR="0023485F">
          <w:type w:val="continuous"/>
          <w:pgSz w:w="11910" w:h="16840"/>
          <w:pgMar w:top="1400" w:right="283" w:bottom="1553" w:left="0" w:header="720" w:footer="720" w:gutter="0"/>
          <w:cols w:space="720"/>
        </w:sectPr>
      </w:pPr>
    </w:p>
    <w:tbl>
      <w:tblPr>
        <w:tblW w:w="0" w:type="auto"/>
        <w:tblInd w:w="13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8083"/>
        <w:gridCol w:w="992"/>
      </w:tblGrid>
      <w:tr w:rsidR="0023485F" w14:paraId="0A564BE2" w14:textId="77777777">
        <w:trPr>
          <w:trHeight w:val="362"/>
        </w:trPr>
        <w:tc>
          <w:tcPr>
            <w:tcW w:w="809" w:type="dxa"/>
          </w:tcPr>
          <w:p w14:paraId="64149296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8083" w:type="dxa"/>
          </w:tcPr>
          <w:p w14:paraId="0448811A" w14:textId="77777777" w:rsidR="0023485F" w:rsidRDefault="00C63A8D">
            <w:pPr>
              <w:pStyle w:val="TableParagraph"/>
              <w:spacing w:before="41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z w:val="24"/>
              </w:rPr>
              <w:t xml:space="preserve"> одной рукой от плеча в прыжке</w:t>
            </w:r>
          </w:p>
        </w:tc>
        <w:tc>
          <w:tcPr>
            <w:tcW w:w="992" w:type="dxa"/>
          </w:tcPr>
          <w:p w14:paraId="6C8D788B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3A9AE66B" w14:textId="77777777">
        <w:trPr>
          <w:trHeight w:val="362"/>
        </w:trPr>
        <w:tc>
          <w:tcPr>
            <w:tcW w:w="809" w:type="dxa"/>
          </w:tcPr>
          <w:p w14:paraId="2BA9D96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8083" w:type="dxa"/>
          </w:tcPr>
          <w:p w14:paraId="2E06C02E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z w:val="24"/>
              </w:rPr>
              <w:t xml:space="preserve"> двумя руками от груди</w:t>
            </w:r>
          </w:p>
        </w:tc>
        <w:tc>
          <w:tcPr>
            <w:tcW w:w="992" w:type="dxa"/>
          </w:tcPr>
          <w:p w14:paraId="5407642D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D75AA78" w14:textId="77777777">
        <w:trPr>
          <w:trHeight w:val="362"/>
        </w:trPr>
        <w:tc>
          <w:tcPr>
            <w:tcW w:w="809" w:type="dxa"/>
          </w:tcPr>
          <w:p w14:paraId="63866911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8083" w:type="dxa"/>
          </w:tcPr>
          <w:p w14:paraId="367994F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z w:val="24"/>
              </w:rPr>
              <w:t xml:space="preserve"> одной рукой от плеча в прыжке с сопротивлением</w:t>
            </w:r>
          </w:p>
        </w:tc>
        <w:tc>
          <w:tcPr>
            <w:tcW w:w="992" w:type="dxa"/>
          </w:tcPr>
          <w:p w14:paraId="715538EC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E5FBA7B" w14:textId="77777777">
        <w:trPr>
          <w:trHeight w:val="362"/>
        </w:trPr>
        <w:tc>
          <w:tcPr>
            <w:tcW w:w="809" w:type="dxa"/>
          </w:tcPr>
          <w:p w14:paraId="5619BDCC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8083" w:type="dxa"/>
          </w:tcPr>
          <w:p w14:paraId="34930CDB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 xml:space="preserve"> двух игроков в нападении и защите «заслон».</w:t>
            </w:r>
          </w:p>
        </w:tc>
        <w:tc>
          <w:tcPr>
            <w:tcW w:w="992" w:type="dxa"/>
          </w:tcPr>
          <w:p w14:paraId="08610DEC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8B3734B" w14:textId="77777777">
        <w:trPr>
          <w:trHeight w:val="362"/>
        </w:trPr>
        <w:tc>
          <w:tcPr>
            <w:tcW w:w="809" w:type="dxa"/>
          </w:tcPr>
          <w:p w14:paraId="0981A673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8083" w:type="dxa"/>
          </w:tcPr>
          <w:p w14:paraId="4DDB523C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z w:val="24"/>
              </w:rPr>
              <w:t xml:space="preserve"> игра</w:t>
            </w:r>
          </w:p>
        </w:tc>
        <w:tc>
          <w:tcPr>
            <w:tcW w:w="992" w:type="dxa"/>
          </w:tcPr>
          <w:p w14:paraId="71EE9412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935BC99" w14:textId="77777777">
        <w:trPr>
          <w:trHeight w:val="681"/>
        </w:trPr>
        <w:tc>
          <w:tcPr>
            <w:tcW w:w="809" w:type="dxa"/>
          </w:tcPr>
          <w:p w14:paraId="475AEEB8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684E6F5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8083" w:type="dxa"/>
          </w:tcPr>
          <w:p w14:paraId="339CFDE0" w14:textId="77777777" w:rsidR="0023485F" w:rsidRDefault="00C63A8D">
            <w:pPr>
              <w:pStyle w:val="TableParagraph"/>
              <w:spacing w:before="7" w:line="310" w:lineRule="atLeast"/>
              <w:ind w:left="100" w:right="11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 с места толчком двумя ногами</w:t>
            </w:r>
          </w:p>
        </w:tc>
        <w:tc>
          <w:tcPr>
            <w:tcW w:w="992" w:type="dxa"/>
          </w:tcPr>
          <w:p w14:paraId="28C44F0C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0E193C94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1AD90DB" w14:textId="77777777">
        <w:trPr>
          <w:trHeight w:val="362"/>
        </w:trPr>
        <w:tc>
          <w:tcPr>
            <w:tcW w:w="809" w:type="dxa"/>
          </w:tcPr>
          <w:p w14:paraId="1D913AB0" w14:textId="77777777" w:rsidR="0023485F" w:rsidRDefault="00C63A8D">
            <w:pPr>
              <w:pStyle w:val="TableParagraph"/>
              <w:spacing w:before="4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8083" w:type="dxa"/>
          </w:tcPr>
          <w:p w14:paraId="67852436" w14:textId="77777777" w:rsidR="0023485F" w:rsidRDefault="00C63A8D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</w:t>
            </w:r>
          </w:p>
        </w:tc>
        <w:tc>
          <w:tcPr>
            <w:tcW w:w="992" w:type="dxa"/>
          </w:tcPr>
          <w:p w14:paraId="79CB273F" w14:textId="77777777" w:rsidR="0023485F" w:rsidRDefault="00C63A8D">
            <w:pPr>
              <w:pStyle w:val="TableParagraph"/>
              <w:spacing w:before="4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729B20AE" w14:textId="77777777">
        <w:trPr>
          <w:trHeight w:val="679"/>
        </w:trPr>
        <w:tc>
          <w:tcPr>
            <w:tcW w:w="809" w:type="dxa"/>
          </w:tcPr>
          <w:p w14:paraId="7A9AC37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E4AEA35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8083" w:type="dxa"/>
          </w:tcPr>
          <w:p w14:paraId="3B07C29B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 3х10 м</w:t>
            </w:r>
          </w:p>
        </w:tc>
        <w:tc>
          <w:tcPr>
            <w:tcW w:w="992" w:type="dxa"/>
          </w:tcPr>
          <w:p w14:paraId="33C1757F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FC56407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728BE36" w14:textId="77777777">
        <w:trPr>
          <w:trHeight w:val="679"/>
        </w:trPr>
        <w:tc>
          <w:tcPr>
            <w:tcW w:w="809" w:type="dxa"/>
          </w:tcPr>
          <w:p w14:paraId="44419FA2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2495DD66" w14:textId="77777777" w:rsidR="0023485F" w:rsidRDefault="00C63A8D">
            <w:pPr>
              <w:pStyle w:val="TableParagraph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8083" w:type="dxa"/>
          </w:tcPr>
          <w:p w14:paraId="245B59D7" w14:textId="77777777" w:rsidR="0023485F" w:rsidRDefault="00C63A8D">
            <w:pPr>
              <w:pStyle w:val="TableParagraph"/>
              <w:spacing w:before="10" w:line="31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гранаты весом 500 г – девушки; 700 г - юноши</w:t>
            </w:r>
          </w:p>
        </w:tc>
        <w:tc>
          <w:tcPr>
            <w:tcW w:w="992" w:type="dxa"/>
          </w:tcPr>
          <w:p w14:paraId="5F924107" w14:textId="77777777" w:rsidR="0023485F" w:rsidRDefault="0023485F">
            <w:pPr>
              <w:pStyle w:val="TableParagraph"/>
              <w:spacing w:before="82"/>
              <w:rPr>
                <w:b/>
                <w:sz w:val="24"/>
              </w:rPr>
            </w:pPr>
          </w:p>
          <w:p w14:paraId="08D5A507" w14:textId="77777777" w:rsidR="0023485F" w:rsidRDefault="00C63A8D">
            <w:pPr>
              <w:pStyle w:val="TableParagraph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07D7CEC" w14:textId="77777777">
        <w:trPr>
          <w:trHeight w:val="681"/>
        </w:trPr>
        <w:tc>
          <w:tcPr>
            <w:tcW w:w="809" w:type="dxa"/>
          </w:tcPr>
          <w:p w14:paraId="4115C7B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7B9C078E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8083" w:type="dxa"/>
          </w:tcPr>
          <w:p w14:paraId="2BDABC63" w14:textId="77777777" w:rsidR="0023485F" w:rsidRDefault="00C63A8D">
            <w:pPr>
              <w:pStyle w:val="TableParagraph"/>
              <w:spacing w:before="7" w:line="310" w:lineRule="atLeast"/>
              <w:ind w:left="100" w:right="17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 или 5км</w:t>
            </w:r>
          </w:p>
        </w:tc>
        <w:tc>
          <w:tcPr>
            <w:tcW w:w="992" w:type="dxa"/>
          </w:tcPr>
          <w:p w14:paraId="0179E7BA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3CBB822B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014F4AE0" w14:textId="77777777">
        <w:trPr>
          <w:trHeight w:val="678"/>
        </w:trPr>
        <w:tc>
          <w:tcPr>
            <w:tcW w:w="809" w:type="dxa"/>
          </w:tcPr>
          <w:p w14:paraId="692E2BBE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2B511934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8083" w:type="dxa"/>
          </w:tcPr>
          <w:p w14:paraId="6140A486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 выполнения испытаний (тестов) 5-6 ступени)</w:t>
            </w:r>
          </w:p>
        </w:tc>
        <w:tc>
          <w:tcPr>
            <w:tcW w:w="992" w:type="dxa"/>
          </w:tcPr>
          <w:p w14:paraId="07F49135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4C7360A4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57E9F177" w14:textId="77777777">
        <w:trPr>
          <w:trHeight w:val="679"/>
        </w:trPr>
        <w:tc>
          <w:tcPr>
            <w:tcW w:w="809" w:type="dxa"/>
          </w:tcPr>
          <w:p w14:paraId="59F817F0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1DBB449B" w14:textId="77777777" w:rsidR="0023485F" w:rsidRDefault="00C63A8D">
            <w:pPr>
              <w:pStyle w:val="TableParagraph"/>
              <w:spacing w:before="1"/>
              <w:ind w:right="10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8083" w:type="dxa"/>
          </w:tcPr>
          <w:p w14:paraId="3443BB43" w14:textId="77777777" w:rsidR="0023485F" w:rsidRDefault="00C63A8D">
            <w:pPr>
              <w:pStyle w:val="TableParagraph"/>
              <w:spacing w:before="7" w:line="31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>дача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 выполнения испытаний (тестов) 5-6 ступени)</w:t>
            </w:r>
          </w:p>
        </w:tc>
        <w:tc>
          <w:tcPr>
            <w:tcW w:w="992" w:type="dxa"/>
          </w:tcPr>
          <w:p w14:paraId="2573C1B9" w14:textId="77777777" w:rsidR="0023485F" w:rsidRDefault="0023485F">
            <w:pPr>
              <w:pStyle w:val="TableParagraph"/>
              <w:spacing w:before="81"/>
              <w:rPr>
                <w:b/>
                <w:sz w:val="24"/>
              </w:rPr>
            </w:pPr>
          </w:p>
          <w:p w14:paraId="64DB9B84" w14:textId="77777777" w:rsidR="0023485F" w:rsidRDefault="00C63A8D">
            <w:pPr>
              <w:pStyle w:val="TableParagraph"/>
              <w:spacing w:before="1"/>
              <w:ind w:left="129" w:right="1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3485F" w14:paraId="6ADD5963" w14:textId="77777777">
        <w:trPr>
          <w:trHeight w:val="359"/>
        </w:trPr>
        <w:tc>
          <w:tcPr>
            <w:tcW w:w="8892" w:type="dxa"/>
            <w:gridSpan w:val="2"/>
          </w:tcPr>
          <w:p w14:paraId="44E14C41" w14:textId="77777777" w:rsidR="0023485F" w:rsidRDefault="00C63A8D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92" w:type="dxa"/>
          </w:tcPr>
          <w:p w14:paraId="12373448" w14:textId="77777777" w:rsidR="0023485F" w:rsidRDefault="00C63A8D">
            <w:pPr>
              <w:pStyle w:val="TableParagraph"/>
              <w:spacing w:before="41"/>
              <w:ind w:left="13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14:paraId="48BB23C0" w14:textId="77777777" w:rsidR="0023485F" w:rsidRDefault="0023485F"/>
    <w:sectPr w:rsidR="0023485F">
      <w:type w:val="continuous"/>
      <w:pgSz w:w="11910" w:h="16840"/>
      <w:pgMar w:top="1400" w:right="283" w:bottom="28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4A013" w14:textId="77777777" w:rsidR="0023485F" w:rsidRDefault="00C63A8D">
      <w:r>
        <w:separator/>
      </w:r>
    </w:p>
  </w:endnote>
  <w:endnote w:type="continuationSeparator" w:id="0">
    <w:p w14:paraId="050D1D8D" w14:textId="77777777" w:rsidR="0023485F" w:rsidRDefault="00C6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74F18" w14:textId="77777777" w:rsidR="0023485F" w:rsidRDefault="00C63A8D">
      <w:r>
        <w:separator/>
      </w:r>
    </w:p>
  </w:footnote>
  <w:footnote w:type="continuationSeparator" w:id="0">
    <w:p w14:paraId="4D7CA75E" w14:textId="77777777" w:rsidR="0023485F" w:rsidRDefault="00C63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numFmt w:val="bullet"/>
      <w:lvlText w:val="•"/>
      <w:lvlJc w:val="left"/>
      <w:pPr>
        <w:ind w:left="2527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705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223" w:hanging="1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6" w:hanging="1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9" w:hanging="1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1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15" w:hanging="1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38" w:hanging="1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61" w:hanging="133"/>
      </w:pPr>
      <w:rPr>
        <w:rFonts w:hint="default"/>
        <w:lang w:val="ru-RU" w:eastAsia="en-US" w:bidi="ar-SA"/>
      </w:rPr>
    </w:lvl>
  </w:abstractNum>
  <w:abstractNum w:abstractNumId="1" w15:restartNumberingAfterBreak="0">
    <w:nsid w:val="CF092B84"/>
    <w:multiLevelType w:val="multilevel"/>
    <w:tmpl w:val="CF092B84"/>
    <w:lvl w:ilvl="0">
      <w:numFmt w:val="bullet"/>
      <w:lvlText w:val="-"/>
      <w:lvlJc w:val="left"/>
      <w:pPr>
        <w:ind w:left="1440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458" w:hanging="23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76" w:hanging="2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5" w:hanging="2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13" w:hanging="2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31" w:hanging="2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0" w:hanging="2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68" w:hanging="2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6" w:hanging="233"/>
      </w:pPr>
      <w:rPr>
        <w:rFonts w:hint="default"/>
        <w:lang w:val="ru-RU" w:eastAsia="en-US" w:bidi="ar-SA"/>
      </w:rPr>
    </w:lvl>
  </w:abstractNum>
  <w:abstractNum w:abstractNumId="2" w15:restartNumberingAfterBreak="0">
    <w:nsid w:val="0053208E"/>
    <w:multiLevelType w:val="multilevel"/>
    <w:tmpl w:val="0053208E"/>
    <w:lvl w:ilvl="0">
      <w:start w:val="5"/>
      <w:numFmt w:val="decimal"/>
      <w:lvlText w:val="%1"/>
      <w:lvlJc w:val="left"/>
      <w:pPr>
        <w:ind w:left="1771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440" w:hanging="4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73" w:hanging="4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7" w:hanging="4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1" w:hanging="4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4" w:hanging="4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48" w:hanging="4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2" w:hanging="4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5" w:hanging="458"/>
      </w:pPr>
      <w:rPr>
        <w:rFonts w:hint="default"/>
        <w:lang w:val="ru-RU" w:eastAsia="en-US" w:bidi="ar-SA"/>
      </w:rPr>
    </w:lvl>
  </w:abstractNum>
  <w:abstractNum w:abstractNumId="3" w15:restartNumberingAfterBreak="0">
    <w:nsid w:val="59ADCABA"/>
    <w:multiLevelType w:val="multilevel"/>
    <w:tmpl w:val="59ADCABA"/>
    <w:lvl w:ilvl="0">
      <w:numFmt w:val="bullet"/>
      <w:lvlText w:val="•"/>
      <w:lvlJc w:val="left"/>
      <w:pPr>
        <w:ind w:left="2225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889" w:hanging="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83" w:hanging="1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86" w:hanging="1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9" w:hanging="1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1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5" w:hanging="1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98" w:hanging="1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401" w:hanging="13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485F"/>
    <w:rsid w:val="0023485F"/>
    <w:rsid w:val="00C63A8D"/>
    <w:rsid w:val="0E7B5090"/>
    <w:rsid w:val="7C24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CAF5B"/>
  <w15:docId w15:val="{B9DB01E2-4B2E-4AA2-8A35-00C20728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before="6"/>
      <w:ind w:left="2040"/>
      <w:jc w:val="both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440" w:firstLine="599"/>
      <w:jc w:val="both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440" w:hanging="21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56</Pages>
  <Words>13887</Words>
  <Characters>79160</Characters>
  <Application>Microsoft Office Word</Application>
  <DocSecurity>0</DocSecurity>
  <Lines>659</Lines>
  <Paragraphs>185</Paragraphs>
  <ScaleCrop>false</ScaleCrop>
  <Company/>
  <LinksUpToDate>false</LinksUpToDate>
  <CharactersWithSpaces>92862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2025-06-25T05:05:00Z</dcterms:created>
  <dcterms:modified xsi:type="dcterms:W3CDTF">2026-06-11T14:04:00Z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2025-06-25T00:00:00Z</vt:filetime>
  </property>
  <property fmtid="{D5CDD505-2E9C-101B-9397-08002B2CF9AE}" pid="5" name="Producer">
    <vt:lpwstr>Microsoft® Office Word 2007</vt:lpwstr>
  </property>
  <property fmtid="{D5CDD505-2E9C-101B-9397-08002B2CF9AE}" pid="6" name="KSOProductBuildVer">
    <vt:lpwstr>1049-11.2.0.11225</vt:lpwstr>
  </property>
  <property fmtid="{D5CDD505-2E9C-101B-9397-08002B2CF9AE}" pid="7" name="ICV">
    <vt:lpwstr>DBE9EC6A360743F18D054174B609CF79</vt:lpwstr>
  </property>
</Properties>
</file>